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70B5" w:rsidRPr="00365321" w:rsidRDefault="007570B5" w:rsidP="007570B5">
      <w:pPr>
        <w:jc w:val="center"/>
        <w:rPr>
          <w:b/>
          <w:sz w:val="28"/>
          <w:szCs w:val="28"/>
        </w:rPr>
      </w:pPr>
      <w:r w:rsidRPr="00365321">
        <w:rPr>
          <w:b/>
          <w:sz w:val="28"/>
          <w:szCs w:val="28"/>
        </w:rPr>
        <w:t>Автономная некоммерческая организация высшего образования</w:t>
      </w:r>
    </w:p>
    <w:p w:rsidR="007570B5" w:rsidRPr="00365321" w:rsidRDefault="007570B5" w:rsidP="007570B5">
      <w:pPr>
        <w:jc w:val="center"/>
        <w:rPr>
          <w:b/>
          <w:sz w:val="28"/>
          <w:szCs w:val="28"/>
        </w:rPr>
      </w:pPr>
      <w:r w:rsidRPr="00365321">
        <w:rPr>
          <w:b/>
          <w:sz w:val="28"/>
          <w:szCs w:val="28"/>
        </w:rPr>
        <w:t>«Открытый университет экономики, управления и права»</w:t>
      </w:r>
    </w:p>
    <w:p w:rsidR="007570B5" w:rsidRPr="00365321" w:rsidRDefault="007570B5" w:rsidP="007570B5">
      <w:pPr>
        <w:jc w:val="center"/>
        <w:rPr>
          <w:sz w:val="28"/>
          <w:szCs w:val="28"/>
        </w:rPr>
      </w:pPr>
      <w:r w:rsidRPr="00365321">
        <w:rPr>
          <w:b/>
          <w:sz w:val="28"/>
          <w:szCs w:val="28"/>
        </w:rPr>
        <w:t>(АНО ВО ОУЭП)</w:t>
      </w:r>
    </w:p>
    <w:p w:rsidR="007570B5" w:rsidRPr="00365321" w:rsidRDefault="007570B5" w:rsidP="007570B5">
      <w:pPr>
        <w:tabs>
          <w:tab w:val="left" w:pos="900"/>
          <w:tab w:val="left" w:pos="1080"/>
        </w:tabs>
        <w:suppressAutoHyphens/>
        <w:ind w:firstLine="709"/>
        <w:jc w:val="both"/>
        <w:rPr>
          <w:b/>
          <w:sz w:val="20"/>
          <w:szCs w:val="20"/>
        </w:rPr>
      </w:pPr>
    </w:p>
    <w:p w:rsidR="007570B5" w:rsidRPr="00365321" w:rsidRDefault="007570B5" w:rsidP="007570B5">
      <w:pPr>
        <w:tabs>
          <w:tab w:val="left" w:pos="900"/>
          <w:tab w:val="left" w:pos="1080"/>
        </w:tabs>
        <w:suppressAutoHyphens/>
        <w:ind w:firstLine="709"/>
        <w:jc w:val="both"/>
        <w:rPr>
          <w:b/>
          <w:sz w:val="20"/>
          <w:szCs w:val="20"/>
        </w:rPr>
      </w:pPr>
    </w:p>
    <w:p w:rsidR="007570B5" w:rsidRPr="00365321" w:rsidRDefault="007570B5" w:rsidP="007570B5">
      <w:pPr>
        <w:tabs>
          <w:tab w:val="left" w:pos="900"/>
          <w:tab w:val="left" w:pos="1080"/>
        </w:tabs>
        <w:suppressAutoHyphens/>
        <w:ind w:firstLine="709"/>
        <w:jc w:val="both"/>
        <w:rPr>
          <w:b/>
          <w:sz w:val="20"/>
          <w:szCs w:val="20"/>
        </w:rPr>
      </w:pPr>
    </w:p>
    <w:p w:rsidR="007570B5" w:rsidRPr="00365321" w:rsidRDefault="007570B5" w:rsidP="007570B5">
      <w:pPr>
        <w:tabs>
          <w:tab w:val="left" w:pos="900"/>
          <w:tab w:val="left" w:pos="1080"/>
        </w:tabs>
        <w:suppressAutoHyphens/>
        <w:ind w:firstLine="709"/>
        <w:jc w:val="both"/>
        <w:rPr>
          <w:b/>
          <w:sz w:val="20"/>
          <w:szCs w:val="20"/>
        </w:rPr>
      </w:pPr>
    </w:p>
    <w:p w:rsidR="007570B5" w:rsidRPr="000C11EC" w:rsidRDefault="007570B5" w:rsidP="007570B5">
      <w:pPr>
        <w:tabs>
          <w:tab w:val="left" w:pos="900"/>
          <w:tab w:val="left" w:pos="1080"/>
        </w:tabs>
        <w:suppressAutoHyphens/>
        <w:ind w:firstLine="709"/>
        <w:jc w:val="right"/>
        <w:rPr>
          <w:b/>
          <w:sz w:val="20"/>
          <w:szCs w:val="20"/>
        </w:rPr>
      </w:pPr>
      <w:r w:rsidRPr="000C11EC">
        <w:rPr>
          <w:b/>
          <w:sz w:val="20"/>
          <w:szCs w:val="20"/>
        </w:rPr>
        <w:t>УТВЕРЖДАЮ:</w:t>
      </w:r>
    </w:p>
    <w:p w:rsidR="007570B5" w:rsidRPr="000C11EC" w:rsidRDefault="007570B5" w:rsidP="007570B5">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7570B5" w:rsidRPr="000C11EC" w:rsidRDefault="007570B5" w:rsidP="007570B5">
      <w:pPr>
        <w:tabs>
          <w:tab w:val="left" w:pos="900"/>
          <w:tab w:val="left" w:pos="1080"/>
        </w:tabs>
        <w:suppressAutoHyphens/>
        <w:ind w:firstLine="709"/>
        <w:jc w:val="right"/>
        <w:rPr>
          <w:sz w:val="20"/>
          <w:szCs w:val="20"/>
        </w:rPr>
      </w:pPr>
    </w:p>
    <w:p w:rsidR="007570B5" w:rsidRPr="000C11EC" w:rsidRDefault="007570B5" w:rsidP="007570B5">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7570B5" w:rsidRPr="000C11EC" w:rsidRDefault="007570B5" w:rsidP="007570B5">
      <w:pPr>
        <w:tabs>
          <w:tab w:val="left" w:pos="900"/>
          <w:tab w:val="left" w:pos="1080"/>
        </w:tabs>
        <w:suppressAutoHyphens/>
        <w:ind w:firstLine="709"/>
        <w:jc w:val="right"/>
        <w:rPr>
          <w:sz w:val="20"/>
          <w:szCs w:val="20"/>
        </w:rPr>
      </w:pPr>
      <w:r w:rsidRPr="000C11EC">
        <w:rPr>
          <w:sz w:val="20"/>
          <w:szCs w:val="20"/>
        </w:rPr>
        <w:t>19 апреля 2023 г.</w:t>
      </w:r>
    </w:p>
    <w:p w:rsidR="007570B5" w:rsidRPr="000C11EC" w:rsidRDefault="007570B5" w:rsidP="007570B5">
      <w:pPr>
        <w:tabs>
          <w:tab w:val="left" w:pos="900"/>
          <w:tab w:val="left" w:pos="1080"/>
        </w:tabs>
        <w:suppressAutoHyphens/>
        <w:ind w:firstLine="709"/>
        <w:jc w:val="right"/>
        <w:rPr>
          <w:sz w:val="20"/>
          <w:szCs w:val="20"/>
        </w:rPr>
      </w:pPr>
    </w:p>
    <w:p w:rsidR="007570B5" w:rsidRPr="000C11EC" w:rsidRDefault="007570B5" w:rsidP="007570B5">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7570B5" w:rsidRPr="000C11EC" w:rsidRDefault="007570B5" w:rsidP="007570B5">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841098" w:rsidRDefault="00841098" w:rsidP="00841098">
      <w:pPr>
        <w:tabs>
          <w:tab w:val="left" w:pos="900"/>
          <w:tab w:val="left" w:pos="1080"/>
        </w:tabs>
        <w:suppressAutoHyphens/>
        <w:ind w:firstLine="709"/>
        <w:jc w:val="right"/>
      </w:pPr>
      <w:r>
        <w:rPr>
          <w:b/>
          <w:sz w:val="20"/>
          <w:szCs w:val="20"/>
        </w:rPr>
        <w:t xml:space="preserve">                                                                                                           </w:t>
      </w:r>
    </w:p>
    <w:p w:rsidR="00841098" w:rsidRPr="001140F7" w:rsidRDefault="00841098" w:rsidP="00841098"/>
    <w:p w:rsidR="00841098" w:rsidRPr="003D14DD" w:rsidRDefault="00841098" w:rsidP="00841098">
      <w:pPr>
        <w:jc w:val="center"/>
      </w:pPr>
    </w:p>
    <w:p w:rsidR="00841098" w:rsidRPr="003D14DD" w:rsidRDefault="00841098" w:rsidP="00841098">
      <w:pPr>
        <w:tabs>
          <w:tab w:val="left" w:pos="900"/>
          <w:tab w:val="left" w:pos="1080"/>
        </w:tabs>
        <w:suppressAutoHyphens/>
        <w:ind w:firstLine="709"/>
        <w:jc w:val="center"/>
        <w:rPr>
          <w:b/>
        </w:rPr>
      </w:pPr>
      <w:r w:rsidRPr="003D14DD">
        <w:rPr>
          <w:b/>
        </w:rPr>
        <w:t>РАБОЧАЯ ПРОГРАММА</w:t>
      </w:r>
    </w:p>
    <w:p w:rsidR="00841098" w:rsidRPr="003D14DD" w:rsidRDefault="00841098" w:rsidP="00841098">
      <w:pPr>
        <w:jc w:val="center"/>
        <w:rPr>
          <w:b/>
        </w:rPr>
      </w:pPr>
    </w:p>
    <w:p w:rsidR="00841098" w:rsidRPr="003D14DD" w:rsidRDefault="00841098" w:rsidP="00841098">
      <w:pPr>
        <w:jc w:val="center"/>
        <w:rPr>
          <w:b/>
        </w:rPr>
      </w:pPr>
      <w:r w:rsidRPr="003D14DD">
        <w:rPr>
          <w:b/>
        </w:rPr>
        <w:t>по дисциплине</w:t>
      </w:r>
    </w:p>
    <w:p w:rsidR="00841098" w:rsidRPr="003D14DD" w:rsidRDefault="00841098" w:rsidP="00841098">
      <w:pPr>
        <w:jc w:val="center"/>
      </w:pPr>
    </w:p>
    <w:p w:rsidR="00841098" w:rsidRPr="003D14DD" w:rsidRDefault="00841098" w:rsidP="00841098">
      <w:pPr>
        <w:tabs>
          <w:tab w:val="left" w:pos="900"/>
          <w:tab w:val="left" w:pos="1080"/>
        </w:tabs>
        <w:suppressAutoHyphens/>
        <w:ind w:firstLine="709"/>
        <w:jc w:val="center"/>
      </w:pPr>
      <w:r w:rsidRPr="003D14DD">
        <w:t>Наименование дисциплины Б1.О.04 Информационные и коммуникационные технологии в науке и образовании</w:t>
      </w:r>
    </w:p>
    <w:p w:rsidR="00841098" w:rsidRPr="003D14DD" w:rsidRDefault="00841098" w:rsidP="00841098">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841098" w:rsidRPr="003D14DD" w:rsidRDefault="00841098" w:rsidP="00841098">
      <w:pPr>
        <w:jc w:val="center"/>
      </w:pPr>
    </w:p>
    <w:p w:rsidR="00841098" w:rsidRPr="003D14DD" w:rsidRDefault="00841098" w:rsidP="00841098">
      <w:pPr>
        <w:jc w:val="center"/>
      </w:pPr>
    </w:p>
    <w:p w:rsidR="00841098" w:rsidRPr="003D14DD" w:rsidRDefault="00841098" w:rsidP="00841098">
      <w:pPr>
        <w:jc w:val="center"/>
      </w:pPr>
    </w:p>
    <w:p w:rsidR="00841098" w:rsidRPr="003D14DD" w:rsidRDefault="007570B5" w:rsidP="00841098">
      <w:pPr>
        <w:jc w:val="right"/>
        <w:rPr>
          <w:sz w:val="20"/>
          <w:szCs w:val="20"/>
        </w:rPr>
      </w:pPr>
      <w:r>
        <w:rPr>
          <w:sz w:val="20"/>
          <w:szCs w:val="20"/>
        </w:rPr>
        <w:t xml:space="preserve"> </w:t>
      </w:r>
    </w:p>
    <w:p w:rsidR="00841098" w:rsidRPr="003D14DD" w:rsidRDefault="00841098" w:rsidP="00841098">
      <w:pPr>
        <w:tabs>
          <w:tab w:val="left" w:pos="900"/>
          <w:tab w:val="left" w:pos="1080"/>
        </w:tabs>
        <w:suppressAutoHyphens/>
        <w:ind w:firstLine="709"/>
        <w:jc w:val="right"/>
        <w:rPr>
          <w:sz w:val="20"/>
          <w:szCs w:val="20"/>
        </w:rPr>
      </w:pPr>
    </w:p>
    <w:p w:rsidR="00841098" w:rsidRPr="003D14DD" w:rsidRDefault="00841098" w:rsidP="00841098">
      <w:pPr>
        <w:jc w:val="center"/>
      </w:pPr>
    </w:p>
    <w:p w:rsidR="00841098" w:rsidRPr="003D14DD" w:rsidRDefault="00841098" w:rsidP="00841098">
      <w:pPr>
        <w:jc w:val="right"/>
      </w:pPr>
    </w:p>
    <w:p w:rsidR="00841098" w:rsidRPr="003D14DD" w:rsidRDefault="00841098" w:rsidP="00841098">
      <w:pPr>
        <w:jc w:val="center"/>
      </w:pPr>
    </w:p>
    <w:p w:rsidR="00841098" w:rsidRPr="003D14DD" w:rsidRDefault="00841098" w:rsidP="00841098">
      <w:pPr>
        <w:ind w:firstLine="680"/>
        <w:jc w:val="right"/>
        <w:rPr>
          <w:u w:val="single"/>
        </w:rPr>
      </w:pPr>
    </w:p>
    <w:p w:rsidR="00841098" w:rsidRPr="003D14DD" w:rsidRDefault="00841098" w:rsidP="00841098">
      <w:pPr>
        <w:jc w:val="right"/>
      </w:pPr>
    </w:p>
    <w:p w:rsidR="00841098" w:rsidRPr="003D14DD" w:rsidRDefault="00841098" w:rsidP="00841098">
      <w:pPr>
        <w:jc w:val="right"/>
      </w:pPr>
    </w:p>
    <w:p w:rsidR="00841098" w:rsidRPr="003D14DD" w:rsidRDefault="00841098" w:rsidP="00841098">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841098" w:rsidRPr="003D14DD" w:rsidRDefault="00841098" w:rsidP="00841098">
      <w:pPr>
        <w:tabs>
          <w:tab w:val="left" w:pos="900"/>
          <w:tab w:val="left" w:pos="1080"/>
        </w:tabs>
        <w:suppressAutoHyphens/>
        <w:ind w:firstLine="709"/>
        <w:rPr>
          <w:sz w:val="20"/>
          <w:szCs w:val="20"/>
          <w:u w:val="single"/>
        </w:rPr>
      </w:pPr>
    </w:p>
    <w:p w:rsidR="00841098" w:rsidRPr="003D14DD" w:rsidRDefault="00841098" w:rsidP="00841098">
      <w:pPr>
        <w:tabs>
          <w:tab w:val="left" w:pos="900"/>
          <w:tab w:val="left" w:pos="1080"/>
        </w:tabs>
        <w:suppressAutoHyphens/>
        <w:ind w:firstLine="709"/>
        <w:rPr>
          <w:sz w:val="20"/>
          <w:szCs w:val="20"/>
          <w:u w:val="single"/>
        </w:rPr>
      </w:pPr>
    </w:p>
    <w:p w:rsidR="00841098" w:rsidRPr="003D14DD" w:rsidRDefault="00841098" w:rsidP="00841098">
      <w:pPr>
        <w:tabs>
          <w:tab w:val="left" w:pos="900"/>
          <w:tab w:val="left" w:pos="1080"/>
        </w:tabs>
        <w:suppressAutoHyphens/>
        <w:ind w:firstLine="709"/>
        <w:rPr>
          <w:b/>
          <w:sz w:val="20"/>
          <w:szCs w:val="20"/>
        </w:rPr>
      </w:pPr>
      <w:r w:rsidRPr="003D14DD">
        <w:rPr>
          <w:b/>
          <w:sz w:val="20"/>
          <w:szCs w:val="20"/>
        </w:rPr>
        <w:t xml:space="preserve">Разработчик: </w:t>
      </w:r>
    </w:p>
    <w:p w:rsidR="00841098" w:rsidRPr="003D14DD" w:rsidRDefault="00841098" w:rsidP="00841098">
      <w:pPr>
        <w:tabs>
          <w:tab w:val="left" w:pos="900"/>
          <w:tab w:val="left" w:pos="1080"/>
        </w:tabs>
        <w:suppressAutoHyphens/>
        <w:ind w:firstLine="709"/>
        <w:rPr>
          <w:sz w:val="20"/>
          <w:szCs w:val="20"/>
          <w:u w:val="single"/>
        </w:rPr>
      </w:pPr>
      <w:r w:rsidRPr="003D14DD">
        <w:rPr>
          <w:sz w:val="20"/>
          <w:szCs w:val="20"/>
        </w:rPr>
        <w:t xml:space="preserve">Глазырина И.Б., </w:t>
      </w:r>
      <w:proofErr w:type="spellStart"/>
      <w:r w:rsidRPr="003D14DD">
        <w:rPr>
          <w:sz w:val="20"/>
          <w:szCs w:val="20"/>
        </w:rPr>
        <w:t>к.пед.н</w:t>
      </w:r>
      <w:proofErr w:type="spellEnd"/>
      <w:r w:rsidRPr="003D14DD">
        <w:rPr>
          <w:sz w:val="20"/>
          <w:szCs w:val="20"/>
        </w:rPr>
        <w:t>., доц.</w:t>
      </w:r>
    </w:p>
    <w:p w:rsidR="00841098" w:rsidRPr="004D03A8" w:rsidRDefault="00841098" w:rsidP="00841098">
      <w:pPr>
        <w:pStyle w:val="11"/>
        <w:suppressAutoHyphens/>
        <w:ind w:firstLine="0"/>
        <w:rPr>
          <w:b w:val="0"/>
          <w:caps w:val="0"/>
          <w:sz w:val="20"/>
          <w:szCs w:val="20"/>
        </w:rPr>
      </w:pPr>
    </w:p>
    <w:p w:rsidR="00841098" w:rsidRPr="003D14DD" w:rsidRDefault="00841098" w:rsidP="00841098">
      <w:pPr>
        <w:pStyle w:val="11"/>
        <w:suppressAutoHyphens/>
        <w:ind w:firstLine="709"/>
        <w:jc w:val="center"/>
        <w:rPr>
          <w:b w:val="0"/>
          <w:caps w:val="0"/>
          <w:sz w:val="20"/>
          <w:szCs w:val="20"/>
        </w:rPr>
      </w:pPr>
    </w:p>
    <w:p w:rsidR="00841098" w:rsidRPr="003D14DD" w:rsidRDefault="00841098" w:rsidP="00841098">
      <w:pPr>
        <w:pStyle w:val="11"/>
        <w:suppressAutoHyphens/>
        <w:ind w:firstLine="709"/>
        <w:jc w:val="center"/>
        <w:rPr>
          <w:b w:val="0"/>
          <w:caps w:val="0"/>
          <w:sz w:val="20"/>
          <w:szCs w:val="20"/>
        </w:rPr>
      </w:pPr>
    </w:p>
    <w:p w:rsidR="00841098" w:rsidRPr="003D14DD" w:rsidRDefault="00841098" w:rsidP="00841098">
      <w:pPr>
        <w:pStyle w:val="11"/>
        <w:suppressAutoHyphens/>
        <w:ind w:firstLine="709"/>
        <w:jc w:val="center"/>
        <w:rPr>
          <w:b w:val="0"/>
          <w:caps w:val="0"/>
          <w:sz w:val="20"/>
          <w:szCs w:val="20"/>
        </w:rPr>
      </w:pPr>
    </w:p>
    <w:p w:rsidR="00841098" w:rsidRPr="003D14DD" w:rsidRDefault="00841098" w:rsidP="00841098">
      <w:pPr>
        <w:pStyle w:val="11"/>
        <w:suppressAutoHyphens/>
        <w:ind w:firstLine="709"/>
        <w:jc w:val="center"/>
        <w:rPr>
          <w:b w:val="0"/>
          <w:caps w:val="0"/>
          <w:sz w:val="20"/>
          <w:szCs w:val="20"/>
        </w:rPr>
      </w:pPr>
    </w:p>
    <w:p w:rsidR="00841098" w:rsidRPr="003D14DD" w:rsidRDefault="00841098" w:rsidP="00841098">
      <w:pPr>
        <w:pStyle w:val="11"/>
        <w:suppressAutoHyphens/>
        <w:ind w:firstLine="709"/>
        <w:jc w:val="center"/>
        <w:rPr>
          <w:b w:val="0"/>
          <w:caps w:val="0"/>
          <w:sz w:val="20"/>
          <w:szCs w:val="20"/>
        </w:rPr>
      </w:pPr>
    </w:p>
    <w:p w:rsidR="00841098" w:rsidRPr="003D14DD" w:rsidRDefault="00841098" w:rsidP="00841098">
      <w:pPr>
        <w:pStyle w:val="11"/>
        <w:suppressAutoHyphens/>
        <w:ind w:firstLine="709"/>
        <w:jc w:val="center"/>
        <w:rPr>
          <w:b w:val="0"/>
          <w:caps w:val="0"/>
          <w:sz w:val="20"/>
          <w:szCs w:val="20"/>
        </w:rPr>
      </w:pPr>
    </w:p>
    <w:p w:rsidR="00841098" w:rsidRPr="003D14DD" w:rsidRDefault="00841098" w:rsidP="00841098">
      <w:pPr>
        <w:ind w:firstLine="709"/>
        <w:jc w:val="center"/>
        <w:rPr>
          <w:sz w:val="20"/>
          <w:szCs w:val="20"/>
        </w:rPr>
      </w:pPr>
      <w:r w:rsidRPr="003D14DD">
        <w:rPr>
          <w:sz w:val="20"/>
          <w:szCs w:val="20"/>
        </w:rPr>
        <w:t>Москва 202</w:t>
      </w:r>
      <w:r w:rsidR="007570B5">
        <w:rPr>
          <w:sz w:val="20"/>
          <w:szCs w:val="20"/>
        </w:rPr>
        <w:t>3</w:t>
      </w:r>
      <w:bookmarkStart w:id="0" w:name="_GoBack"/>
      <w:bookmarkEnd w:id="0"/>
    </w:p>
    <w:p w:rsidR="002368CA" w:rsidRPr="003D14DD" w:rsidRDefault="002368CA" w:rsidP="002368CA">
      <w:pPr>
        <w:pStyle w:val="11"/>
        <w:suppressAutoHyphens/>
        <w:ind w:firstLine="709"/>
        <w:jc w:val="center"/>
        <w:rPr>
          <w:b w:val="0"/>
          <w:sz w:val="20"/>
          <w:szCs w:val="20"/>
        </w:rPr>
      </w:pPr>
    </w:p>
    <w:p w:rsidR="002368CA" w:rsidRPr="003D14DD" w:rsidRDefault="002368CA" w:rsidP="002368CA">
      <w:pPr>
        <w:pStyle w:val="11"/>
        <w:suppressAutoHyphens/>
        <w:ind w:firstLine="709"/>
        <w:jc w:val="both"/>
      </w:pPr>
      <w:r w:rsidRPr="003D14DD">
        <w:br w:type="page"/>
      </w:r>
      <w:r w:rsidRPr="003D14DD">
        <w:lastRenderedPageBreak/>
        <w:t xml:space="preserve"> </w:t>
      </w:r>
    </w:p>
    <w:p w:rsidR="002368CA" w:rsidRPr="003D14DD" w:rsidRDefault="002368CA" w:rsidP="002368CA">
      <w:pPr>
        <w:tabs>
          <w:tab w:val="left" w:pos="900"/>
        </w:tabs>
        <w:suppressAutoHyphens/>
        <w:ind w:firstLine="709"/>
        <w:jc w:val="both"/>
        <w:rPr>
          <w:sz w:val="20"/>
          <w:szCs w:val="20"/>
        </w:rPr>
      </w:pPr>
      <w:r w:rsidRPr="003D14DD">
        <w:rPr>
          <w:b/>
          <w:sz w:val="20"/>
          <w:szCs w:val="20"/>
        </w:rPr>
        <w:t>1. Цели и задачи дисциплины</w:t>
      </w:r>
    </w:p>
    <w:p w:rsidR="002368CA" w:rsidRPr="003D14DD" w:rsidRDefault="002368CA" w:rsidP="002368CA">
      <w:pPr>
        <w:suppressAutoHyphens/>
        <w:ind w:firstLine="709"/>
        <w:jc w:val="both"/>
        <w:rPr>
          <w:snapToGrid w:val="0"/>
          <w:sz w:val="20"/>
          <w:szCs w:val="20"/>
        </w:rPr>
      </w:pPr>
      <w:r w:rsidRPr="003D14DD">
        <w:rPr>
          <w:b/>
          <w:i/>
          <w:sz w:val="20"/>
          <w:szCs w:val="20"/>
        </w:rPr>
        <w:t>Цель дисциплины</w:t>
      </w:r>
      <w:r w:rsidRPr="003D14DD">
        <w:rPr>
          <w:sz w:val="20"/>
          <w:szCs w:val="20"/>
        </w:rPr>
        <w:t xml:space="preserve"> – способствовать формированию информационной культуры обучаемых, готовности к использованию </w:t>
      </w:r>
      <w:r w:rsidRPr="003D14DD">
        <w:rPr>
          <w:snapToGrid w:val="0"/>
          <w:sz w:val="20"/>
          <w:szCs w:val="20"/>
        </w:rPr>
        <w:t>информационных и коммуникационных технологий в науке и образовании, педагогической деятельности.</w:t>
      </w:r>
    </w:p>
    <w:p w:rsidR="002368CA" w:rsidRPr="003D14DD" w:rsidRDefault="002368CA" w:rsidP="002368CA">
      <w:pPr>
        <w:suppressAutoHyphens/>
        <w:ind w:firstLine="709"/>
        <w:jc w:val="both"/>
        <w:rPr>
          <w:sz w:val="20"/>
          <w:szCs w:val="20"/>
        </w:rPr>
      </w:pPr>
      <w:r w:rsidRPr="003D14DD">
        <w:rPr>
          <w:b/>
          <w:i/>
          <w:sz w:val="20"/>
          <w:szCs w:val="20"/>
        </w:rPr>
        <w:t>Задачи дисциплины:</w:t>
      </w:r>
    </w:p>
    <w:p w:rsidR="002368CA" w:rsidRPr="003D14DD" w:rsidRDefault="002368CA" w:rsidP="002368CA">
      <w:pPr>
        <w:numPr>
          <w:ilvl w:val="1"/>
          <w:numId w:val="22"/>
        </w:numPr>
        <w:tabs>
          <w:tab w:val="clear" w:pos="1080"/>
          <w:tab w:val="left" w:pos="720"/>
          <w:tab w:val="left" w:pos="900"/>
        </w:tabs>
        <w:suppressAutoHyphens/>
        <w:ind w:left="0" w:firstLine="709"/>
        <w:jc w:val="both"/>
        <w:rPr>
          <w:sz w:val="20"/>
          <w:szCs w:val="20"/>
        </w:rPr>
      </w:pPr>
      <w:r w:rsidRPr="003D14DD">
        <w:rPr>
          <w:sz w:val="20"/>
          <w:szCs w:val="20"/>
        </w:rPr>
        <w:t>усвоение систематизированных знаний о сущности, видах и основах применения информационных и коммуникационных технологий в науке и образовании;</w:t>
      </w:r>
    </w:p>
    <w:p w:rsidR="002368CA" w:rsidRPr="003D14DD" w:rsidRDefault="002368CA" w:rsidP="002368CA">
      <w:pPr>
        <w:numPr>
          <w:ilvl w:val="1"/>
          <w:numId w:val="22"/>
        </w:numPr>
        <w:tabs>
          <w:tab w:val="clear" w:pos="1080"/>
          <w:tab w:val="left" w:pos="720"/>
          <w:tab w:val="left" w:pos="900"/>
        </w:tabs>
        <w:suppressAutoHyphens/>
        <w:ind w:left="0" w:firstLine="709"/>
        <w:jc w:val="both"/>
        <w:rPr>
          <w:sz w:val="20"/>
          <w:szCs w:val="20"/>
        </w:rPr>
      </w:pPr>
      <w:r w:rsidRPr="003D14DD">
        <w:rPr>
          <w:sz w:val="20"/>
          <w:szCs w:val="20"/>
        </w:rPr>
        <w:t>овладение профессионально значимыми навыками педагогической деятельности: поиск, сбор, хранение, передача, использование информации для повышения эффективности преподавательской, научно-исследовательской деятельности и самообразования;</w:t>
      </w:r>
    </w:p>
    <w:p w:rsidR="002368CA" w:rsidRPr="003D14DD" w:rsidRDefault="002368CA" w:rsidP="002368CA">
      <w:pPr>
        <w:numPr>
          <w:ilvl w:val="1"/>
          <w:numId w:val="22"/>
        </w:numPr>
        <w:tabs>
          <w:tab w:val="clear" w:pos="1080"/>
          <w:tab w:val="left" w:pos="720"/>
          <w:tab w:val="left" w:pos="900"/>
        </w:tabs>
        <w:suppressAutoHyphens/>
        <w:ind w:left="0" w:firstLine="709"/>
        <w:jc w:val="both"/>
        <w:rPr>
          <w:sz w:val="20"/>
          <w:szCs w:val="20"/>
        </w:rPr>
      </w:pPr>
      <w:r w:rsidRPr="003D14DD">
        <w:rPr>
          <w:sz w:val="20"/>
          <w:szCs w:val="20"/>
        </w:rPr>
        <w:t>изучение теоретических и практических основ применения дистанционных образовательных технологий в науке и образовании;</w:t>
      </w:r>
    </w:p>
    <w:p w:rsidR="002368CA" w:rsidRPr="003D14DD" w:rsidRDefault="002368CA" w:rsidP="002368CA">
      <w:pPr>
        <w:numPr>
          <w:ilvl w:val="1"/>
          <w:numId w:val="22"/>
        </w:numPr>
        <w:tabs>
          <w:tab w:val="clear" w:pos="1080"/>
          <w:tab w:val="left" w:pos="720"/>
          <w:tab w:val="left" w:pos="900"/>
        </w:tabs>
        <w:suppressAutoHyphens/>
        <w:ind w:left="0" w:firstLine="709"/>
        <w:jc w:val="both"/>
        <w:rPr>
          <w:sz w:val="20"/>
          <w:szCs w:val="20"/>
        </w:rPr>
      </w:pPr>
      <w:r w:rsidRPr="003D14DD">
        <w:rPr>
          <w:sz w:val="20"/>
          <w:szCs w:val="20"/>
        </w:rPr>
        <w:t>формирование потребности в изучении передового педагогического опыта использования информационных и коммуникационных технологий в практике обучения и воспитания.</w:t>
      </w:r>
    </w:p>
    <w:p w:rsidR="002368CA" w:rsidRPr="003D14DD" w:rsidRDefault="002368CA" w:rsidP="002368CA">
      <w:pPr>
        <w:tabs>
          <w:tab w:val="left" w:pos="900"/>
        </w:tabs>
        <w:suppressAutoHyphens/>
        <w:ind w:firstLine="709"/>
        <w:jc w:val="both"/>
        <w:rPr>
          <w:b/>
          <w:sz w:val="20"/>
          <w:szCs w:val="20"/>
        </w:rPr>
      </w:pPr>
    </w:p>
    <w:p w:rsidR="002368CA" w:rsidRPr="003D14DD" w:rsidRDefault="002368CA" w:rsidP="002368CA">
      <w:pPr>
        <w:tabs>
          <w:tab w:val="left" w:pos="900"/>
        </w:tabs>
        <w:suppressAutoHyphens/>
        <w:ind w:firstLine="709"/>
        <w:jc w:val="both"/>
        <w:rPr>
          <w:b/>
          <w:sz w:val="20"/>
          <w:szCs w:val="20"/>
        </w:rPr>
      </w:pPr>
      <w:r w:rsidRPr="003D14DD">
        <w:rPr>
          <w:b/>
          <w:sz w:val="20"/>
          <w:szCs w:val="20"/>
        </w:rPr>
        <w:t>2. Место дисциплины в структуре ОП</w:t>
      </w:r>
    </w:p>
    <w:p w:rsidR="002368CA" w:rsidRPr="003D14DD" w:rsidRDefault="002368CA" w:rsidP="002368CA">
      <w:pPr>
        <w:pStyle w:val="af3"/>
        <w:tabs>
          <w:tab w:val="left" w:pos="900"/>
        </w:tabs>
        <w:autoSpaceDE/>
        <w:adjustRightInd/>
        <w:ind w:firstLine="709"/>
        <w:jc w:val="both"/>
        <w:rPr>
          <w:rFonts w:ascii="Times New Roman" w:hAnsi="Times New Roman" w:cs="Times New Roman"/>
        </w:rPr>
      </w:pPr>
      <w:r w:rsidRPr="003D14DD">
        <w:rPr>
          <w:rFonts w:ascii="Times New Roman" w:hAnsi="Times New Roman" w:cs="Times New Roman"/>
        </w:rPr>
        <w:t>Дисциплина «Информационные и коммуникационные технологии в науке и образовании» относится к обязательной части Блока 1.</w:t>
      </w:r>
    </w:p>
    <w:p w:rsidR="002368CA" w:rsidRPr="003D14DD" w:rsidRDefault="002368CA" w:rsidP="002368CA">
      <w:pPr>
        <w:pStyle w:val="af3"/>
        <w:tabs>
          <w:tab w:val="left" w:pos="240"/>
          <w:tab w:val="left" w:pos="840"/>
          <w:tab w:val="left" w:pos="900"/>
        </w:tabs>
        <w:autoSpaceDE/>
        <w:adjustRightInd/>
        <w:ind w:firstLine="709"/>
        <w:jc w:val="both"/>
        <w:rPr>
          <w:rFonts w:ascii="Times New Roman" w:hAnsi="Times New Roman"/>
          <w:b/>
        </w:rPr>
      </w:pPr>
    </w:p>
    <w:p w:rsidR="002368CA" w:rsidRPr="003D14DD" w:rsidRDefault="002368CA" w:rsidP="002368CA">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2368CA" w:rsidRPr="003D14DD" w:rsidRDefault="002368CA" w:rsidP="002368CA">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2368CA" w:rsidRPr="003D14DD" w:rsidRDefault="002368CA" w:rsidP="002368CA">
      <w:pPr>
        <w:pStyle w:val="af3"/>
        <w:tabs>
          <w:tab w:val="left" w:pos="900"/>
        </w:tabs>
        <w:autoSpaceDE/>
        <w:adjustRightInd/>
        <w:ind w:firstLine="709"/>
        <w:jc w:val="both"/>
        <w:rPr>
          <w:rFonts w:ascii="Times New Roman" w:hAnsi="Times New Roman"/>
          <w:i/>
        </w:rPr>
      </w:pPr>
      <w:r w:rsidRPr="003D14DD">
        <w:rPr>
          <w:rFonts w:ascii="Times New Roman" w:hAnsi="Times New Roman"/>
          <w:i/>
        </w:rPr>
        <w:t>Универсальные компетенции:</w:t>
      </w:r>
    </w:p>
    <w:p w:rsidR="002368CA" w:rsidRPr="003D14DD" w:rsidRDefault="002368CA" w:rsidP="002368CA">
      <w:pPr>
        <w:pStyle w:val="af3"/>
        <w:tabs>
          <w:tab w:val="left" w:pos="900"/>
        </w:tabs>
        <w:autoSpaceDE/>
        <w:adjustRightInd/>
        <w:ind w:firstLine="709"/>
        <w:jc w:val="both"/>
        <w:rPr>
          <w:rFonts w:ascii="Times New Roman" w:hAnsi="Times New Roman" w:cs="Times New Roman"/>
        </w:rPr>
      </w:pPr>
      <w:r w:rsidRPr="003D14DD">
        <w:rPr>
          <w:rFonts w:ascii="Times New Roman" w:hAnsi="Times New Roman" w:cs="Times New Roman"/>
        </w:rPr>
        <w:t>УК-5. Способен анализировать и учитывать разнообразие культур в процессе межкультурного взаимодействия</w:t>
      </w:r>
    </w:p>
    <w:p w:rsidR="002368CA" w:rsidRDefault="002368CA" w:rsidP="002368CA">
      <w:pPr>
        <w:pStyle w:val="af3"/>
        <w:tabs>
          <w:tab w:val="left" w:pos="900"/>
        </w:tabs>
        <w:autoSpaceDE/>
        <w:adjustRightInd/>
        <w:ind w:firstLine="709"/>
        <w:jc w:val="both"/>
        <w:rPr>
          <w:rFonts w:ascii="Times New Roman" w:hAnsi="Times New Roman"/>
          <w:i/>
        </w:rPr>
      </w:pPr>
      <w:r w:rsidRPr="003D14DD">
        <w:rPr>
          <w:rFonts w:ascii="Times New Roman" w:hAnsi="Times New Roman"/>
          <w:i/>
        </w:rPr>
        <w:t>Общепрофессиональную компетенцию:</w:t>
      </w:r>
    </w:p>
    <w:p w:rsidR="007B08CA" w:rsidRPr="007B08CA" w:rsidRDefault="007B08CA" w:rsidP="002368CA">
      <w:pPr>
        <w:pStyle w:val="af3"/>
        <w:tabs>
          <w:tab w:val="left" w:pos="900"/>
        </w:tabs>
        <w:autoSpaceDE/>
        <w:adjustRightInd/>
        <w:ind w:firstLine="709"/>
        <w:jc w:val="both"/>
        <w:rPr>
          <w:rFonts w:ascii="Times New Roman" w:hAnsi="Times New Roman"/>
        </w:rPr>
      </w:pPr>
      <w:r w:rsidRPr="007B08CA">
        <w:rPr>
          <w:rFonts w:ascii="Times New Roman" w:hAnsi="Times New Roman"/>
        </w:rPr>
        <w:t>ОПК-3. 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p w:rsidR="00702E00" w:rsidRPr="007B08CA" w:rsidRDefault="00702E00" w:rsidP="002368CA">
      <w:pPr>
        <w:tabs>
          <w:tab w:val="left" w:pos="900"/>
        </w:tabs>
        <w:suppressAutoHyphens/>
        <w:ind w:firstLine="720"/>
        <w:jc w:val="both"/>
        <w:rPr>
          <w:b/>
          <w:sz w:val="20"/>
          <w:szCs w:val="20"/>
        </w:rPr>
      </w:pPr>
    </w:p>
    <w:p w:rsidR="002368CA" w:rsidRPr="003D14DD" w:rsidRDefault="002368CA" w:rsidP="002368CA">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2368CA" w:rsidRPr="003D14DD" w:rsidRDefault="002368CA" w:rsidP="002368CA">
      <w:pPr>
        <w:pStyle w:val="af3"/>
        <w:tabs>
          <w:tab w:val="left" w:pos="900"/>
        </w:tabs>
        <w:autoSpaceDE/>
        <w:adjustRightInd/>
        <w:ind w:firstLine="709"/>
        <w:jc w:val="both"/>
        <w:rPr>
          <w:rFonts w:ascii="Times New Roman" w:hAnsi="Times New Roman" w:cs="Times New Roma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240"/>
        <w:gridCol w:w="3060"/>
      </w:tblGrid>
      <w:tr w:rsidR="002368CA" w:rsidRPr="003D14DD" w:rsidTr="004D69F2">
        <w:tc>
          <w:tcPr>
            <w:tcW w:w="3348" w:type="dxa"/>
          </w:tcPr>
          <w:p w:rsidR="002368CA" w:rsidRPr="003D14DD" w:rsidRDefault="002368CA"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240" w:type="dxa"/>
          </w:tcPr>
          <w:p w:rsidR="002368CA" w:rsidRPr="003D14DD" w:rsidRDefault="002368CA" w:rsidP="004D69F2">
            <w:pPr>
              <w:tabs>
                <w:tab w:val="left" w:pos="1080"/>
              </w:tabs>
              <w:jc w:val="center"/>
              <w:rPr>
                <w:b/>
                <w:sz w:val="20"/>
                <w:szCs w:val="20"/>
              </w:rPr>
            </w:pPr>
            <w:r w:rsidRPr="003D14DD">
              <w:rPr>
                <w:b/>
                <w:sz w:val="20"/>
                <w:szCs w:val="20"/>
              </w:rPr>
              <w:t>Индикаторы достижения компетенции</w:t>
            </w:r>
          </w:p>
        </w:tc>
        <w:tc>
          <w:tcPr>
            <w:tcW w:w="3060" w:type="dxa"/>
          </w:tcPr>
          <w:p w:rsidR="002368CA" w:rsidRPr="003D14DD" w:rsidRDefault="002368CA"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2368CA" w:rsidRPr="003D14DD" w:rsidTr="004D69F2">
        <w:trPr>
          <w:trHeight w:val="2114"/>
        </w:trPr>
        <w:tc>
          <w:tcPr>
            <w:tcW w:w="3348" w:type="dxa"/>
            <w:vMerge w:val="restart"/>
          </w:tcPr>
          <w:p w:rsidR="002368CA" w:rsidRPr="003D14DD" w:rsidRDefault="002368CA" w:rsidP="004D69F2">
            <w:pPr>
              <w:rPr>
                <w:sz w:val="20"/>
                <w:szCs w:val="20"/>
              </w:rPr>
            </w:pPr>
            <w:r w:rsidRPr="003D14DD">
              <w:rPr>
                <w:sz w:val="20"/>
                <w:szCs w:val="20"/>
              </w:rPr>
              <w:t>УК-5. Способен анализировать и учитывать разнообразие культур в процессе межкультурного взаимодействия</w:t>
            </w:r>
          </w:p>
        </w:tc>
        <w:tc>
          <w:tcPr>
            <w:tcW w:w="3240" w:type="dxa"/>
            <w:vMerge w:val="restart"/>
          </w:tcPr>
          <w:p w:rsidR="002368CA" w:rsidRPr="003D14DD" w:rsidRDefault="002368CA" w:rsidP="004D69F2">
            <w:pPr>
              <w:shd w:val="clear" w:color="auto" w:fill="FFFFFF"/>
              <w:rPr>
                <w:sz w:val="20"/>
                <w:szCs w:val="20"/>
              </w:rPr>
            </w:pPr>
            <w:r w:rsidRPr="003D14DD">
              <w:rPr>
                <w:sz w:val="20"/>
                <w:szCs w:val="20"/>
              </w:rPr>
              <w:t xml:space="preserve">УК-5.1. Знать: </w:t>
            </w:r>
          </w:p>
          <w:p w:rsidR="002368CA" w:rsidRPr="003D14DD" w:rsidRDefault="002368CA" w:rsidP="004D69F2">
            <w:pPr>
              <w:shd w:val="clear" w:color="auto" w:fill="FFFFFF"/>
              <w:rPr>
                <w:sz w:val="20"/>
                <w:szCs w:val="20"/>
              </w:rPr>
            </w:pPr>
            <w:r w:rsidRPr="003D14DD">
              <w:rPr>
                <w:sz w:val="20"/>
                <w:szCs w:val="20"/>
              </w:rPr>
              <w:t>основные категории философии, законы исторического развития, основы межкультурной коммуникации,</w:t>
            </w:r>
          </w:p>
          <w:p w:rsidR="002368CA" w:rsidRPr="003D14DD" w:rsidRDefault="002368CA" w:rsidP="004D69F2">
            <w:pPr>
              <w:rPr>
                <w:sz w:val="20"/>
                <w:szCs w:val="20"/>
              </w:rPr>
            </w:pPr>
            <w:r w:rsidRPr="003D14DD">
              <w:rPr>
                <w:sz w:val="20"/>
                <w:szCs w:val="20"/>
              </w:rPr>
              <w:t>культурные особенности и традиции различных сообществ, социокультурные традиции различных народов</w:t>
            </w:r>
          </w:p>
          <w:p w:rsidR="002368CA" w:rsidRPr="003D14DD" w:rsidRDefault="002368CA" w:rsidP="004D69F2">
            <w:pPr>
              <w:rPr>
                <w:sz w:val="20"/>
                <w:szCs w:val="20"/>
              </w:rPr>
            </w:pPr>
          </w:p>
          <w:p w:rsidR="002368CA" w:rsidRPr="003D14DD" w:rsidRDefault="002368CA" w:rsidP="004D69F2">
            <w:pPr>
              <w:shd w:val="clear" w:color="auto" w:fill="FFFFFF"/>
              <w:rPr>
                <w:sz w:val="20"/>
                <w:szCs w:val="20"/>
              </w:rPr>
            </w:pPr>
            <w:r w:rsidRPr="003D14DD">
              <w:rPr>
                <w:sz w:val="20"/>
                <w:szCs w:val="20"/>
              </w:rPr>
              <w:t xml:space="preserve">УК-5.2. Уметь: </w:t>
            </w:r>
          </w:p>
          <w:p w:rsidR="002368CA" w:rsidRPr="003D14DD" w:rsidRDefault="002368CA" w:rsidP="004D69F2">
            <w:pPr>
              <w:shd w:val="clear" w:color="auto" w:fill="FFFFFF"/>
              <w:rPr>
                <w:sz w:val="20"/>
                <w:szCs w:val="20"/>
              </w:rPr>
            </w:pPr>
            <w:r w:rsidRPr="003D14DD">
              <w:rPr>
                <w:sz w:val="20"/>
                <w:szCs w:val="20"/>
              </w:rPr>
              <w:t>вести коммуникацию с представителями иных национальностей и конфессий с соблюдением этических межкультурных норм,</w:t>
            </w:r>
          </w:p>
          <w:p w:rsidR="002368CA" w:rsidRPr="003D14DD" w:rsidRDefault="002368CA" w:rsidP="004D69F2">
            <w:pPr>
              <w:tabs>
                <w:tab w:val="left" w:pos="1245"/>
              </w:tabs>
              <w:rPr>
                <w:sz w:val="20"/>
                <w:szCs w:val="20"/>
              </w:rPr>
            </w:pPr>
            <w:r w:rsidRPr="003D14DD">
              <w:rPr>
                <w:sz w:val="20"/>
                <w:szCs w:val="20"/>
              </w:rPr>
              <w:t>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r w:rsidRPr="003D14DD">
              <w:rPr>
                <w:sz w:val="20"/>
                <w:szCs w:val="20"/>
              </w:rPr>
              <w:tab/>
            </w:r>
          </w:p>
          <w:p w:rsidR="002368CA" w:rsidRPr="003D14DD" w:rsidRDefault="002368CA" w:rsidP="004D69F2">
            <w:pPr>
              <w:tabs>
                <w:tab w:val="left" w:pos="1245"/>
              </w:tabs>
              <w:rPr>
                <w:sz w:val="20"/>
                <w:szCs w:val="20"/>
              </w:rPr>
            </w:pPr>
          </w:p>
          <w:p w:rsidR="002368CA" w:rsidRPr="003D14DD" w:rsidRDefault="002368CA" w:rsidP="004D69F2">
            <w:pPr>
              <w:rPr>
                <w:sz w:val="20"/>
                <w:szCs w:val="20"/>
              </w:rPr>
            </w:pPr>
            <w:r w:rsidRPr="003D14DD">
              <w:rPr>
                <w:sz w:val="20"/>
                <w:szCs w:val="20"/>
              </w:rPr>
              <w:t xml:space="preserve">УК-5.3. Владеть: </w:t>
            </w:r>
          </w:p>
          <w:p w:rsidR="002368CA" w:rsidRPr="003D14DD" w:rsidRDefault="002368CA" w:rsidP="004D69F2">
            <w:pPr>
              <w:rPr>
                <w:sz w:val="20"/>
                <w:szCs w:val="20"/>
              </w:rPr>
            </w:pPr>
            <w:r w:rsidRPr="003D14DD">
              <w:rPr>
                <w:sz w:val="20"/>
                <w:szCs w:val="20"/>
              </w:rPr>
              <w:t>навыками анализа философских и исторических фактов, оценки явлений культуры</w:t>
            </w:r>
          </w:p>
        </w:tc>
        <w:tc>
          <w:tcPr>
            <w:tcW w:w="3060" w:type="dxa"/>
          </w:tcPr>
          <w:p w:rsidR="002368CA" w:rsidRPr="003D14DD" w:rsidRDefault="002368CA" w:rsidP="004D69F2">
            <w:pPr>
              <w:pStyle w:val="5"/>
              <w:numPr>
                <w:ilvl w:val="0"/>
                <w:numId w:val="0"/>
              </w:numPr>
              <w:tabs>
                <w:tab w:val="left" w:pos="282"/>
              </w:tabs>
              <w:rPr>
                <w:sz w:val="20"/>
                <w:szCs w:val="20"/>
              </w:rPr>
            </w:pPr>
            <w:r w:rsidRPr="003D14DD">
              <w:rPr>
                <w:b/>
                <w:sz w:val="20"/>
                <w:szCs w:val="20"/>
                <w:u w:val="single"/>
              </w:rPr>
              <w:t>Знать:</w:t>
            </w:r>
          </w:p>
          <w:p w:rsidR="002368CA" w:rsidRPr="003D14DD" w:rsidRDefault="002368CA" w:rsidP="002368CA">
            <w:pPr>
              <w:pStyle w:val="5"/>
              <w:numPr>
                <w:ilvl w:val="0"/>
                <w:numId w:val="23"/>
              </w:numPr>
              <w:tabs>
                <w:tab w:val="left" w:pos="282"/>
                <w:tab w:val="left" w:pos="720"/>
              </w:tabs>
              <w:ind w:left="0" w:firstLine="0"/>
              <w:rPr>
                <w:rFonts w:eastAsia="Arial Unicode MS"/>
                <w:b/>
                <w:spacing w:val="4"/>
                <w:sz w:val="20"/>
                <w:szCs w:val="20"/>
              </w:rPr>
            </w:pPr>
            <w:r w:rsidRPr="003D14DD">
              <w:rPr>
                <w:sz w:val="20"/>
                <w:szCs w:val="20"/>
              </w:rPr>
              <w:t>теоретические основы, историю и перспективы развития информационных и коммуникационных технологий, ориентированных на образовательную и исследовательскую деятельность;</w:t>
            </w:r>
          </w:p>
        </w:tc>
      </w:tr>
      <w:tr w:rsidR="002368CA" w:rsidRPr="003D14DD" w:rsidTr="004D69F2">
        <w:trPr>
          <w:trHeight w:val="2114"/>
        </w:trPr>
        <w:tc>
          <w:tcPr>
            <w:tcW w:w="3348" w:type="dxa"/>
            <w:vMerge/>
          </w:tcPr>
          <w:p w:rsidR="002368CA" w:rsidRPr="003D14DD" w:rsidRDefault="002368CA" w:rsidP="004D69F2">
            <w:pPr>
              <w:rPr>
                <w:sz w:val="20"/>
                <w:szCs w:val="20"/>
              </w:rPr>
            </w:pPr>
          </w:p>
        </w:tc>
        <w:tc>
          <w:tcPr>
            <w:tcW w:w="3240" w:type="dxa"/>
            <w:vMerge/>
          </w:tcPr>
          <w:p w:rsidR="002368CA" w:rsidRPr="003D14DD" w:rsidRDefault="002368CA" w:rsidP="004D69F2">
            <w:pPr>
              <w:rPr>
                <w:sz w:val="20"/>
                <w:szCs w:val="20"/>
              </w:rPr>
            </w:pPr>
          </w:p>
        </w:tc>
        <w:tc>
          <w:tcPr>
            <w:tcW w:w="3060" w:type="dxa"/>
          </w:tcPr>
          <w:p w:rsidR="002368CA" w:rsidRPr="003D14DD" w:rsidRDefault="002368CA" w:rsidP="004D69F2">
            <w:pPr>
              <w:tabs>
                <w:tab w:val="left" w:pos="252"/>
                <w:tab w:val="left" w:pos="282"/>
              </w:tabs>
              <w:rPr>
                <w:b/>
                <w:sz w:val="20"/>
                <w:szCs w:val="20"/>
                <w:u w:val="single"/>
              </w:rPr>
            </w:pPr>
            <w:r w:rsidRPr="003D14DD">
              <w:rPr>
                <w:b/>
                <w:sz w:val="20"/>
                <w:szCs w:val="20"/>
                <w:u w:val="single"/>
              </w:rPr>
              <w:t>Уметь</w:t>
            </w:r>
          </w:p>
          <w:p w:rsidR="002368CA" w:rsidRPr="003D14DD" w:rsidRDefault="002368CA" w:rsidP="002368CA">
            <w:pPr>
              <w:numPr>
                <w:ilvl w:val="0"/>
                <w:numId w:val="26"/>
              </w:numPr>
              <w:tabs>
                <w:tab w:val="left" w:pos="282"/>
                <w:tab w:val="left" w:pos="720"/>
                <w:tab w:val="left" w:pos="900"/>
              </w:tabs>
              <w:suppressAutoHyphens/>
              <w:ind w:left="0" w:firstLine="0"/>
              <w:jc w:val="both"/>
              <w:rPr>
                <w:sz w:val="20"/>
                <w:szCs w:val="20"/>
              </w:rPr>
            </w:pPr>
            <w:r w:rsidRPr="003D14DD">
              <w:rPr>
                <w:sz w:val="20"/>
                <w:szCs w:val="20"/>
              </w:rPr>
              <w:t>реализовывать на практике традиционные и проектировать новые технологии обучения и воспитания дошкольников, квалифицированно применять электронно-вычислительную технику для решения учебно-воспитательных задач;</w:t>
            </w:r>
          </w:p>
        </w:tc>
      </w:tr>
      <w:tr w:rsidR="002368CA" w:rsidRPr="003D14DD" w:rsidTr="004D69F2">
        <w:trPr>
          <w:trHeight w:val="1176"/>
        </w:trPr>
        <w:tc>
          <w:tcPr>
            <w:tcW w:w="3348" w:type="dxa"/>
            <w:vMerge/>
          </w:tcPr>
          <w:p w:rsidR="002368CA" w:rsidRPr="003D14DD" w:rsidRDefault="002368CA" w:rsidP="004D69F2">
            <w:pPr>
              <w:rPr>
                <w:sz w:val="20"/>
                <w:szCs w:val="20"/>
              </w:rPr>
            </w:pPr>
          </w:p>
        </w:tc>
        <w:tc>
          <w:tcPr>
            <w:tcW w:w="3240" w:type="dxa"/>
            <w:vMerge/>
          </w:tcPr>
          <w:p w:rsidR="002368CA" w:rsidRPr="003D14DD" w:rsidRDefault="002368CA" w:rsidP="004D69F2">
            <w:pPr>
              <w:rPr>
                <w:sz w:val="20"/>
                <w:szCs w:val="20"/>
              </w:rPr>
            </w:pPr>
          </w:p>
        </w:tc>
        <w:tc>
          <w:tcPr>
            <w:tcW w:w="3060" w:type="dxa"/>
          </w:tcPr>
          <w:p w:rsidR="002368CA" w:rsidRPr="003D14DD" w:rsidRDefault="002368CA" w:rsidP="004D69F2">
            <w:pPr>
              <w:tabs>
                <w:tab w:val="left" w:pos="282"/>
                <w:tab w:val="left" w:pos="900"/>
              </w:tabs>
              <w:suppressAutoHyphens/>
              <w:jc w:val="both"/>
              <w:rPr>
                <w:sz w:val="20"/>
                <w:szCs w:val="20"/>
              </w:rPr>
            </w:pPr>
            <w:r w:rsidRPr="003D14DD">
              <w:rPr>
                <w:b/>
                <w:sz w:val="20"/>
                <w:szCs w:val="20"/>
                <w:u w:val="single"/>
              </w:rPr>
              <w:t>Владеть</w:t>
            </w:r>
          </w:p>
          <w:p w:rsidR="002368CA" w:rsidRPr="003D14DD" w:rsidRDefault="002368CA" w:rsidP="002368CA">
            <w:pPr>
              <w:numPr>
                <w:ilvl w:val="0"/>
                <w:numId w:val="27"/>
              </w:numPr>
              <w:tabs>
                <w:tab w:val="left" w:pos="282"/>
                <w:tab w:val="left" w:pos="720"/>
                <w:tab w:val="left" w:pos="900"/>
              </w:tabs>
              <w:suppressAutoHyphens/>
              <w:ind w:left="0" w:firstLine="0"/>
              <w:jc w:val="both"/>
              <w:rPr>
                <w:sz w:val="20"/>
                <w:szCs w:val="20"/>
              </w:rPr>
            </w:pPr>
            <w:r w:rsidRPr="003D14DD">
              <w:rPr>
                <w:sz w:val="20"/>
                <w:szCs w:val="20"/>
              </w:rPr>
              <w:t>приемами применения прикладных программ в научно-исследовательской и учебно-воспитательной работе:</w:t>
            </w:r>
          </w:p>
        </w:tc>
      </w:tr>
      <w:tr w:rsidR="00702E00" w:rsidRPr="003D14DD" w:rsidTr="004D69F2">
        <w:trPr>
          <w:trHeight w:val="2114"/>
        </w:trPr>
        <w:tc>
          <w:tcPr>
            <w:tcW w:w="3348" w:type="dxa"/>
            <w:vMerge w:val="restart"/>
          </w:tcPr>
          <w:p w:rsidR="00702E00" w:rsidRPr="003D14DD" w:rsidRDefault="00702E00" w:rsidP="00702E00">
            <w:pPr>
              <w:rPr>
                <w:sz w:val="20"/>
                <w:szCs w:val="20"/>
              </w:rPr>
            </w:pPr>
            <w:r w:rsidRPr="003D14DD">
              <w:rPr>
                <w:sz w:val="20"/>
                <w:szCs w:val="20"/>
              </w:rPr>
              <w:lastRenderedPageBreak/>
              <w:t>ОПК-3. 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240" w:type="dxa"/>
            <w:vMerge w:val="restart"/>
          </w:tcPr>
          <w:p w:rsidR="00702E00" w:rsidRPr="003D14DD" w:rsidRDefault="00702E00" w:rsidP="00702E00">
            <w:pPr>
              <w:shd w:val="clear" w:color="auto" w:fill="FFFFFF"/>
              <w:rPr>
                <w:sz w:val="20"/>
                <w:szCs w:val="20"/>
              </w:rPr>
            </w:pPr>
            <w:r w:rsidRPr="003D14DD">
              <w:rPr>
                <w:sz w:val="20"/>
                <w:szCs w:val="20"/>
              </w:rPr>
              <w:t>ОПК-3.1. Знать:</w:t>
            </w:r>
          </w:p>
          <w:p w:rsidR="00702E00" w:rsidRPr="003D14DD" w:rsidRDefault="00702E00" w:rsidP="00702E00">
            <w:pPr>
              <w:shd w:val="clear" w:color="auto" w:fill="FFFFFF"/>
              <w:rPr>
                <w:sz w:val="20"/>
                <w:szCs w:val="20"/>
              </w:rPr>
            </w:pPr>
            <w:r w:rsidRPr="003D14DD">
              <w:rPr>
                <w:sz w:val="20"/>
                <w:szCs w:val="20"/>
              </w:rPr>
              <w:t>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w:t>
            </w:r>
          </w:p>
          <w:p w:rsidR="00702E00" w:rsidRPr="003D14DD" w:rsidRDefault="00702E00" w:rsidP="00702E00">
            <w:pPr>
              <w:shd w:val="clear" w:color="auto" w:fill="FFFFFF"/>
              <w:rPr>
                <w:sz w:val="20"/>
                <w:szCs w:val="20"/>
              </w:rPr>
            </w:pPr>
            <w:r w:rsidRPr="003D14DD">
              <w:rPr>
                <w:sz w:val="20"/>
                <w:szCs w:val="20"/>
              </w:rPr>
              <w:t>основные приемы и типологию технологий индивидуализации обучения</w:t>
            </w:r>
          </w:p>
          <w:p w:rsidR="00702E00" w:rsidRPr="003D14DD" w:rsidRDefault="00702E00" w:rsidP="00702E00">
            <w:pPr>
              <w:shd w:val="clear" w:color="auto" w:fill="FFFFFF"/>
              <w:rPr>
                <w:sz w:val="20"/>
                <w:szCs w:val="20"/>
              </w:rPr>
            </w:pPr>
          </w:p>
          <w:p w:rsidR="00702E00" w:rsidRPr="003D14DD" w:rsidRDefault="00702E00" w:rsidP="00702E00">
            <w:pPr>
              <w:shd w:val="clear" w:color="auto" w:fill="FFFFFF"/>
              <w:rPr>
                <w:sz w:val="20"/>
                <w:szCs w:val="20"/>
              </w:rPr>
            </w:pPr>
            <w:r w:rsidRPr="003D14DD">
              <w:rPr>
                <w:sz w:val="20"/>
                <w:szCs w:val="20"/>
              </w:rPr>
              <w:t>ОПК-3.2. Уметь:</w:t>
            </w:r>
          </w:p>
          <w:p w:rsidR="00702E00" w:rsidRPr="003D14DD" w:rsidRDefault="00702E00" w:rsidP="00702E00">
            <w:pPr>
              <w:rPr>
                <w:sz w:val="20"/>
                <w:szCs w:val="20"/>
              </w:rPr>
            </w:pPr>
            <w:r w:rsidRPr="003D14DD">
              <w:rPr>
                <w:sz w:val="20"/>
                <w:szCs w:val="20"/>
              </w:rPr>
              <w:t>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702E00" w:rsidRPr="003D14DD" w:rsidRDefault="00702E00" w:rsidP="00702E00">
            <w:pPr>
              <w:rPr>
                <w:sz w:val="20"/>
                <w:szCs w:val="20"/>
              </w:rPr>
            </w:pPr>
          </w:p>
          <w:p w:rsidR="00702E00" w:rsidRPr="003D14DD" w:rsidRDefault="00702E00" w:rsidP="00702E00">
            <w:pPr>
              <w:shd w:val="clear" w:color="auto" w:fill="FFFFFF"/>
              <w:rPr>
                <w:sz w:val="20"/>
                <w:szCs w:val="20"/>
              </w:rPr>
            </w:pPr>
            <w:r w:rsidRPr="003D14DD">
              <w:rPr>
                <w:sz w:val="20"/>
                <w:szCs w:val="20"/>
              </w:rPr>
              <w:t xml:space="preserve">ОПК-3.3.Владеть: </w:t>
            </w:r>
          </w:p>
          <w:p w:rsidR="00702E00" w:rsidRPr="003D14DD" w:rsidRDefault="00702E00" w:rsidP="00702E00">
            <w:pPr>
              <w:shd w:val="clear" w:color="auto" w:fill="FFFFFF"/>
              <w:rPr>
                <w:sz w:val="20"/>
                <w:szCs w:val="20"/>
              </w:rPr>
            </w:pPr>
            <w:r w:rsidRPr="003D14DD">
              <w:rPr>
                <w:sz w:val="20"/>
                <w:szCs w:val="20"/>
              </w:rPr>
              <w:t>методами (первичного) выявления обучающихся с особыми образовательными потребностями,</w:t>
            </w:r>
          </w:p>
          <w:p w:rsidR="00702E00" w:rsidRPr="003D14DD" w:rsidRDefault="00702E00" w:rsidP="00702E00">
            <w:pPr>
              <w:rPr>
                <w:sz w:val="20"/>
                <w:szCs w:val="20"/>
              </w:rPr>
            </w:pPr>
            <w:r w:rsidRPr="003D14DD">
              <w:rPr>
                <w:sz w:val="20"/>
                <w:szCs w:val="20"/>
              </w:rPr>
              <w:t>действиями (навыками) оказания адресной помощи обучающимся на соответствующем уровне образования</w:t>
            </w:r>
          </w:p>
        </w:tc>
        <w:tc>
          <w:tcPr>
            <w:tcW w:w="3060" w:type="dxa"/>
          </w:tcPr>
          <w:p w:rsidR="00702E00" w:rsidRPr="003D14DD" w:rsidRDefault="00702E00" w:rsidP="00702E00">
            <w:pPr>
              <w:pStyle w:val="5"/>
              <w:numPr>
                <w:ilvl w:val="0"/>
                <w:numId w:val="0"/>
              </w:numPr>
              <w:tabs>
                <w:tab w:val="left" w:pos="282"/>
              </w:tabs>
              <w:rPr>
                <w:sz w:val="20"/>
                <w:szCs w:val="20"/>
              </w:rPr>
            </w:pPr>
            <w:r w:rsidRPr="003D14DD">
              <w:rPr>
                <w:b/>
                <w:sz w:val="20"/>
                <w:szCs w:val="20"/>
                <w:u w:val="single"/>
              </w:rPr>
              <w:t>Знать:</w:t>
            </w:r>
          </w:p>
          <w:p w:rsidR="00702E00" w:rsidRPr="003D14DD" w:rsidRDefault="00702E00" w:rsidP="00702E00">
            <w:pPr>
              <w:numPr>
                <w:ilvl w:val="1"/>
                <w:numId w:val="28"/>
              </w:numPr>
              <w:tabs>
                <w:tab w:val="clear" w:pos="1440"/>
                <w:tab w:val="left" w:pos="282"/>
                <w:tab w:val="left" w:pos="900"/>
              </w:tabs>
              <w:suppressAutoHyphens/>
              <w:ind w:left="0" w:firstLine="0"/>
              <w:jc w:val="both"/>
              <w:rPr>
                <w:sz w:val="20"/>
                <w:szCs w:val="20"/>
              </w:rPr>
            </w:pPr>
            <w:r w:rsidRPr="003D14DD">
              <w:rPr>
                <w:sz w:val="20"/>
                <w:szCs w:val="20"/>
              </w:rPr>
              <w:t>структуру информационно-образовательной среды учебного заведения и виды информационных образовательных ресурсов учебного назначения;</w:t>
            </w:r>
          </w:p>
          <w:p w:rsidR="00702E00" w:rsidRPr="003D14DD" w:rsidRDefault="00702E00" w:rsidP="00702E00">
            <w:pPr>
              <w:numPr>
                <w:ilvl w:val="1"/>
                <w:numId w:val="28"/>
              </w:numPr>
              <w:tabs>
                <w:tab w:val="clear" w:pos="1440"/>
                <w:tab w:val="left" w:pos="282"/>
                <w:tab w:val="left" w:pos="900"/>
              </w:tabs>
              <w:suppressAutoHyphens/>
              <w:ind w:left="0" w:firstLine="0"/>
              <w:rPr>
                <w:sz w:val="20"/>
                <w:szCs w:val="20"/>
              </w:rPr>
            </w:pPr>
            <w:r w:rsidRPr="003D14DD">
              <w:rPr>
                <w:sz w:val="20"/>
                <w:szCs w:val="20"/>
              </w:rPr>
              <w:t>требования к структуре и содержанию электронных учебников и учебных пособий;</w:t>
            </w:r>
          </w:p>
        </w:tc>
      </w:tr>
      <w:tr w:rsidR="002368CA" w:rsidRPr="003D14DD" w:rsidTr="004D69F2">
        <w:trPr>
          <w:trHeight w:val="1376"/>
        </w:trPr>
        <w:tc>
          <w:tcPr>
            <w:tcW w:w="3348" w:type="dxa"/>
            <w:vMerge/>
          </w:tcPr>
          <w:p w:rsidR="002368CA" w:rsidRPr="003D14DD" w:rsidRDefault="002368CA" w:rsidP="004D69F2">
            <w:pPr>
              <w:rPr>
                <w:sz w:val="20"/>
                <w:szCs w:val="20"/>
              </w:rPr>
            </w:pPr>
          </w:p>
        </w:tc>
        <w:tc>
          <w:tcPr>
            <w:tcW w:w="3240" w:type="dxa"/>
            <w:vMerge/>
          </w:tcPr>
          <w:p w:rsidR="002368CA" w:rsidRPr="003D14DD" w:rsidRDefault="002368CA" w:rsidP="004D69F2">
            <w:pPr>
              <w:rPr>
                <w:sz w:val="20"/>
                <w:szCs w:val="20"/>
              </w:rPr>
            </w:pPr>
          </w:p>
        </w:tc>
        <w:tc>
          <w:tcPr>
            <w:tcW w:w="3060" w:type="dxa"/>
          </w:tcPr>
          <w:p w:rsidR="002368CA" w:rsidRPr="003D14DD" w:rsidRDefault="002368CA" w:rsidP="004D69F2">
            <w:pPr>
              <w:tabs>
                <w:tab w:val="left" w:pos="252"/>
                <w:tab w:val="left" w:pos="282"/>
              </w:tabs>
              <w:rPr>
                <w:b/>
                <w:sz w:val="20"/>
                <w:szCs w:val="20"/>
                <w:u w:val="single"/>
              </w:rPr>
            </w:pPr>
            <w:r w:rsidRPr="003D14DD">
              <w:rPr>
                <w:b/>
                <w:sz w:val="20"/>
                <w:szCs w:val="20"/>
                <w:u w:val="single"/>
              </w:rPr>
              <w:t>Уметь</w:t>
            </w:r>
          </w:p>
          <w:p w:rsidR="002368CA" w:rsidRPr="003D14DD" w:rsidRDefault="002368CA" w:rsidP="002368CA">
            <w:pPr>
              <w:numPr>
                <w:ilvl w:val="1"/>
                <w:numId w:val="29"/>
              </w:numPr>
              <w:tabs>
                <w:tab w:val="left" w:pos="282"/>
                <w:tab w:val="left" w:pos="900"/>
                <w:tab w:val="left" w:pos="1440"/>
              </w:tabs>
              <w:suppressAutoHyphens/>
              <w:ind w:left="0" w:firstLine="0"/>
              <w:jc w:val="both"/>
              <w:rPr>
                <w:sz w:val="20"/>
                <w:szCs w:val="20"/>
              </w:rPr>
            </w:pPr>
            <w:r w:rsidRPr="003D14DD">
              <w:rPr>
                <w:sz w:val="20"/>
                <w:szCs w:val="20"/>
              </w:rPr>
              <w:t>реализовывать методические приемы активизации обучаемых</w:t>
            </w:r>
            <w:r w:rsidR="00CC47CE">
              <w:rPr>
                <w:sz w:val="20"/>
                <w:szCs w:val="20"/>
              </w:rPr>
              <w:t>, в том числе с ОВЗ,</w:t>
            </w:r>
            <w:r w:rsidRPr="003D14DD">
              <w:rPr>
                <w:sz w:val="20"/>
                <w:szCs w:val="20"/>
              </w:rPr>
              <w:t xml:space="preserve"> к самостоятельной работе с применением новых информационных технологий;</w:t>
            </w:r>
          </w:p>
        </w:tc>
      </w:tr>
      <w:tr w:rsidR="002368CA" w:rsidRPr="003D14DD" w:rsidTr="004D69F2">
        <w:trPr>
          <w:trHeight w:val="1273"/>
        </w:trPr>
        <w:tc>
          <w:tcPr>
            <w:tcW w:w="3348" w:type="dxa"/>
            <w:vMerge/>
          </w:tcPr>
          <w:p w:rsidR="002368CA" w:rsidRPr="003D14DD" w:rsidRDefault="002368CA" w:rsidP="004D69F2">
            <w:pPr>
              <w:rPr>
                <w:sz w:val="20"/>
                <w:szCs w:val="20"/>
              </w:rPr>
            </w:pPr>
          </w:p>
        </w:tc>
        <w:tc>
          <w:tcPr>
            <w:tcW w:w="3240" w:type="dxa"/>
            <w:vMerge/>
          </w:tcPr>
          <w:p w:rsidR="002368CA" w:rsidRPr="003D14DD" w:rsidRDefault="002368CA" w:rsidP="004D69F2">
            <w:pPr>
              <w:rPr>
                <w:sz w:val="20"/>
                <w:szCs w:val="20"/>
              </w:rPr>
            </w:pPr>
          </w:p>
        </w:tc>
        <w:tc>
          <w:tcPr>
            <w:tcW w:w="3060" w:type="dxa"/>
          </w:tcPr>
          <w:p w:rsidR="002368CA" w:rsidRPr="003D14DD" w:rsidRDefault="002368CA" w:rsidP="004D69F2">
            <w:pPr>
              <w:tabs>
                <w:tab w:val="left" w:pos="282"/>
                <w:tab w:val="left" w:pos="900"/>
              </w:tabs>
              <w:suppressAutoHyphens/>
              <w:jc w:val="both"/>
              <w:rPr>
                <w:sz w:val="20"/>
                <w:szCs w:val="20"/>
              </w:rPr>
            </w:pPr>
            <w:r w:rsidRPr="003D14DD">
              <w:rPr>
                <w:b/>
                <w:sz w:val="20"/>
                <w:szCs w:val="20"/>
                <w:u w:val="single"/>
              </w:rPr>
              <w:t>Владеть</w:t>
            </w:r>
          </w:p>
          <w:p w:rsidR="002368CA" w:rsidRPr="003D14DD" w:rsidRDefault="002368CA" w:rsidP="002368CA">
            <w:pPr>
              <w:numPr>
                <w:ilvl w:val="1"/>
                <w:numId w:val="30"/>
              </w:numPr>
              <w:tabs>
                <w:tab w:val="left" w:pos="282"/>
                <w:tab w:val="left" w:pos="900"/>
                <w:tab w:val="left" w:pos="1440"/>
              </w:tabs>
              <w:suppressAutoHyphens/>
              <w:ind w:left="0" w:firstLine="0"/>
              <w:jc w:val="both"/>
              <w:rPr>
                <w:sz w:val="20"/>
                <w:szCs w:val="20"/>
              </w:rPr>
            </w:pPr>
            <w:r w:rsidRPr="003D14DD">
              <w:rPr>
                <w:sz w:val="20"/>
                <w:szCs w:val="20"/>
              </w:rPr>
              <w:t>методиками сбора, накопления и обобщения научной и учебно-методической информации.</w:t>
            </w:r>
          </w:p>
        </w:tc>
      </w:tr>
    </w:tbl>
    <w:p w:rsidR="002368CA" w:rsidRPr="003D14DD" w:rsidRDefault="002368CA" w:rsidP="002368CA">
      <w:pPr>
        <w:suppressAutoHyphens/>
        <w:ind w:firstLine="709"/>
        <w:jc w:val="both"/>
        <w:rPr>
          <w:sz w:val="20"/>
          <w:szCs w:val="20"/>
        </w:rPr>
      </w:pPr>
    </w:p>
    <w:p w:rsidR="002368CA" w:rsidRPr="003D14DD" w:rsidRDefault="002368CA" w:rsidP="002368CA">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«Информационные и коммуникационные технологии в науке и образовании», являются необходимыми для изучения последующих дисциплин.</w:t>
      </w:r>
    </w:p>
    <w:p w:rsidR="002368CA" w:rsidRPr="003D14DD" w:rsidRDefault="002368CA" w:rsidP="002368CA">
      <w:pPr>
        <w:tabs>
          <w:tab w:val="left" w:pos="900"/>
          <w:tab w:val="left" w:pos="1080"/>
        </w:tabs>
        <w:suppressAutoHyphens/>
        <w:jc w:val="both"/>
        <w:rPr>
          <w:sz w:val="20"/>
          <w:szCs w:val="20"/>
        </w:rPr>
      </w:pPr>
    </w:p>
    <w:p w:rsidR="002368CA" w:rsidRPr="003D14DD" w:rsidRDefault="002368CA" w:rsidP="002368CA">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2368CA" w:rsidRPr="003D14DD" w:rsidRDefault="002368CA" w:rsidP="002368CA">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1"/>
        <w:gridCol w:w="2599"/>
        <w:gridCol w:w="2426"/>
        <w:gridCol w:w="2395"/>
      </w:tblGrid>
      <w:tr w:rsidR="002368CA" w:rsidRPr="003D14DD" w:rsidTr="00702E00">
        <w:trPr>
          <w:tblHeader/>
        </w:trPr>
        <w:tc>
          <w:tcPr>
            <w:tcW w:w="2151" w:type="dxa"/>
            <w:vMerge w:val="restart"/>
            <w:vAlign w:val="center"/>
          </w:tcPr>
          <w:p w:rsidR="002368CA" w:rsidRPr="003D14DD" w:rsidRDefault="002368CA"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420" w:type="dxa"/>
            <w:gridSpan w:val="3"/>
          </w:tcPr>
          <w:p w:rsidR="002368CA" w:rsidRPr="003D14DD" w:rsidRDefault="002368CA"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2368CA" w:rsidRPr="003D14DD" w:rsidTr="00702E00">
        <w:trPr>
          <w:tblHeader/>
        </w:trPr>
        <w:tc>
          <w:tcPr>
            <w:tcW w:w="2151" w:type="dxa"/>
            <w:vMerge/>
          </w:tcPr>
          <w:p w:rsidR="002368CA" w:rsidRPr="003D14DD" w:rsidRDefault="002368CA" w:rsidP="004D69F2">
            <w:pPr>
              <w:suppressAutoHyphens/>
              <w:overflowPunct w:val="0"/>
              <w:autoSpaceDE w:val="0"/>
              <w:autoSpaceDN w:val="0"/>
              <w:adjustRightInd w:val="0"/>
              <w:jc w:val="both"/>
              <w:rPr>
                <w:sz w:val="20"/>
                <w:szCs w:val="20"/>
              </w:rPr>
            </w:pPr>
          </w:p>
        </w:tc>
        <w:tc>
          <w:tcPr>
            <w:tcW w:w="2599" w:type="dxa"/>
          </w:tcPr>
          <w:p w:rsidR="002368CA" w:rsidRPr="003D14DD" w:rsidRDefault="002368CA"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426" w:type="dxa"/>
          </w:tcPr>
          <w:p w:rsidR="002368CA" w:rsidRPr="003D14DD" w:rsidRDefault="002368CA"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395" w:type="dxa"/>
          </w:tcPr>
          <w:p w:rsidR="002368CA" w:rsidRPr="003D14DD" w:rsidRDefault="002368CA" w:rsidP="004D69F2">
            <w:pPr>
              <w:suppressAutoHyphens/>
              <w:overflowPunct w:val="0"/>
              <w:autoSpaceDE w:val="0"/>
              <w:autoSpaceDN w:val="0"/>
              <w:adjustRightInd w:val="0"/>
              <w:jc w:val="center"/>
              <w:rPr>
                <w:sz w:val="20"/>
                <w:szCs w:val="20"/>
              </w:rPr>
            </w:pPr>
            <w:r w:rsidRPr="003D14DD">
              <w:rPr>
                <w:sz w:val="20"/>
                <w:szCs w:val="20"/>
              </w:rPr>
              <w:t>итоговый</w:t>
            </w:r>
          </w:p>
        </w:tc>
      </w:tr>
      <w:tr w:rsidR="002368CA" w:rsidRPr="003D14DD" w:rsidTr="00702E00">
        <w:tc>
          <w:tcPr>
            <w:tcW w:w="2151" w:type="dxa"/>
            <w:vMerge w:val="restart"/>
          </w:tcPr>
          <w:p w:rsidR="002368CA" w:rsidRPr="003D14DD" w:rsidRDefault="002368CA" w:rsidP="004D69F2">
            <w:pPr>
              <w:suppressAutoHyphens/>
              <w:overflowPunct w:val="0"/>
              <w:autoSpaceDE w:val="0"/>
              <w:autoSpaceDN w:val="0"/>
              <w:adjustRightInd w:val="0"/>
              <w:jc w:val="both"/>
              <w:rPr>
                <w:b/>
                <w:sz w:val="20"/>
                <w:szCs w:val="20"/>
              </w:rPr>
            </w:pPr>
            <w:r w:rsidRPr="003D14DD">
              <w:rPr>
                <w:b/>
                <w:sz w:val="20"/>
                <w:szCs w:val="20"/>
              </w:rPr>
              <w:t>УК-5</w:t>
            </w:r>
          </w:p>
          <w:p w:rsidR="002368CA" w:rsidRPr="003D14DD" w:rsidRDefault="002368CA" w:rsidP="004D69F2">
            <w:pPr>
              <w:suppressAutoHyphens/>
              <w:overflowPunct w:val="0"/>
              <w:autoSpaceDE w:val="0"/>
              <w:autoSpaceDN w:val="0"/>
              <w:adjustRightInd w:val="0"/>
              <w:jc w:val="both"/>
              <w:rPr>
                <w:sz w:val="20"/>
                <w:szCs w:val="20"/>
              </w:rPr>
            </w:pPr>
            <w:r w:rsidRPr="003D14DD">
              <w:rPr>
                <w:sz w:val="20"/>
                <w:szCs w:val="20"/>
              </w:rPr>
              <w:t>Способен анализировать и учитывать разнообразие культур в процессе межкультурного взаимодействия</w:t>
            </w:r>
          </w:p>
        </w:tc>
        <w:tc>
          <w:tcPr>
            <w:tcW w:w="2599" w:type="dxa"/>
            <w:vAlign w:val="center"/>
          </w:tcPr>
          <w:p w:rsidR="002368CA" w:rsidRPr="003D14DD" w:rsidRDefault="002368CA" w:rsidP="004D69F2">
            <w:pPr>
              <w:rPr>
                <w:sz w:val="20"/>
                <w:szCs w:val="20"/>
              </w:rPr>
            </w:pPr>
            <w:r w:rsidRPr="003D14DD">
              <w:rPr>
                <w:sz w:val="20"/>
                <w:szCs w:val="20"/>
              </w:rPr>
              <w:t>Информационные и коммуникационные технологии в науке и образовании</w:t>
            </w:r>
          </w:p>
        </w:tc>
        <w:tc>
          <w:tcPr>
            <w:tcW w:w="2426" w:type="dxa"/>
            <w:vAlign w:val="center"/>
          </w:tcPr>
          <w:p w:rsidR="002368CA" w:rsidRPr="003D14DD" w:rsidRDefault="002368CA" w:rsidP="004D69F2">
            <w:pPr>
              <w:rPr>
                <w:sz w:val="20"/>
                <w:szCs w:val="20"/>
              </w:rPr>
            </w:pPr>
          </w:p>
        </w:tc>
        <w:tc>
          <w:tcPr>
            <w:tcW w:w="2395" w:type="dxa"/>
            <w:vAlign w:val="center"/>
          </w:tcPr>
          <w:p w:rsidR="002368CA" w:rsidRPr="003D14DD" w:rsidRDefault="002368CA" w:rsidP="004D69F2">
            <w:pPr>
              <w:rPr>
                <w:sz w:val="20"/>
                <w:szCs w:val="20"/>
              </w:rPr>
            </w:pPr>
            <w:r w:rsidRPr="003D14DD">
              <w:rPr>
                <w:sz w:val="20"/>
                <w:szCs w:val="20"/>
              </w:rPr>
              <w:t>Выполнение и защита выпускной квалификационной работы</w:t>
            </w:r>
          </w:p>
        </w:tc>
      </w:tr>
      <w:tr w:rsidR="002368CA" w:rsidRPr="003D14DD" w:rsidTr="00702E00">
        <w:tc>
          <w:tcPr>
            <w:tcW w:w="2151" w:type="dxa"/>
            <w:vMerge/>
          </w:tcPr>
          <w:p w:rsidR="002368CA" w:rsidRPr="003D14DD" w:rsidRDefault="002368CA" w:rsidP="004D69F2">
            <w:pPr>
              <w:suppressAutoHyphens/>
              <w:overflowPunct w:val="0"/>
              <w:autoSpaceDE w:val="0"/>
              <w:autoSpaceDN w:val="0"/>
              <w:adjustRightInd w:val="0"/>
              <w:jc w:val="both"/>
              <w:rPr>
                <w:b/>
                <w:sz w:val="20"/>
                <w:szCs w:val="20"/>
              </w:rPr>
            </w:pPr>
          </w:p>
        </w:tc>
        <w:tc>
          <w:tcPr>
            <w:tcW w:w="2599" w:type="dxa"/>
            <w:vAlign w:val="center"/>
          </w:tcPr>
          <w:p w:rsidR="002368CA" w:rsidRPr="003D14DD" w:rsidRDefault="002368CA" w:rsidP="004D69F2">
            <w:pPr>
              <w:rPr>
                <w:sz w:val="20"/>
                <w:szCs w:val="20"/>
              </w:rPr>
            </w:pPr>
            <w:r w:rsidRPr="003D14DD">
              <w:rPr>
                <w:sz w:val="20"/>
                <w:szCs w:val="20"/>
              </w:rPr>
              <w:t>Психология современного образования</w:t>
            </w:r>
          </w:p>
        </w:tc>
        <w:tc>
          <w:tcPr>
            <w:tcW w:w="2426" w:type="dxa"/>
            <w:vAlign w:val="center"/>
          </w:tcPr>
          <w:p w:rsidR="002368CA" w:rsidRPr="003D14DD" w:rsidRDefault="002368CA" w:rsidP="004D69F2">
            <w:pPr>
              <w:rPr>
                <w:sz w:val="20"/>
                <w:szCs w:val="20"/>
              </w:rPr>
            </w:pPr>
          </w:p>
        </w:tc>
        <w:tc>
          <w:tcPr>
            <w:tcW w:w="2395" w:type="dxa"/>
            <w:vAlign w:val="center"/>
          </w:tcPr>
          <w:p w:rsidR="002368CA" w:rsidRPr="003D14DD" w:rsidRDefault="002368CA" w:rsidP="004D69F2">
            <w:pPr>
              <w:rPr>
                <w:sz w:val="20"/>
                <w:szCs w:val="20"/>
              </w:rPr>
            </w:pPr>
          </w:p>
        </w:tc>
      </w:tr>
      <w:tr w:rsidR="002368CA" w:rsidRPr="003D14DD" w:rsidTr="00702E00">
        <w:tc>
          <w:tcPr>
            <w:tcW w:w="2151" w:type="dxa"/>
            <w:vMerge w:val="restart"/>
          </w:tcPr>
          <w:p w:rsidR="002368CA" w:rsidRPr="00AB22A5" w:rsidRDefault="00AB22A5" w:rsidP="004D69F2">
            <w:pPr>
              <w:suppressAutoHyphens/>
              <w:overflowPunct w:val="0"/>
              <w:autoSpaceDE w:val="0"/>
              <w:autoSpaceDN w:val="0"/>
              <w:adjustRightInd w:val="0"/>
              <w:jc w:val="both"/>
              <w:rPr>
                <w:sz w:val="20"/>
                <w:szCs w:val="20"/>
              </w:rPr>
            </w:pPr>
            <w:r w:rsidRPr="00AB22A5">
              <w:rPr>
                <w:sz w:val="20"/>
                <w:szCs w:val="20"/>
              </w:rPr>
              <w:t xml:space="preserve">ОПК-3. 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 </w:t>
            </w:r>
            <w:r w:rsidR="002368CA" w:rsidRPr="00AB22A5">
              <w:rPr>
                <w:sz w:val="20"/>
                <w:szCs w:val="20"/>
              </w:rPr>
              <w:t>в обучении</w:t>
            </w:r>
          </w:p>
        </w:tc>
        <w:tc>
          <w:tcPr>
            <w:tcW w:w="2599" w:type="dxa"/>
            <w:vAlign w:val="center"/>
          </w:tcPr>
          <w:p w:rsidR="002368CA" w:rsidRPr="003D14DD" w:rsidRDefault="002368CA" w:rsidP="004D69F2">
            <w:pPr>
              <w:rPr>
                <w:sz w:val="20"/>
                <w:szCs w:val="20"/>
              </w:rPr>
            </w:pPr>
            <w:r w:rsidRPr="003D14DD">
              <w:rPr>
                <w:sz w:val="20"/>
                <w:szCs w:val="20"/>
              </w:rPr>
              <w:t>Информационные и коммуникационные технологии в науке и образовании</w:t>
            </w:r>
          </w:p>
        </w:tc>
        <w:tc>
          <w:tcPr>
            <w:tcW w:w="2426" w:type="dxa"/>
            <w:vAlign w:val="center"/>
          </w:tcPr>
          <w:p w:rsidR="002368CA" w:rsidRPr="003D14DD" w:rsidRDefault="002368CA" w:rsidP="004D69F2">
            <w:pPr>
              <w:rPr>
                <w:sz w:val="20"/>
                <w:szCs w:val="20"/>
              </w:rPr>
            </w:pPr>
            <w:r w:rsidRPr="003D14DD">
              <w:rPr>
                <w:sz w:val="20"/>
                <w:szCs w:val="20"/>
              </w:rPr>
              <w:t>Производственная практика, педагогическая</w:t>
            </w:r>
          </w:p>
        </w:tc>
        <w:tc>
          <w:tcPr>
            <w:tcW w:w="2395" w:type="dxa"/>
            <w:vAlign w:val="center"/>
          </w:tcPr>
          <w:p w:rsidR="002368CA" w:rsidRPr="003D14DD" w:rsidRDefault="002368CA" w:rsidP="004D69F2">
            <w:pPr>
              <w:rPr>
                <w:sz w:val="20"/>
                <w:szCs w:val="20"/>
              </w:rPr>
            </w:pPr>
            <w:r w:rsidRPr="003D14DD">
              <w:rPr>
                <w:sz w:val="20"/>
                <w:szCs w:val="20"/>
              </w:rPr>
              <w:t xml:space="preserve">Производственная практика, научно-исследовательская работа </w:t>
            </w:r>
          </w:p>
        </w:tc>
      </w:tr>
      <w:tr w:rsidR="002368CA" w:rsidRPr="003D14DD" w:rsidTr="00702E00">
        <w:tc>
          <w:tcPr>
            <w:tcW w:w="2151" w:type="dxa"/>
            <w:vMerge/>
          </w:tcPr>
          <w:p w:rsidR="002368CA" w:rsidRPr="003D14DD" w:rsidRDefault="002368CA" w:rsidP="004D69F2">
            <w:pPr>
              <w:suppressAutoHyphens/>
              <w:overflowPunct w:val="0"/>
              <w:autoSpaceDE w:val="0"/>
              <w:autoSpaceDN w:val="0"/>
              <w:adjustRightInd w:val="0"/>
              <w:jc w:val="both"/>
              <w:rPr>
                <w:b/>
                <w:sz w:val="20"/>
                <w:szCs w:val="20"/>
              </w:rPr>
            </w:pPr>
          </w:p>
        </w:tc>
        <w:tc>
          <w:tcPr>
            <w:tcW w:w="2599" w:type="dxa"/>
            <w:vAlign w:val="center"/>
          </w:tcPr>
          <w:p w:rsidR="002368CA" w:rsidRPr="003D14DD" w:rsidRDefault="002368CA" w:rsidP="004D69F2">
            <w:pPr>
              <w:rPr>
                <w:sz w:val="20"/>
                <w:szCs w:val="20"/>
              </w:rPr>
            </w:pPr>
            <w:r w:rsidRPr="003D14DD">
              <w:rPr>
                <w:sz w:val="20"/>
                <w:szCs w:val="20"/>
              </w:rPr>
              <w:t>Психология современного образования</w:t>
            </w:r>
          </w:p>
        </w:tc>
        <w:tc>
          <w:tcPr>
            <w:tcW w:w="2426" w:type="dxa"/>
            <w:vAlign w:val="center"/>
          </w:tcPr>
          <w:p w:rsidR="002368CA" w:rsidRPr="003D14DD" w:rsidRDefault="002368CA" w:rsidP="004D69F2">
            <w:pPr>
              <w:rPr>
                <w:sz w:val="20"/>
                <w:szCs w:val="20"/>
              </w:rPr>
            </w:pPr>
          </w:p>
        </w:tc>
        <w:tc>
          <w:tcPr>
            <w:tcW w:w="2395" w:type="dxa"/>
            <w:vAlign w:val="center"/>
          </w:tcPr>
          <w:p w:rsidR="002368CA" w:rsidRPr="003D14DD" w:rsidRDefault="002368CA" w:rsidP="004D69F2">
            <w:pPr>
              <w:rPr>
                <w:sz w:val="20"/>
                <w:szCs w:val="20"/>
              </w:rPr>
            </w:pPr>
            <w:r w:rsidRPr="003D14DD">
              <w:rPr>
                <w:sz w:val="20"/>
                <w:szCs w:val="20"/>
              </w:rPr>
              <w:t xml:space="preserve">Выполнение и защита выпускной квалификационной работы </w:t>
            </w:r>
          </w:p>
        </w:tc>
      </w:tr>
      <w:tr w:rsidR="002368CA" w:rsidRPr="003D14DD" w:rsidTr="00702E00">
        <w:tc>
          <w:tcPr>
            <w:tcW w:w="2151" w:type="dxa"/>
            <w:vMerge/>
          </w:tcPr>
          <w:p w:rsidR="002368CA" w:rsidRPr="003D14DD" w:rsidRDefault="002368CA" w:rsidP="004D69F2">
            <w:pPr>
              <w:suppressAutoHyphens/>
              <w:overflowPunct w:val="0"/>
              <w:autoSpaceDE w:val="0"/>
              <w:autoSpaceDN w:val="0"/>
              <w:adjustRightInd w:val="0"/>
              <w:jc w:val="both"/>
              <w:rPr>
                <w:b/>
                <w:sz w:val="20"/>
                <w:szCs w:val="20"/>
              </w:rPr>
            </w:pPr>
          </w:p>
        </w:tc>
        <w:tc>
          <w:tcPr>
            <w:tcW w:w="2599" w:type="dxa"/>
            <w:vAlign w:val="center"/>
          </w:tcPr>
          <w:p w:rsidR="002368CA" w:rsidRPr="003D14DD" w:rsidRDefault="002368CA" w:rsidP="004D69F2">
            <w:pPr>
              <w:rPr>
                <w:sz w:val="20"/>
                <w:szCs w:val="20"/>
              </w:rPr>
            </w:pPr>
            <w:r w:rsidRPr="003D14DD">
              <w:rPr>
                <w:sz w:val="20"/>
                <w:szCs w:val="20"/>
              </w:rPr>
              <w:t>Телекоммуникационные образовательные технологии</w:t>
            </w:r>
          </w:p>
        </w:tc>
        <w:tc>
          <w:tcPr>
            <w:tcW w:w="2426" w:type="dxa"/>
            <w:vAlign w:val="center"/>
          </w:tcPr>
          <w:p w:rsidR="002368CA" w:rsidRPr="003D14DD" w:rsidRDefault="002368CA" w:rsidP="004D69F2">
            <w:pPr>
              <w:rPr>
                <w:sz w:val="20"/>
                <w:szCs w:val="20"/>
              </w:rPr>
            </w:pPr>
          </w:p>
        </w:tc>
        <w:tc>
          <w:tcPr>
            <w:tcW w:w="2395" w:type="dxa"/>
            <w:vAlign w:val="center"/>
          </w:tcPr>
          <w:p w:rsidR="002368CA" w:rsidRPr="003D14DD" w:rsidRDefault="002368CA" w:rsidP="004D69F2">
            <w:pPr>
              <w:rPr>
                <w:sz w:val="20"/>
                <w:szCs w:val="20"/>
              </w:rPr>
            </w:pPr>
          </w:p>
        </w:tc>
      </w:tr>
    </w:tbl>
    <w:p w:rsidR="002368CA" w:rsidRPr="003D14DD" w:rsidRDefault="002368CA" w:rsidP="002368CA">
      <w:pPr>
        <w:tabs>
          <w:tab w:val="left" w:pos="900"/>
          <w:tab w:val="left" w:pos="1080"/>
        </w:tabs>
        <w:suppressAutoHyphens/>
        <w:ind w:firstLine="709"/>
        <w:jc w:val="both"/>
        <w:rPr>
          <w:sz w:val="20"/>
          <w:szCs w:val="20"/>
        </w:rPr>
      </w:pPr>
    </w:p>
    <w:p w:rsidR="002368CA" w:rsidRPr="003D14DD" w:rsidRDefault="002368CA" w:rsidP="002368CA">
      <w:pPr>
        <w:suppressAutoHyphens/>
        <w:ind w:firstLine="709"/>
        <w:jc w:val="both"/>
        <w:rPr>
          <w:sz w:val="20"/>
          <w:szCs w:val="20"/>
        </w:rPr>
      </w:pPr>
    </w:p>
    <w:p w:rsidR="002368CA" w:rsidRPr="003D14DD" w:rsidRDefault="002368CA" w:rsidP="002368CA">
      <w:pPr>
        <w:tabs>
          <w:tab w:val="left" w:pos="900"/>
        </w:tabs>
        <w:suppressAutoHyphens/>
        <w:ind w:firstLine="709"/>
        <w:jc w:val="both"/>
        <w:rPr>
          <w:b/>
          <w:sz w:val="20"/>
          <w:szCs w:val="20"/>
        </w:rPr>
      </w:pPr>
      <w:r w:rsidRPr="003D14DD">
        <w:rPr>
          <w:b/>
          <w:sz w:val="20"/>
          <w:szCs w:val="20"/>
        </w:rPr>
        <w:br w:type="page"/>
      </w:r>
      <w:r w:rsidRPr="003D14DD">
        <w:rPr>
          <w:b/>
          <w:sz w:val="20"/>
          <w:szCs w:val="20"/>
        </w:rPr>
        <w:lastRenderedPageBreak/>
        <w:t xml:space="preserve">4. Объем дисциплины и виды учебной работы  </w:t>
      </w:r>
    </w:p>
    <w:p w:rsidR="002368CA" w:rsidRPr="003D14DD" w:rsidRDefault="002368CA" w:rsidP="002368CA">
      <w:pPr>
        <w:suppressAutoHyphens/>
        <w:jc w:val="both"/>
        <w:rPr>
          <w:b/>
          <w:sz w:val="20"/>
          <w:szCs w:val="20"/>
        </w:rPr>
      </w:pPr>
    </w:p>
    <w:p w:rsidR="002368CA" w:rsidRPr="003D14DD" w:rsidRDefault="002368CA" w:rsidP="002368CA">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2368CA" w:rsidRPr="003D14DD" w:rsidRDefault="002368CA" w:rsidP="002368CA">
      <w:pPr>
        <w:suppressAutoHyphen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2368CA" w:rsidRPr="003D14DD" w:rsidTr="004D69F2">
        <w:tc>
          <w:tcPr>
            <w:tcW w:w="766" w:type="dxa"/>
            <w:vMerge w:val="restart"/>
            <w:vAlign w:val="center"/>
          </w:tcPr>
          <w:p w:rsidR="002368CA" w:rsidRPr="003D14DD" w:rsidRDefault="002368CA"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2368CA" w:rsidRPr="003D14DD" w:rsidRDefault="002368CA"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2368CA" w:rsidRPr="003D14DD" w:rsidRDefault="002368CA"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2368CA" w:rsidRPr="003D14DD" w:rsidTr="004D69F2">
        <w:tc>
          <w:tcPr>
            <w:tcW w:w="766" w:type="dxa"/>
            <w:vMerge/>
          </w:tcPr>
          <w:p w:rsidR="002368CA" w:rsidRPr="003D14DD" w:rsidRDefault="002368CA" w:rsidP="004D69F2">
            <w:pPr>
              <w:tabs>
                <w:tab w:val="left" w:pos="900"/>
              </w:tabs>
              <w:rPr>
                <w:b/>
                <w:sz w:val="20"/>
                <w:szCs w:val="20"/>
              </w:rPr>
            </w:pPr>
          </w:p>
        </w:tc>
        <w:tc>
          <w:tcPr>
            <w:tcW w:w="4922" w:type="dxa"/>
            <w:vMerge/>
          </w:tcPr>
          <w:p w:rsidR="002368CA" w:rsidRPr="003D14DD" w:rsidRDefault="002368CA" w:rsidP="004D69F2">
            <w:pPr>
              <w:tabs>
                <w:tab w:val="left" w:pos="900"/>
              </w:tabs>
              <w:rPr>
                <w:b/>
                <w:sz w:val="20"/>
                <w:szCs w:val="20"/>
              </w:rPr>
            </w:pPr>
          </w:p>
        </w:tc>
        <w:tc>
          <w:tcPr>
            <w:tcW w:w="2139" w:type="dxa"/>
            <w:gridSpan w:val="2"/>
            <w:vAlign w:val="center"/>
          </w:tcPr>
          <w:p w:rsidR="002368CA" w:rsidRPr="003D14DD" w:rsidRDefault="002368CA"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2368CA" w:rsidRPr="003D14DD" w:rsidRDefault="002368CA" w:rsidP="004D69F2">
            <w:pPr>
              <w:pStyle w:val="afff7"/>
              <w:suppressAutoHyphens/>
              <w:snapToGrid w:val="0"/>
              <w:ind w:right="-80"/>
              <w:jc w:val="center"/>
              <w:rPr>
                <w:b/>
                <w:sz w:val="20"/>
                <w:szCs w:val="20"/>
              </w:rPr>
            </w:pPr>
            <w:r w:rsidRPr="003D14DD">
              <w:rPr>
                <w:b/>
                <w:sz w:val="20"/>
                <w:szCs w:val="20"/>
              </w:rPr>
              <w:t>Заочная</w:t>
            </w:r>
          </w:p>
        </w:tc>
      </w:tr>
      <w:tr w:rsidR="002368CA" w:rsidRPr="003D14DD" w:rsidTr="004D69F2">
        <w:tc>
          <w:tcPr>
            <w:tcW w:w="766" w:type="dxa"/>
            <w:vMerge/>
          </w:tcPr>
          <w:p w:rsidR="002368CA" w:rsidRPr="003D14DD" w:rsidRDefault="002368CA" w:rsidP="004D69F2">
            <w:pPr>
              <w:tabs>
                <w:tab w:val="left" w:pos="900"/>
              </w:tabs>
              <w:rPr>
                <w:b/>
                <w:sz w:val="20"/>
                <w:szCs w:val="20"/>
              </w:rPr>
            </w:pPr>
          </w:p>
        </w:tc>
        <w:tc>
          <w:tcPr>
            <w:tcW w:w="4922" w:type="dxa"/>
            <w:vMerge/>
          </w:tcPr>
          <w:p w:rsidR="002368CA" w:rsidRPr="003D14DD" w:rsidRDefault="002368CA" w:rsidP="004D69F2">
            <w:pPr>
              <w:tabs>
                <w:tab w:val="left" w:pos="900"/>
              </w:tabs>
              <w:rPr>
                <w:b/>
                <w:sz w:val="20"/>
                <w:szCs w:val="20"/>
              </w:rPr>
            </w:pPr>
          </w:p>
        </w:tc>
        <w:tc>
          <w:tcPr>
            <w:tcW w:w="1069" w:type="dxa"/>
            <w:vAlign w:val="center"/>
          </w:tcPr>
          <w:p w:rsidR="002368CA" w:rsidRPr="003D14DD" w:rsidRDefault="002368CA" w:rsidP="004D69F2">
            <w:pPr>
              <w:tabs>
                <w:tab w:val="left" w:pos="900"/>
              </w:tabs>
              <w:jc w:val="center"/>
              <w:rPr>
                <w:b/>
                <w:sz w:val="20"/>
                <w:szCs w:val="20"/>
              </w:rPr>
            </w:pPr>
            <w:r w:rsidRPr="003D14DD">
              <w:rPr>
                <w:b/>
                <w:sz w:val="20"/>
                <w:szCs w:val="20"/>
              </w:rPr>
              <w:t>всего</w:t>
            </w:r>
          </w:p>
        </w:tc>
        <w:tc>
          <w:tcPr>
            <w:tcW w:w="1070" w:type="dxa"/>
            <w:vAlign w:val="center"/>
          </w:tcPr>
          <w:p w:rsidR="002368CA" w:rsidRPr="003D14DD" w:rsidRDefault="002368CA" w:rsidP="004D69F2">
            <w:pPr>
              <w:tabs>
                <w:tab w:val="left" w:pos="900"/>
              </w:tabs>
              <w:jc w:val="center"/>
              <w:rPr>
                <w:b/>
                <w:sz w:val="20"/>
                <w:szCs w:val="20"/>
              </w:rPr>
            </w:pPr>
            <w:r w:rsidRPr="003D14DD">
              <w:rPr>
                <w:b/>
                <w:sz w:val="20"/>
                <w:szCs w:val="20"/>
              </w:rPr>
              <w:t>в том числе</w:t>
            </w:r>
          </w:p>
        </w:tc>
        <w:tc>
          <w:tcPr>
            <w:tcW w:w="1069" w:type="dxa"/>
            <w:vAlign w:val="center"/>
          </w:tcPr>
          <w:p w:rsidR="002368CA" w:rsidRPr="003D14DD" w:rsidRDefault="002368CA" w:rsidP="004D69F2">
            <w:pPr>
              <w:tabs>
                <w:tab w:val="left" w:pos="900"/>
              </w:tabs>
              <w:jc w:val="center"/>
              <w:rPr>
                <w:b/>
                <w:sz w:val="20"/>
                <w:szCs w:val="20"/>
              </w:rPr>
            </w:pPr>
            <w:r w:rsidRPr="003D14DD">
              <w:rPr>
                <w:b/>
                <w:sz w:val="20"/>
                <w:szCs w:val="20"/>
              </w:rPr>
              <w:t>всего</w:t>
            </w:r>
          </w:p>
        </w:tc>
        <w:tc>
          <w:tcPr>
            <w:tcW w:w="1070" w:type="dxa"/>
            <w:vAlign w:val="center"/>
          </w:tcPr>
          <w:p w:rsidR="002368CA" w:rsidRPr="003D14DD" w:rsidRDefault="002368CA" w:rsidP="004D69F2">
            <w:pPr>
              <w:tabs>
                <w:tab w:val="left" w:pos="900"/>
              </w:tabs>
              <w:jc w:val="center"/>
              <w:rPr>
                <w:b/>
                <w:sz w:val="20"/>
                <w:szCs w:val="20"/>
              </w:rPr>
            </w:pPr>
            <w:r w:rsidRPr="003D14DD">
              <w:rPr>
                <w:b/>
                <w:sz w:val="20"/>
                <w:szCs w:val="20"/>
              </w:rPr>
              <w:t>в том числе</w:t>
            </w:r>
          </w:p>
        </w:tc>
      </w:tr>
      <w:tr w:rsidR="002368CA" w:rsidRPr="003D14DD" w:rsidTr="004D69F2">
        <w:tc>
          <w:tcPr>
            <w:tcW w:w="766" w:type="dxa"/>
            <w:vMerge w:val="restart"/>
          </w:tcPr>
          <w:p w:rsidR="002368CA" w:rsidRPr="003D14DD" w:rsidRDefault="002368CA" w:rsidP="004D69F2">
            <w:pPr>
              <w:suppressAutoHyphens/>
              <w:snapToGrid w:val="0"/>
              <w:rPr>
                <w:b/>
                <w:sz w:val="20"/>
                <w:szCs w:val="20"/>
              </w:rPr>
            </w:pPr>
            <w:r w:rsidRPr="003D14DD">
              <w:rPr>
                <w:b/>
                <w:sz w:val="20"/>
                <w:szCs w:val="20"/>
              </w:rPr>
              <w:t>1</w:t>
            </w:r>
          </w:p>
        </w:tc>
        <w:tc>
          <w:tcPr>
            <w:tcW w:w="4922" w:type="dxa"/>
          </w:tcPr>
          <w:p w:rsidR="002368CA" w:rsidRPr="003D14DD" w:rsidRDefault="002368CA"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2368CA" w:rsidRPr="003D14DD" w:rsidRDefault="002368CA" w:rsidP="004D69F2">
            <w:pPr>
              <w:suppressAutoHyphens/>
              <w:snapToGrid w:val="0"/>
              <w:jc w:val="center"/>
              <w:rPr>
                <w:b/>
                <w:sz w:val="20"/>
                <w:szCs w:val="20"/>
              </w:rPr>
            </w:pPr>
          </w:p>
        </w:tc>
        <w:tc>
          <w:tcPr>
            <w:tcW w:w="1070" w:type="dxa"/>
          </w:tcPr>
          <w:p w:rsidR="002368CA" w:rsidRPr="003D14DD" w:rsidRDefault="002368CA" w:rsidP="004D69F2">
            <w:pPr>
              <w:pStyle w:val="afff7"/>
              <w:suppressAutoHyphens/>
              <w:snapToGrid w:val="0"/>
              <w:ind w:right="312"/>
              <w:jc w:val="center"/>
              <w:rPr>
                <w:b/>
                <w:sz w:val="20"/>
                <w:szCs w:val="20"/>
              </w:rPr>
            </w:pPr>
          </w:p>
        </w:tc>
        <w:tc>
          <w:tcPr>
            <w:tcW w:w="1069" w:type="dxa"/>
          </w:tcPr>
          <w:p w:rsidR="002368CA" w:rsidRPr="003D14DD" w:rsidRDefault="002368CA" w:rsidP="004D69F2">
            <w:pPr>
              <w:pStyle w:val="afff7"/>
              <w:suppressAutoHyphens/>
              <w:snapToGrid w:val="0"/>
              <w:jc w:val="center"/>
              <w:rPr>
                <w:b/>
                <w:sz w:val="20"/>
                <w:szCs w:val="20"/>
              </w:rPr>
            </w:pPr>
            <w:r w:rsidRPr="003D14DD">
              <w:rPr>
                <w:b/>
                <w:sz w:val="20"/>
                <w:szCs w:val="20"/>
              </w:rPr>
              <w:t>28,2</w:t>
            </w:r>
          </w:p>
        </w:tc>
        <w:tc>
          <w:tcPr>
            <w:tcW w:w="1070" w:type="dxa"/>
          </w:tcPr>
          <w:p w:rsidR="002368CA" w:rsidRPr="003D14DD" w:rsidRDefault="002368CA" w:rsidP="004D69F2">
            <w:pPr>
              <w:pStyle w:val="afff7"/>
              <w:suppressAutoHyphens/>
              <w:snapToGrid w:val="0"/>
              <w:jc w:val="center"/>
              <w:rPr>
                <w:b/>
                <w:sz w:val="20"/>
                <w:szCs w:val="20"/>
              </w:rPr>
            </w:pPr>
          </w:p>
        </w:tc>
      </w:tr>
      <w:tr w:rsidR="002368CA" w:rsidRPr="003D14DD" w:rsidTr="004D69F2">
        <w:tc>
          <w:tcPr>
            <w:tcW w:w="766" w:type="dxa"/>
            <w:vMerge/>
          </w:tcPr>
          <w:p w:rsidR="002368CA" w:rsidRPr="003D14DD" w:rsidRDefault="002368CA" w:rsidP="004D69F2">
            <w:pPr>
              <w:suppressAutoHyphens/>
              <w:snapToGrid w:val="0"/>
              <w:rPr>
                <w:b/>
                <w:sz w:val="20"/>
                <w:szCs w:val="20"/>
              </w:rPr>
            </w:pPr>
          </w:p>
        </w:tc>
        <w:tc>
          <w:tcPr>
            <w:tcW w:w="4922" w:type="dxa"/>
          </w:tcPr>
          <w:p w:rsidR="002368CA" w:rsidRPr="003D14DD" w:rsidRDefault="002368CA" w:rsidP="004D69F2">
            <w:pPr>
              <w:suppressAutoHyphens/>
              <w:snapToGrid w:val="0"/>
              <w:rPr>
                <w:b/>
                <w:i/>
                <w:sz w:val="20"/>
                <w:szCs w:val="20"/>
              </w:rPr>
            </w:pPr>
            <w:r w:rsidRPr="003D14DD">
              <w:rPr>
                <w:i/>
                <w:sz w:val="20"/>
                <w:szCs w:val="20"/>
              </w:rPr>
              <w:t>В том числе в форме практической подготовки</w:t>
            </w:r>
          </w:p>
        </w:tc>
        <w:tc>
          <w:tcPr>
            <w:tcW w:w="1069" w:type="dxa"/>
          </w:tcPr>
          <w:p w:rsidR="002368CA" w:rsidRPr="003D14DD" w:rsidRDefault="002368CA" w:rsidP="004D69F2">
            <w:pPr>
              <w:suppressAutoHyphens/>
              <w:snapToGrid w:val="0"/>
              <w:jc w:val="center"/>
              <w:rPr>
                <w:b/>
                <w:sz w:val="20"/>
                <w:szCs w:val="20"/>
              </w:rPr>
            </w:pPr>
          </w:p>
        </w:tc>
        <w:tc>
          <w:tcPr>
            <w:tcW w:w="1070" w:type="dxa"/>
          </w:tcPr>
          <w:p w:rsidR="002368CA" w:rsidRPr="003D14DD" w:rsidRDefault="002368CA" w:rsidP="004D69F2">
            <w:pPr>
              <w:pStyle w:val="afff7"/>
              <w:suppressAutoHyphens/>
              <w:snapToGrid w:val="0"/>
              <w:ind w:right="312"/>
              <w:jc w:val="center"/>
              <w:rPr>
                <w:b/>
                <w:sz w:val="20"/>
                <w:szCs w:val="20"/>
              </w:rPr>
            </w:pPr>
          </w:p>
        </w:tc>
        <w:tc>
          <w:tcPr>
            <w:tcW w:w="1069" w:type="dxa"/>
          </w:tcPr>
          <w:p w:rsidR="002368CA" w:rsidRPr="003D14DD" w:rsidRDefault="002368CA" w:rsidP="004D69F2">
            <w:pPr>
              <w:pStyle w:val="afff7"/>
              <w:suppressAutoHyphens/>
              <w:snapToGrid w:val="0"/>
              <w:jc w:val="center"/>
              <w:rPr>
                <w:b/>
                <w:sz w:val="20"/>
                <w:szCs w:val="20"/>
              </w:rPr>
            </w:pPr>
          </w:p>
        </w:tc>
        <w:tc>
          <w:tcPr>
            <w:tcW w:w="1070" w:type="dxa"/>
          </w:tcPr>
          <w:p w:rsidR="002368CA" w:rsidRPr="003D14DD" w:rsidRDefault="002368CA" w:rsidP="004D69F2">
            <w:pPr>
              <w:pStyle w:val="afff7"/>
              <w:suppressAutoHyphens/>
              <w:snapToGrid w:val="0"/>
              <w:jc w:val="center"/>
              <w:rPr>
                <w:b/>
                <w:i/>
                <w:sz w:val="20"/>
                <w:szCs w:val="20"/>
              </w:rPr>
            </w:pPr>
            <w:r w:rsidRPr="003D14DD">
              <w:rPr>
                <w:b/>
                <w:i/>
                <w:sz w:val="20"/>
                <w:szCs w:val="20"/>
              </w:rPr>
              <w:t>4</w:t>
            </w:r>
          </w:p>
        </w:tc>
      </w:tr>
      <w:tr w:rsidR="002368CA" w:rsidRPr="003D14DD" w:rsidTr="004D69F2">
        <w:tc>
          <w:tcPr>
            <w:tcW w:w="766" w:type="dxa"/>
          </w:tcPr>
          <w:p w:rsidR="002368CA" w:rsidRPr="003D14DD" w:rsidRDefault="002368CA" w:rsidP="004D69F2">
            <w:pPr>
              <w:suppressAutoHyphens/>
              <w:snapToGrid w:val="0"/>
              <w:rPr>
                <w:sz w:val="20"/>
                <w:szCs w:val="20"/>
              </w:rPr>
            </w:pPr>
            <w:r w:rsidRPr="003D14DD">
              <w:rPr>
                <w:sz w:val="20"/>
                <w:szCs w:val="20"/>
              </w:rPr>
              <w:t>1.1</w:t>
            </w:r>
          </w:p>
        </w:tc>
        <w:tc>
          <w:tcPr>
            <w:tcW w:w="4922" w:type="dxa"/>
          </w:tcPr>
          <w:p w:rsidR="002368CA" w:rsidRPr="003D14DD" w:rsidRDefault="002368CA" w:rsidP="004D69F2">
            <w:pPr>
              <w:suppressAutoHyphens/>
              <w:snapToGrid w:val="0"/>
              <w:rPr>
                <w:sz w:val="20"/>
                <w:szCs w:val="20"/>
              </w:rPr>
            </w:pPr>
            <w:r w:rsidRPr="003D14DD">
              <w:rPr>
                <w:sz w:val="20"/>
                <w:szCs w:val="20"/>
              </w:rPr>
              <w:t>занятия лекционного типа (лекции)</w:t>
            </w: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pStyle w:val="afff7"/>
              <w:suppressAutoHyphens/>
              <w:snapToGrid w:val="0"/>
              <w:jc w:val="center"/>
              <w:rPr>
                <w:sz w:val="20"/>
                <w:szCs w:val="20"/>
              </w:rPr>
            </w:pPr>
          </w:p>
        </w:tc>
        <w:tc>
          <w:tcPr>
            <w:tcW w:w="1069" w:type="dxa"/>
          </w:tcPr>
          <w:p w:rsidR="002368CA" w:rsidRPr="003D14DD" w:rsidRDefault="002368CA" w:rsidP="004D69F2">
            <w:pPr>
              <w:pStyle w:val="afff7"/>
              <w:suppressAutoHyphens/>
              <w:snapToGrid w:val="0"/>
              <w:jc w:val="center"/>
              <w:rPr>
                <w:sz w:val="20"/>
                <w:szCs w:val="20"/>
              </w:rPr>
            </w:pPr>
            <w:r w:rsidRPr="003D14DD">
              <w:rPr>
                <w:sz w:val="20"/>
                <w:szCs w:val="20"/>
              </w:rPr>
              <w:t>6</w:t>
            </w:r>
          </w:p>
        </w:tc>
        <w:tc>
          <w:tcPr>
            <w:tcW w:w="1070" w:type="dxa"/>
          </w:tcPr>
          <w:p w:rsidR="002368CA" w:rsidRPr="003D14DD" w:rsidRDefault="002368CA" w:rsidP="004D69F2">
            <w:pPr>
              <w:pStyle w:val="afff7"/>
              <w:suppressAutoHyphens/>
              <w:snapToGrid w:val="0"/>
              <w:jc w:val="center"/>
              <w:rPr>
                <w:sz w:val="20"/>
                <w:szCs w:val="20"/>
              </w:rPr>
            </w:pPr>
          </w:p>
        </w:tc>
      </w:tr>
      <w:tr w:rsidR="002368CA" w:rsidRPr="003D14DD" w:rsidTr="004D69F2">
        <w:tc>
          <w:tcPr>
            <w:tcW w:w="766" w:type="dxa"/>
          </w:tcPr>
          <w:p w:rsidR="002368CA" w:rsidRPr="003D14DD" w:rsidRDefault="002368CA" w:rsidP="004D69F2">
            <w:pPr>
              <w:suppressAutoHyphens/>
              <w:snapToGrid w:val="0"/>
              <w:rPr>
                <w:sz w:val="20"/>
                <w:szCs w:val="20"/>
              </w:rPr>
            </w:pPr>
            <w:r w:rsidRPr="003D14DD">
              <w:rPr>
                <w:sz w:val="20"/>
                <w:szCs w:val="20"/>
              </w:rPr>
              <w:t>1.2</w:t>
            </w:r>
          </w:p>
        </w:tc>
        <w:tc>
          <w:tcPr>
            <w:tcW w:w="4922" w:type="dxa"/>
          </w:tcPr>
          <w:p w:rsidR="002368CA" w:rsidRPr="003D14DD" w:rsidRDefault="002368CA" w:rsidP="004D69F2">
            <w:pPr>
              <w:suppressAutoHyphens/>
              <w:snapToGrid w:val="0"/>
              <w:rPr>
                <w:sz w:val="20"/>
                <w:szCs w:val="20"/>
              </w:rPr>
            </w:pPr>
            <w:r w:rsidRPr="003D14DD">
              <w:rPr>
                <w:sz w:val="20"/>
                <w:szCs w:val="20"/>
              </w:rPr>
              <w:t xml:space="preserve">занятия семинарского типа (практические)*, </w:t>
            </w:r>
          </w:p>
          <w:p w:rsidR="002368CA" w:rsidRPr="003D14DD" w:rsidRDefault="002368CA" w:rsidP="004D69F2">
            <w:pPr>
              <w:suppressAutoHyphens/>
              <w:snapToGrid w:val="0"/>
              <w:rPr>
                <w:sz w:val="20"/>
                <w:szCs w:val="20"/>
              </w:rPr>
            </w:pPr>
            <w:r w:rsidRPr="003D14DD">
              <w:rPr>
                <w:sz w:val="20"/>
                <w:szCs w:val="20"/>
              </w:rPr>
              <w:t xml:space="preserve">в том числе: </w:t>
            </w: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pStyle w:val="afff7"/>
              <w:suppressAutoHyphens/>
              <w:snapToGrid w:val="0"/>
              <w:jc w:val="center"/>
              <w:rPr>
                <w:sz w:val="20"/>
                <w:szCs w:val="20"/>
              </w:rPr>
            </w:pPr>
          </w:p>
        </w:tc>
        <w:tc>
          <w:tcPr>
            <w:tcW w:w="1069" w:type="dxa"/>
          </w:tcPr>
          <w:p w:rsidR="002368CA" w:rsidRPr="003D14DD" w:rsidRDefault="002368CA" w:rsidP="004D69F2">
            <w:pPr>
              <w:pStyle w:val="afff7"/>
              <w:suppressAutoHyphens/>
              <w:snapToGrid w:val="0"/>
              <w:jc w:val="center"/>
              <w:rPr>
                <w:sz w:val="20"/>
                <w:szCs w:val="20"/>
              </w:rPr>
            </w:pPr>
            <w:r w:rsidRPr="003D14DD">
              <w:rPr>
                <w:sz w:val="20"/>
                <w:szCs w:val="20"/>
              </w:rPr>
              <w:t>18</w:t>
            </w:r>
          </w:p>
        </w:tc>
        <w:tc>
          <w:tcPr>
            <w:tcW w:w="1070" w:type="dxa"/>
          </w:tcPr>
          <w:p w:rsidR="002368CA" w:rsidRPr="003D14DD" w:rsidRDefault="002368CA" w:rsidP="004D69F2">
            <w:pPr>
              <w:pStyle w:val="afff7"/>
              <w:suppressAutoHyphens/>
              <w:snapToGrid w:val="0"/>
              <w:jc w:val="center"/>
              <w:rPr>
                <w:sz w:val="20"/>
                <w:szCs w:val="20"/>
              </w:rPr>
            </w:pPr>
          </w:p>
        </w:tc>
      </w:tr>
      <w:tr w:rsidR="002368CA" w:rsidRPr="003D14DD" w:rsidTr="004D69F2">
        <w:tc>
          <w:tcPr>
            <w:tcW w:w="766" w:type="dxa"/>
            <w:vMerge w:val="restart"/>
          </w:tcPr>
          <w:p w:rsidR="002368CA" w:rsidRPr="003D14DD" w:rsidRDefault="002368CA" w:rsidP="004D69F2">
            <w:pPr>
              <w:suppressAutoHyphens/>
              <w:snapToGrid w:val="0"/>
              <w:rPr>
                <w:sz w:val="20"/>
                <w:szCs w:val="20"/>
              </w:rPr>
            </w:pPr>
            <w:r w:rsidRPr="003D14DD">
              <w:rPr>
                <w:sz w:val="20"/>
                <w:szCs w:val="20"/>
              </w:rPr>
              <w:t>1.2.1</w:t>
            </w:r>
          </w:p>
        </w:tc>
        <w:tc>
          <w:tcPr>
            <w:tcW w:w="4922" w:type="dxa"/>
          </w:tcPr>
          <w:p w:rsidR="002368CA" w:rsidRPr="003D14DD" w:rsidRDefault="002368CA" w:rsidP="004D69F2">
            <w:pPr>
              <w:suppressAutoHyphens/>
              <w:snapToGrid w:val="0"/>
              <w:rPr>
                <w:sz w:val="20"/>
                <w:szCs w:val="20"/>
              </w:rPr>
            </w:pPr>
            <w:r w:rsidRPr="003D14DD">
              <w:rPr>
                <w:sz w:val="20"/>
                <w:szCs w:val="20"/>
              </w:rPr>
              <w:t xml:space="preserve">семинар-дискуссия, </w:t>
            </w:r>
          </w:p>
          <w:p w:rsidR="002368CA" w:rsidRPr="003D14DD" w:rsidRDefault="002368CA" w:rsidP="004D69F2">
            <w:pPr>
              <w:suppressAutoHyphens/>
              <w:snapToGrid w:val="0"/>
              <w:rPr>
                <w:sz w:val="20"/>
                <w:szCs w:val="20"/>
              </w:rPr>
            </w:pPr>
            <w:r w:rsidRPr="003D14DD">
              <w:rPr>
                <w:sz w:val="20"/>
                <w:szCs w:val="20"/>
              </w:rPr>
              <w:t>практические занятия</w:t>
            </w: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pStyle w:val="afff7"/>
              <w:suppressAutoHyphens/>
              <w:snapToGrid w:val="0"/>
              <w:jc w:val="center"/>
              <w:rPr>
                <w:sz w:val="20"/>
                <w:szCs w:val="20"/>
              </w:rPr>
            </w:pPr>
          </w:p>
        </w:tc>
        <w:tc>
          <w:tcPr>
            <w:tcW w:w="1069" w:type="dxa"/>
          </w:tcPr>
          <w:p w:rsidR="002368CA" w:rsidRPr="003D14DD" w:rsidRDefault="002368CA" w:rsidP="004D69F2">
            <w:pPr>
              <w:pStyle w:val="afff7"/>
              <w:suppressAutoHyphens/>
              <w:snapToGrid w:val="0"/>
              <w:jc w:val="center"/>
              <w:rPr>
                <w:sz w:val="20"/>
                <w:szCs w:val="20"/>
              </w:rPr>
            </w:pPr>
          </w:p>
          <w:p w:rsidR="002368CA" w:rsidRPr="003D14DD" w:rsidRDefault="002368CA" w:rsidP="004D69F2">
            <w:pPr>
              <w:pStyle w:val="afff7"/>
              <w:suppressAutoHyphens/>
              <w:snapToGrid w:val="0"/>
              <w:jc w:val="center"/>
              <w:rPr>
                <w:sz w:val="20"/>
                <w:szCs w:val="20"/>
              </w:rPr>
            </w:pPr>
          </w:p>
        </w:tc>
        <w:tc>
          <w:tcPr>
            <w:tcW w:w="1070" w:type="dxa"/>
          </w:tcPr>
          <w:p w:rsidR="002368CA" w:rsidRPr="003D14DD" w:rsidRDefault="002368CA" w:rsidP="004D69F2">
            <w:pPr>
              <w:pStyle w:val="afff7"/>
              <w:suppressAutoHyphens/>
              <w:snapToGrid w:val="0"/>
              <w:jc w:val="center"/>
              <w:rPr>
                <w:sz w:val="20"/>
                <w:szCs w:val="20"/>
              </w:rPr>
            </w:pPr>
            <w:r w:rsidRPr="003D14DD">
              <w:rPr>
                <w:sz w:val="20"/>
                <w:szCs w:val="20"/>
              </w:rPr>
              <w:t>0</w:t>
            </w:r>
          </w:p>
          <w:p w:rsidR="002368CA" w:rsidRPr="003D14DD" w:rsidRDefault="002368CA" w:rsidP="004D69F2">
            <w:pPr>
              <w:pStyle w:val="afff7"/>
              <w:suppressAutoHyphens/>
              <w:snapToGrid w:val="0"/>
              <w:jc w:val="center"/>
              <w:rPr>
                <w:sz w:val="20"/>
                <w:szCs w:val="20"/>
              </w:rPr>
            </w:pPr>
            <w:r w:rsidRPr="003D14DD">
              <w:rPr>
                <w:sz w:val="20"/>
                <w:szCs w:val="20"/>
              </w:rPr>
              <w:t>18</w:t>
            </w:r>
          </w:p>
        </w:tc>
      </w:tr>
      <w:tr w:rsidR="002368CA" w:rsidRPr="003D14DD" w:rsidTr="004D69F2">
        <w:tc>
          <w:tcPr>
            <w:tcW w:w="766" w:type="dxa"/>
            <w:vMerge/>
          </w:tcPr>
          <w:p w:rsidR="002368CA" w:rsidRPr="003D14DD" w:rsidRDefault="002368CA" w:rsidP="004D69F2">
            <w:pPr>
              <w:suppressAutoHyphens/>
              <w:snapToGrid w:val="0"/>
              <w:rPr>
                <w:sz w:val="20"/>
                <w:szCs w:val="20"/>
              </w:rPr>
            </w:pPr>
          </w:p>
        </w:tc>
        <w:tc>
          <w:tcPr>
            <w:tcW w:w="4922" w:type="dxa"/>
          </w:tcPr>
          <w:p w:rsidR="002368CA" w:rsidRPr="003D14DD" w:rsidRDefault="002368CA" w:rsidP="004D69F2">
            <w:pPr>
              <w:suppressAutoHyphens/>
              <w:snapToGrid w:val="0"/>
              <w:rPr>
                <w:b/>
                <w:i/>
                <w:sz w:val="20"/>
                <w:szCs w:val="20"/>
              </w:rPr>
            </w:pPr>
            <w:r w:rsidRPr="003D14DD">
              <w:rPr>
                <w:i/>
                <w:sz w:val="20"/>
                <w:szCs w:val="20"/>
              </w:rPr>
              <w:t>в форме практической подготовки</w:t>
            </w: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pStyle w:val="afff7"/>
              <w:suppressAutoHyphens/>
              <w:snapToGrid w:val="0"/>
              <w:jc w:val="center"/>
              <w:rPr>
                <w:sz w:val="20"/>
                <w:szCs w:val="20"/>
              </w:rPr>
            </w:pPr>
          </w:p>
        </w:tc>
        <w:tc>
          <w:tcPr>
            <w:tcW w:w="1069" w:type="dxa"/>
          </w:tcPr>
          <w:p w:rsidR="002368CA" w:rsidRPr="003D14DD" w:rsidRDefault="002368CA" w:rsidP="004D69F2">
            <w:pPr>
              <w:pStyle w:val="afff7"/>
              <w:suppressAutoHyphens/>
              <w:snapToGrid w:val="0"/>
              <w:jc w:val="center"/>
              <w:rPr>
                <w:sz w:val="20"/>
                <w:szCs w:val="20"/>
              </w:rPr>
            </w:pPr>
          </w:p>
        </w:tc>
        <w:tc>
          <w:tcPr>
            <w:tcW w:w="1070" w:type="dxa"/>
          </w:tcPr>
          <w:p w:rsidR="002368CA" w:rsidRPr="003D14DD" w:rsidRDefault="002368CA" w:rsidP="004D69F2">
            <w:pPr>
              <w:pStyle w:val="afff7"/>
              <w:suppressAutoHyphens/>
              <w:snapToGrid w:val="0"/>
              <w:jc w:val="center"/>
              <w:rPr>
                <w:i/>
                <w:sz w:val="20"/>
                <w:szCs w:val="20"/>
              </w:rPr>
            </w:pPr>
            <w:r w:rsidRPr="003D14DD">
              <w:rPr>
                <w:i/>
                <w:sz w:val="20"/>
                <w:szCs w:val="20"/>
              </w:rPr>
              <w:t>2</w:t>
            </w:r>
          </w:p>
        </w:tc>
      </w:tr>
      <w:tr w:rsidR="002368CA" w:rsidRPr="003D14DD" w:rsidTr="004D69F2">
        <w:tc>
          <w:tcPr>
            <w:tcW w:w="766" w:type="dxa"/>
            <w:vMerge w:val="restart"/>
          </w:tcPr>
          <w:p w:rsidR="002368CA" w:rsidRPr="003D14DD" w:rsidRDefault="002368CA" w:rsidP="004D69F2">
            <w:pPr>
              <w:suppressAutoHyphens/>
              <w:snapToGrid w:val="0"/>
              <w:rPr>
                <w:sz w:val="20"/>
                <w:szCs w:val="20"/>
              </w:rPr>
            </w:pPr>
            <w:r w:rsidRPr="003D14DD">
              <w:rPr>
                <w:sz w:val="20"/>
                <w:szCs w:val="20"/>
              </w:rPr>
              <w:t>1.2.2</w:t>
            </w:r>
          </w:p>
        </w:tc>
        <w:tc>
          <w:tcPr>
            <w:tcW w:w="4922" w:type="dxa"/>
          </w:tcPr>
          <w:p w:rsidR="002368CA" w:rsidRPr="003D14DD" w:rsidRDefault="002368CA"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pStyle w:val="afff7"/>
              <w:suppressAutoHyphens/>
              <w:snapToGrid w:val="0"/>
              <w:jc w:val="center"/>
              <w:rPr>
                <w:sz w:val="20"/>
                <w:szCs w:val="20"/>
              </w:rPr>
            </w:pPr>
          </w:p>
        </w:tc>
        <w:tc>
          <w:tcPr>
            <w:tcW w:w="1069" w:type="dxa"/>
          </w:tcPr>
          <w:p w:rsidR="002368CA" w:rsidRPr="003D14DD" w:rsidRDefault="002368CA" w:rsidP="004D69F2">
            <w:pPr>
              <w:pStyle w:val="afff7"/>
              <w:suppressAutoHyphens/>
              <w:snapToGrid w:val="0"/>
              <w:jc w:val="center"/>
              <w:rPr>
                <w:sz w:val="20"/>
                <w:szCs w:val="20"/>
              </w:rPr>
            </w:pPr>
            <w:r w:rsidRPr="003D14DD">
              <w:rPr>
                <w:sz w:val="20"/>
                <w:szCs w:val="20"/>
              </w:rPr>
              <w:t>2</w:t>
            </w:r>
          </w:p>
        </w:tc>
        <w:tc>
          <w:tcPr>
            <w:tcW w:w="1070" w:type="dxa"/>
          </w:tcPr>
          <w:p w:rsidR="002368CA" w:rsidRPr="003D14DD" w:rsidRDefault="002368CA" w:rsidP="004D69F2">
            <w:pPr>
              <w:pStyle w:val="afff7"/>
              <w:suppressAutoHyphens/>
              <w:snapToGrid w:val="0"/>
              <w:jc w:val="center"/>
              <w:rPr>
                <w:sz w:val="20"/>
                <w:szCs w:val="20"/>
              </w:rPr>
            </w:pPr>
          </w:p>
        </w:tc>
      </w:tr>
      <w:tr w:rsidR="002368CA" w:rsidRPr="003D14DD" w:rsidTr="004D69F2">
        <w:tc>
          <w:tcPr>
            <w:tcW w:w="766" w:type="dxa"/>
            <w:vMerge/>
          </w:tcPr>
          <w:p w:rsidR="002368CA" w:rsidRPr="003D14DD" w:rsidRDefault="002368CA" w:rsidP="004D69F2">
            <w:pPr>
              <w:suppressAutoHyphens/>
              <w:snapToGrid w:val="0"/>
              <w:rPr>
                <w:sz w:val="20"/>
                <w:szCs w:val="20"/>
              </w:rPr>
            </w:pPr>
          </w:p>
        </w:tc>
        <w:tc>
          <w:tcPr>
            <w:tcW w:w="4922" w:type="dxa"/>
          </w:tcPr>
          <w:p w:rsidR="002368CA" w:rsidRPr="003D14DD" w:rsidRDefault="002368CA" w:rsidP="004D69F2">
            <w:pPr>
              <w:suppressAutoHyphens/>
              <w:snapToGrid w:val="0"/>
              <w:rPr>
                <w:b/>
                <w:i/>
                <w:sz w:val="20"/>
                <w:szCs w:val="20"/>
              </w:rPr>
            </w:pPr>
            <w:r w:rsidRPr="003D14DD">
              <w:rPr>
                <w:i/>
                <w:sz w:val="20"/>
                <w:szCs w:val="20"/>
              </w:rPr>
              <w:t>в форме практической подготовки</w:t>
            </w: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pStyle w:val="afff7"/>
              <w:suppressAutoHyphens/>
              <w:snapToGrid w:val="0"/>
              <w:jc w:val="center"/>
              <w:rPr>
                <w:sz w:val="20"/>
                <w:szCs w:val="20"/>
              </w:rPr>
            </w:pPr>
          </w:p>
        </w:tc>
        <w:tc>
          <w:tcPr>
            <w:tcW w:w="1069" w:type="dxa"/>
          </w:tcPr>
          <w:p w:rsidR="002368CA" w:rsidRPr="003D14DD" w:rsidRDefault="002368CA" w:rsidP="004D69F2">
            <w:pPr>
              <w:pStyle w:val="afff7"/>
              <w:suppressAutoHyphens/>
              <w:snapToGrid w:val="0"/>
              <w:jc w:val="center"/>
              <w:rPr>
                <w:sz w:val="20"/>
                <w:szCs w:val="20"/>
              </w:rPr>
            </w:pPr>
          </w:p>
        </w:tc>
        <w:tc>
          <w:tcPr>
            <w:tcW w:w="1070" w:type="dxa"/>
          </w:tcPr>
          <w:p w:rsidR="002368CA" w:rsidRPr="003D14DD" w:rsidRDefault="002368CA" w:rsidP="004D69F2">
            <w:pPr>
              <w:pStyle w:val="afff7"/>
              <w:suppressAutoHyphens/>
              <w:snapToGrid w:val="0"/>
              <w:jc w:val="center"/>
              <w:rPr>
                <w:i/>
                <w:sz w:val="20"/>
                <w:szCs w:val="20"/>
              </w:rPr>
            </w:pPr>
            <w:r w:rsidRPr="003D14DD">
              <w:rPr>
                <w:i/>
                <w:sz w:val="20"/>
                <w:szCs w:val="20"/>
              </w:rPr>
              <w:t>2</w:t>
            </w:r>
          </w:p>
        </w:tc>
      </w:tr>
      <w:tr w:rsidR="002368CA" w:rsidRPr="003D14DD" w:rsidTr="004D69F2">
        <w:tc>
          <w:tcPr>
            <w:tcW w:w="766" w:type="dxa"/>
          </w:tcPr>
          <w:p w:rsidR="002368CA" w:rsidRPr="003D14DD" w:rsidRDefault="002368CA" w:rsidP="004D69F2">
            <w:pPr>
              <w:suppressAutoHyphens/>
              <w:snapToGrid w:val="0"/>
              <w:rPr>
                <w:sz w:val="20"/>
                <w:szCs w:val="20"/>
              </w:rPr>
            </w:pPr>
            <w:r w:rsidRPr="003D14DD">
              <w:rPr>
                <w:sz w:val="20"/>
                <w:szCs w:val="20"/>
              </w:rPr>
              <w:t>1.2.3</w:t>
            </w:r>
          </w:p>
        </w:tc>
        <w:tc>
          <w:tcPr>
            <w:tcW w:w="4922" w:type="dxa"/>
          </w:tcPr>
          <w:p w:rsidR="002368CA" w:rsidRPr="003D14DD" w:rsidRDefault="002368CA"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2368CA" w:rsidRPr="003D14DD" w:rsidRDefault="002368CA" w:rsidP="004D69F2">
            <w:pPr>
              <w:suppressAutoHyphens/>
              <w:snapToGrid w:val="0"/>
              <w:jc w:val="center"/>
              <w:rPr>
                <w:sz w:val="20"/>
                <w:szCs w:val="20"/>
              </w:rPr>
            </w:pPr>
          </w:p>
          <w:p w:rsidR="002368CA" w:rsidRPr="003D14DD" w:rsidRDefault="002368CA" w:rsidP="004D69F2">
            <w:pPr>
              <w:pStyle w:val="afff7"/>
              <w:suppressAutoHyphens/>
              <w:snapToGrid w:val="0"/>
              <w:jc w:val="center"/>
              <w:rPr>
                <w:sz w:val="20"/>
                <w:szCs w:val="20"/>
              </w:rPr>
            </w:pPr>
          </w:p>
        </w:tc>
        <w:tc>
          <w:tcPr>
            <w:tcW w:w="1070" w:type="dxa"/>
          </w:tcPr>
          <w:p w:rsidR="002368CA" w:rsidRPr="003D14DD" w:rsidRDefault="002368CA" w:rsidP="004D69F2">
            <w:pPr>
              <w:suppressAutoHyphens/>
              <w:snapToGrid w:val="0"/>
              <w:jc w:val="center"/>
              <w:rPr>
                <w:sz w:val="20"/>
                <w:szCs w:val="20"/>
              </w:rPr>
            </w:pPr>
          </w:p>
        </w:tc>
        <w:tc>
          <w:tcPr>
            <w:tcW w:w="1069" w:type="dxa"/>
          </w:tcPr>
          <w:p w:rsidR="002368CA" w:rsidRPr="003D14DD" w:rsidRDefault="002368CA" w:rsidP="004D69F2">
            <w:pPr>
              <w:suppressAutoHyphens/>
              <w:snapToGrid w:val="0"/>
              <w:jc w:val="center"/>
              <w:rPr>
                <w:sz w:val="20"/>
                <w:szCs w:val="20"/>
              </w:rPr>
            </w:pPr>
          </w:p>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suppressAutoHyphens/>
              <w:snapToGrid w:val="0"/>
              <w:jc w:val="center"/>
              <w:rPr>
                <w:sz w:val="20"/>
                <w:szCs w:val="20"/>
              </w:rPr>
            </w:pPr>
          </w:p>
        </w:tc>
      </w:tr>
      <w:tr w:rsidR="002368CA" w:rsidRPr="003D14DD" w:rsidTr="004D69F2">
        <w:tc>
          <w:tcPr>
            <w:tcW w:w="766" w:type="dxa"/>
          </w:tcPr>
          <w:p w:rsidR="002368CA" w:rsidRPr="003D14DD" w:rsidRDefault="002368CA" w:rsidP="004D69F2">
            <w:pPr>
              <w:suppressAutoHyphens/>
              <w:snapToGrid w:val="0"/>
              <w:rPr>
                <w:sz w:val="20"/>
                <w:szCs w:val="20"/>
              </w:rPr>
            </w:pPr>
            <w:r w:rsidRPr="003D14DD">
              <w:rPr>
                <w:sz w:val="20"/>
                <w:szCs w:val="20"/>
              </w:rPr>
              <w:t>1.3</w:t>
            </w:r>
          </w:p>
        </w:tc>
        <w:tc>
          <w:tcPr>
            <w:tcW w:w="4922" w:type="dxa"/>
          </w:tcPr>
          <w:p w:rsidR="002368CA" w:rsidRPr="003D14DD" w:rsidRDefault="002368CA"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2368CA" w:rsidRPr="003D14DD" w:rsidRDefault="002368CA" w:rsidP="004D69F2">
            <w:pPr>
              <w:pStyle w:val="afff7"/>
              <w:suppressAutoHyphens/>
              <w:snapToGrid w:val="0"/>
              <w:jc w:val="center"/>
              <w:rPr>
                <w:sz w:val="20"/>
                <w:szCs w:val="20"/>
              </w:rPr>
            </w:pPr>
          </w:p>
        </w:tc>
        <w:tc>
          <w:tcPr>
            <w:tcW w:w="1070" w:type="dxa"/>
          </w:tcPr>
          <w:p w:rsidR="002368CA" w:rsidRPr="003D14DD" w:rsidRDefault="002368CA" w:rsidP="004D69F2">
            <w:pPr>
              <w:suppressAutoHyphens/>
              <w:snapToGrid w:val="0"/>
              <w:jc w:val="center"/>
              <w:rPr>
                <w:sz w:val="20"/>
                <w:szCs w:val="20"/>
              </w:rPr>
            </w:pPr>
          </w:p>
        </w:tc>
        <w:tc>
          <w:tcPr>
            <w:tcW w:w="1069" w:type="dxa"/>
          </w:tcPr>
          <w:p w:rsidR="002368CA" w:rsidRPr="003D14DD" w:rsidRDefault="002368CA" w:rsidP="004D69F2">
            <w:pPr>
              <w:suppressAutoHyphens/>
              <w:snapToGrid w:val="0"/>
              <w:jc w:val="center"/>
              <w:rPr>
                <w:sz w:val="20"/>
                <w:szCs w:val="20"/>
              </w:rPr>
            </w:pPr>
            <w:r w:rsidRPr="003D14DD">
              <w:rPr>
                <w:sz w:val="20"/>
                <w:szCs w:val="20"/>
              </w:rPr>
              <w:t>2,2</w:t>
            </w:r>
          </w:p>
        </w:tc>
        <w:tc>
          <w:tcPr>
            <w:tcW w:w="1070" w:type="dxa"/>
          </w:tcPr>
          <w:p w:rsidR="002368CA" w:rsidRPr="003D14DD" w:rsidRDefault="002368CA" w:rsidP="004D69F2">
            <w:pPr>
              <w:suppressAutoHyphens/>
              <w:snapToGrid w:val="0"/>
              <w:jc w:val="center"/>
              <w:rPr>
                <w:sz w:val="20"/>
                <w:szCs w:val="20"/>
              </w:rPr>
            </w:pPr>
          </w:p>
        </w:tc>
      </w:tr>
      <w:tr w:rsidR="002368CA" w:rsidRPr="003D14DD" w:rsidTr="004D69F2">
        <w:tc>
          <w:tcPr>
            <w:tcW w:w="766" w:type="dxa"/>
          </w:tcPr>
          <w:p w:rsidR="002368CA" w:rsidRPr="003D14DD" w:rsidRDefault="002368CA" w:rsidP="004D69F2">
            <w:pPr>
              <w:suppressAutoHyphens/>
              <w:snapToGrid w:val="0"/>
              <w:rPr>
                <w:sz w:val="20"/>
                <w:szCs w:val="20"/>
              </w:rPr>
            </w:pPr>
            <w:r w:rsidRPr="003D14DD">
              <w:rPr>
                <w:sz w:val="20"/>
                <w:szCs w:val="20"/>
              </w:rPr>
              <w:t>1.3.1</w:t>
            </w:r>
          </w:p>
        </w:tc>
        <w:tc>
          <w:tcPr>
            <w:tcW w:w="4922" w:type="dxa"/>
          </w:tcPr>
          <w:p w:rsidR="002368CA" w:rsidRPr="003D14DD" w:rsidRDefault="002368CA" w:rsidP="004D69F2">
            <w:pPr>
              <w:suppressAutoHyphens/>
              <w:snapToGrid w:val="0"/>
              <w:rPr>
                <w:sz w:val="20"/>
                <w:szCs w:val="20"/>
              </w:rPr>
            </w:pPr>
            <w:r w:rsidRPr="003D14DD">
              <w:rPr>
                <w:sz w:val="20"/>
                <w:szCs w:val="20"/>
              </w:rPr>
              <w:t xml:space="preserve">консультации групповые </w:t>
            </w: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suppressAutoHyphens/>
              <w:snapToGrid w:val="0"/>
              <w:jc w:val="center"/>
              <w:rPr>
                <w:sz w:val="20"/>
                <w:szCs w:val="20"/>
              </w:rPr>
            </w:pP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suppressAutoHyphens/>
              <w:snapToGrid w:val="0"/>
              <w:jc w:val="center"/>
              <w:rPr>
                <w:sz w:val="20"/>
                <w:szCs w:val="20"/>
              </w:rPr>
            </w:pPr>
            <w:r w:rsidRPr="003D14DD">
              <w:rPr>
                <w:sz w:val="20"/>
                <w:szCs w:val="20"/>
              </w:rPr>
              <w:t>2</w:t>
            </w:r>
          </w:p>
        </w:tc>
      </w:tr>
      <w:tr w:rsidR="002368CA" w:rsidRPr="003D14DD" w:rsidTr="004D69F2">
        <w:tc>
          <w:tcPr>
            <w:tcW w:w="766" w:type="dxa"/>
          </w:tcPr>
          <w:p w:rsidR="002368CA" w:rsidRPr="003D14DD" w:rsidRDefault="002368CA" w:rsidP="004D69F2">
            <w:pPr>
              <w:suppressAutoHyphens/>
              <w:snapToGrid w:val="0"/>
              <w:rPr>
                <w:sz w:val="20"/>
                <w:szCs w:val="20"/>
              </w:rPr>
            </w:pPr>
            <w:r w:rsidRPr="003D14DD">
              <w:rPr>
                <w:sz w:val="20"/>
                <w:szCs w:val="20"/>
              </w:rPr>
              <w:t>1.3.2</w:t>
            </w:r>
          </w:p>
        </w:tc>
        <w:tc>
          <w:tcPr>
            <w:tcW w:w="4922" w:type="dxa"/>
          </w:tcPr>
          <w:p w:rsidR="002368CA" w:rsidRPr="003D14DD" w:rsidRDefault="002368CA"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suppressAutoHyphens/>
              <w:snapToGrid w:val="0"/>
              <w:jc w:val="center"/>
              <w:rPr>
                <w:sz w:val="20"/>
                <w:szCs w:val="20"/>
              </w:rPr>
            </w:pP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suppressAutoHyphens/>
              <w:snapToGrid w:val="0"/>
              <w:jc w:val="center"/>
              <w:rPr>
                <w:sz w:val="20"/>
                <w:szCs w:val="20"/>
              </w:rPr>
            </w:pPr>
            <w:r w:rsidRPr="003D14DD">
              <w:rPr>
                <w:sz w:val="20"/>
                <w:szCs w:val="20"/>
              </w:rPr>
              <w:t>0,2</w:t>
            </w:r>
          </w:p>
        </w:tc>
      </w:tr>
      <w:tr w:rsidR="002368CA" w:rsidRPr="003D14DD" w:rsidTr="004D69F2">
        <w:tc>
          <w:tcPr>
            <w:tcW w:w="766" w:type="dxa"/>
          </w:tcPr>
          <w:p w:rsidR="002368CA" w:rsidRPr="003D14DD" w:rsidRDefault="002368CA" w:rsidP="004D69F2">
            <w:pPr>
              <w:suppressAutoHyphens/>
              <w:snapToGrid w:val="0"/>
              <w:rPr>
                <w:sz w:val="20"/>
                <w:szCs w:val="20"/>
              </w:rPr>
            </w:pPr>
            <w:r w:rsidRPr="003D14DD">
              <w:rPr>
                <w:b/>
                <w:sz w:val="20"/>
                <w:szCs w:val="20"/>
              </w:rPr>
              <w:t>2</w:t>
            </w:r>
          </w:p>
        </w:tc>
        <w:tc>
          <w:tcPr>
            <w:tcW w:w="4922" w:type="dxa"/>
          </w:tcPr>
          <w:p w:rsidR="002368CA" w:rsidRPr="003D14DD" w:rsidRDefault="002368CA" w:rsidP="004D69F2">
            <w:pPr>
              <w:suppressAutoHyphens/>
              <w:snapToGrid w:val="0"/>
              <w:rPr>
                <w:sz w:val="20"/>
                <w:szCs w:val="20"/>
              </w:rPr>
            </w:pPr>
            <w:r w:rsidRPr="003D14DD">
              <w:rPr>
                <w:b/>
                <w:sz w:val="20"/>
                <w:szCs w:val="20"/>
              </w:rPr>
              <w:t>Самостоятельная работа (всего)</w:t>
            </w: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suppressAutoHyphens/>
              <w:snapToGrid w:val="0"/>
              <w:jc w:val="center"/>
              <w:rPr>
                <w:sz w:val="20"/>
                <w:szCs w:val="20"/>
              </w:rPr>
            </w:pPr>
          </w:p>
        </w:tc>
        <w:tc>
          <w:tcPr>
            <w:tcW w:w="1069" w:type="dxa"/>
          </w:tcPr>
          <w:p w:rsidR="002368CA" w:rsidRPr="003D14DD" w:rsidRDefault="002368CA" w:rsidP="004D69F2">
            <w:pPr>
              <w:suppressAutoHyphens/>
              <w:snapToGrid w:val="0"/>
              <w:jc w:val="center"/>
              <w:rPr>
                <w:sz w:val="20"/>
                <w:szCs w:val="20"/>
              </w:rPr>
            </w:pPr>
            <w:r w:rsidRPr="003D14DD">
              <w:rPr>
                <w:b/>
                <w:sz w:val="20"/>
                <w:szCs w:val="20"/>
              </w:rPr>
              <w:t>181</w:t>
            </w:r>
          </w:p>
        </w:tc>
        <w:tc>
          <w:tcPr>
            <w:tcW w:w="1070" w:type="dxa"/>
          </w:tcPr>
          <w:p w:rsidR="002368CA" w:rsidRPr="003D14DD" w:rsidRDefault="002368CA" w:rsidP="004D69F2">
            <w:pPr>
              <w:suppressAutoHyphens/>
              <w:snapToGrid w:val="0"/>
              <w:jc w:val="center"/>
              <w:rPr>
                <w:sz w:val="20"/>
                <w:szCs w:val="20"/>
              </w:rPr>
            </w:pPr>
          </w:p>
        </w:tc>
      </w:tr>
      <w:tr w:rsidR="002368CA" w:rsidRPr="003D14DD" w:rsidTr="004D69F2">
        <w:tc>
          <w:tcPr>
            <w:tcW w:w="766" w:type="dxa"/>
          </w:tcPr>
          <w:p w:rsidR="002368CA" w:rsidRPr="003D14DD" w:rsidRDefault="002368CA" w:rsidP="004D69F2">
            <w:pPr>
              <w:tabs>
                <w:tab w:val="center" w:pos="4677"/>
                <w:tab w:val="right" w:pos="9355"/>
              </w:tabs>
              <w:suppressAutoHyphens/>
              <w:rPr>
                <w:b/>
                <w:sz w:val="20"/>
                <w:szCs w:val="20"/>
              </w:rPr>
            </w:pPr>
            <w:r w:rsidRPr="003D14DD">
              <w:rPr>
                <w:sz w:val="20"/>
                <w:szCs w:val="20"/>
              </w:rPr>
              <w:t>2.1</w:t>
            </w:r>
          </w:p>
        </w:tc>
        <w:tc>
          <w:tcPr>
            <w:tcW w:w="4922" w:type="dxa"/>
          </w:tcPr>
          <w:p w:rsidR="002368CA" w:rsidRPr="003D14DD" w:rsidRDefault="002368CA"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2368CA" w:rsidRPr="003D14DD" w:rsidRDefault="002368CA" w:rsidP="004D69F2">
            <w:pPr>
              <w:suppressAutoHyphens/>
              <w:snapToGrid w:val="0"/>
              <w:jc w:val="center"/>
              <w:rPr>
                <w:b/>
                <w:sz w:val="20"/>
                <w:szCs w:val="20"/>
              </w:rPr>
            </w:pPr>
          </w:p>
        </w:tc>
        <w:tc>
          <w:tcPr>
            <w:tcW w:w="1070" w:type="dxa"/>
          </w:tcPr>
          <w:p w:rsidR="002368CA" w:rsidRPr="003D14DD" w:rsidRDefault="002368CA" w:rsidP="004D69F2">
            <w:pPr>
              <w:pStyle w:val="afff7"/>
              <w:suppressAutoHyphens/>
              <w:snapToGrid w:val="0"/>
              <w:jc w:val="center"/>
              <w:rPr>
                <w:b/>
                <w:sz w:val="20"/>
                <w:szCs w:val="20"/>
              </w:rPr>
            </w:pPr>
          </w:p>
        </w:tc>
        <w:tc>
          <w:tcPr>
            <w:tcW w:w="1069" w:type="dxa"/>
          </w:tcPr>
          <w:p w:rsidR="002368CA" w:rsidRPr="003D14DD" w:rsidRDefault="002368CA" w:rsidP="004D69F2">
            <w:pPr>
              <w:pStyle w:val="afff7"/>
              <w:suppressAutoHyphens/>
              <w:snapToGrid w:val="0"/>
              <w:jc w:val="center"/>
              <w:rPr>
                <w:sz w:val="20"/>
                <w:szCs w:val="20"/>
              </w:rPr>
            </w:pPr>
          </w:p>
          <w:p w:rsidR="002368CA" w:rsidRPr="003D14DD" w:rsidRDefault="002368CA" w:rsidP="004D69F2">
            <w:pPr>
              <w:pStyle w:val="afff7"/>
              <w:suppressAutoHyphens/>
              <w:snapToGrid w:val="0"/>
              <w:jc w:val="center"/>
              <w:rPr>
                <w:sz w:val="20"/>
                <w:szCs w:val="20"/>
              </w:rPr>
            </w:pPr>
          </w:p>
          <w:p w:rsidR="002368CA" w:rsidRPr="003D14DD" w:rsidRDefault="002368CA" w:rsidP="004D69F2">
            <w:pPr>
              <w:pStyle w:val="afff7"/>
              <w:suppressAutoHyphens/>
              <w:snapToGrid w:val="0"/>
              <w:jc w:val="center"/>
              <w:rPr>
                <w:b/>
                <w:sz w:val="20"/>
                <w:szCs w:val="20"/>
              </w:rPr>
            </w:pPr>
            <w:r w:rsidRPr="003D14DD">
              <w:rPr>
                <w:sz w:val="20"/>
                <w:szCs w:val="20"/>
              </w:rPr>
              <w:t>181</w:t>
            </w:r>
          </w:p>
        </w:tc>
        <w:tc>
          <w:tcPr>
            <w:tcW w:w="1070" w:type="dxa"/>
          </w:tcPr>
          <w:p w:rsidR="002368CA" w:rsidRPr="003D14DD" w:rsidRDefault="002368CA" w:rsidP="004D69F2">
            <w:pPr>
              <w:pStyle w:val="afff7"/>
              <w:suppressAutoHyphens/>
              <w:snapToGrid w:val="0"/>
              <w:jc w:val="center"/>
              <w:rPr>
                <w:b/>
                <w:sz w:val="20"/>
                <w:szCs w:val="20"/>
              </w:rPr>
            </w:pPr>
          </w:p>
        </w:tc>
      </w:tr>
      <w:tr w:rsidR="002368CA" w:rsidRPr="003D14DD" w:rsidTr="004D69F2">
        <w:tc>
          <w:tcPr>
            <w:tcW w:w="766" w:type="dxa"/>
          </w:tcPr>
          <w:p w:rsidR="002368CA" w:rsidRPr="003D14DD" w:rsidRDefault="002368CA" w:rsidP="004D69F2">
            <w:pPr>
              <w:suppressAutoHyphens/>
              <w:rPr>
                <w:sz w:val="20"/>
                <w:szCs w:val="20"/>
              </w:rPr>
            </w:pPr>
            <w:r w:rsidRPr="003D14DD">
              <w:rPr>
                <w:sz w:val="20"/>
                <w:szCs w:val="20"/>
              </w:rPr>
              <w:t>2.2</w:t>
            </w:r>
          </w:p>
        </w:tc>
        <w:tc>
          <w:tcPr>
            <w:tcW w:w="4922" w:type="dxa"/>
          </w:tcPr>
          <w:p w:rsidR="002368CA" w:rsidRPr="003D14DD" w:rsidRDefault="002368CA"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pStyle w:val="afff7"/>
              <w:suppressAutoHyphens/>
              <w:snapToGrid w:val="0"/>
              <w:jc w:val="center"/>
              <w:rPr>
                <w:sz w:val="20"/>
                <w:szCs w:val="20"/>
              </w:rPr>
            </w:pPr>
          </w:p>
        </w:tc>
        <w:tc>
          <w:tcPr>
            <w:tcW w:w="1069" w:type="dxa"/>
          </w:tcPr>
          <w:p w:rsidR="002368CA" w:rsidRPr="003D14DD" w:rsidRDefault="002368CA" w:rsidP="004D69F2">
            <w:pPr>
              <w:pStyle w:val="afff7"/>
              <w:suppressAutoHyphens/>
              <w:snapToGrid w:val="0"/>
              <w:jc w:val="center"/>
              <w:rPr>
                <w:sz w:val="20"/>
                <w:szCs w:val="20"/>
              </w:rPr>
            </w:pPr>
            <w:r w:rsidRPr="003D14DD">
              <w:rPr>
                <w:b/>
                <w:sz w:val="20"/>
                <w:szCs w:val="20"/>
              </w:rPr>
              <w:t>6,8</w:t>
            </w:r>
          </w:p>
        </w:tc>
        <w:tc>
          <w:tcPr>
            <w:tcW w:w="1070" w:type="dxa"/>
          </w:tcPr>
          <w:p w:rsidR="002368CA" w:rsidRPr="003D14DD" w:rsidRDefault="002368CA" w:rsidP="004D69F2">
            <w:pPr>
              <w:pStyle w:val="afff7"/>
              <w:suppressAutoHyphens/>
              <w:snapToGrid w:val="0"/>
              <w:jc w:val="center"/>
              <w:rPr>
                <w:b/>
                <w:sz w:val="20"/>
                <w:szCs w:val="20"/>
              </w:rPr>
            </w:pPr>
          </w:p>
        </w:tc>
      </w:tr>
      <w:tr w:rsidR="002368CA" w:rsidRPr="003D14DD" w:rsidTr="004D69F2">
        <w:trPr>
          <w:trHeight w:val="249"/>
        </w:trPr>
        <w:tc>
          <w:tcPr>
            <w:tcW w:w="766" w:type="dxa"/>
            <w:vMerge w:val="restart"/>
          </w:tcPr>
          <w:p w:rsidR="002368CA" w:rsidRPr="003D14DD" w:rsidRDefault="002368CA" w:rsidP="004D69F2">
            <w:pPr>
              <w:suppressAutoHyphens/>
              <w:snapToGrid w:val="0"/>
              <w:rPr>
                <w:b/>
                <w:sz w:val="20"/>
                <w:szCs w:val="20"/>
              </w:rPr>
            </w:pPr>
            <w:r w:rsidRPr="003D14DD">
              <w:rPr>
                <w:b/>
                <w:sz w:val="20"/>
                <w:szCs w:val="20"/>
              </w:rPr>
              <w:t>3</w:t>
            </w:r>
          </w:p>
        </w:tc>
        <w:tc>
          <w:tcPr>
            <w:tcW w:w="4922" w:type="dxa"/>
            <w:vMerge w:val="restart"/>
          </w:tcPr>
          <w:p w:rsidR="002368CA" w:rsidRPr="003D14DD" w:rsidRDefault="002368CA"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2368CA" w:rsidRPr="003D14DD" w:rsidRDefault="002368CA"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2368CA" w:rsidRPr="003D14DD" w:rsidRDefault="002368CA" w:rsidP="004D69F2">
            <w:pPr>
              <w:suppressAutoHyphens/>
              <w:rPr>
                <w:sz w:val="20"/>
                <w:szCs w:val="20"/>
              </w:rPr>
            </w:pPr>
            <w:r w:rsidRPr="003D14DD">
              <w:rPr>
                <w:sz w:val="20"/>
                <w:szCs w:val="20"/>
              </w:rPr>
              <w:t>форма промежуточной аттестации</w:t>
            </w:r>
          </w:p>
        </w:tc>
        <w:tc>
          <w:tcPr>
            <w:tcW w:w="1069" w:type="dxa"/>
          </w:tcPr>
          <w:p w:rsidR="002368CA" w:rsidRPr="003D14DD" w:rsidRDefault="002368CA" w:rsidP="004D69F2">
            <w:pPr>
              <w:suppressAutoHyphens/>
              <w:snapToGrid w:val="0"/>
              <w:jc w:val="center"/>
              <w:rPr>
                <w:b/>
                <w:sz w:val="20"/>
                <w:szCs w:val="20"/>
              </w:rPr>
            </w:pPr>
          </w:p>
        </w:tc>
        <w:tc>
          <w:tcPr>
            <w:tcW w:w="1070" w:type="dxa"/>
          </w:tcPr>
          <w:p w:rsidR="002368CA" w:rsidRPr="003D14DD" w:rsidRDefault="002368CA" w:rsidP="004D69F2">
            <w:pPr>
              <w:pStyle w:val="afff7"/>
              <w:suppressAutoHyphens/>
              <w:snapToGrid w:val="0"/>
              <w:jc w:val="center"/>
              <w:rPr>
                <w:b/>
                <w:sz w:val="20"/>
                <w:szCs w:val="20"/>
              </w:rPr>
            </w:pPr>
          </w:p>
        </w:tc>
        <w:tc>
          <w:tcPr>
            <w:tcW w:w="1069" w:type="dxa"/>
          </w:tcPr>
          <w:p w:rsidR="002368CA" w:rsidRPr="003D14DD" w:rsidRDefault="002368CA" w:rsidP="004D69F2">
            <w:pPr>
              <w:suppressAutoHyphens/>
              <w:snapToGrid w:val="0"/>
              <w:jc w:val="center"/>
              <w:rPr>
                <w:b/>
                <w:sz w:val="20"/>
                <w:szCs w:val="20"/>
              </w:rPr>
            </w:pPr>
            <w:r w:rsidRPr="003D14DD">
              <w:rPr>
                <w:b/>
                <w:sz w:val="20"/>
                <w:szCs w:val="20"/>
              </w:rPr>
              <w:t>216</w:t>
            </w:r>
          </w:p>
        </w:tc>
        <w:tc>
          <w:tcPr>
            <w:tcW w:w="1070" w:type="dxa"/>
          </w:tcPr>
          <w:p w:rsidR="002368CA" w:rsidRPr="003D14DD" w:rsidRDefault="002368CA" w:rsidP="004D69F2">
            <w:pPr>
              <w:pStyle w:val="afff7"/>
              <w:suppressAutoHyphens/>
              <w:snapToGrid w:val="0"/>
              <w:jc w:val="center"/>
              <w:rPr>
                <w:b/>
                <w:sz w:val="20"/>
                <w:szCs w:val="20"/>
              </w:rPr>
            </w:pPr>
          </w:p>
        </w:tc>
      </w:tr>
      <w:tr w:rsidR="002368CA" w:rsidRPr="003D14DD" w:rsidTr="004D69F2">
        <w:tc>
          <w:tcPr>
            <w:tcW w:w="766" w:type="dxa"/>
            <w:vMerge/>
          </w:tcPr>
          <w:p w:rsidR="002368CA" w:rsidRPr="003D14DD" w:rsidRDefault="002368CA" w:rsidP="004D69F2">
            <w:pPr>
              <w:suppressAutoHyphens/>
              <w:snapToGrid w:val="0"/>
              <w:rPr>
                <w:b/>
                <w:sz w:val="20"/>
                <w:szCs w:val="20"/>
              </w:rPr>
            </w:pPr>
          </w:p>
        </w:tc>
        <w:tc>
          <w:tcPr>
            <w:tcW w:w="4922" w:type="dxa"/>
            <w:vMerge/>
            <w:vAlign w:val="center"/>
          </w:tcPr>
          <w:p w:rsidR="002368CA" w:rsidRPr="003D14DD" w:rsidRDefault="002368CA" w:rsidP="004D69F2">
            <w:pPr>
              <w:suppressAutoHyphens/>
              <w:rPr>
                <w:sz w:val="20"/>
                <w:szCs w:val="20"/>
              </w:rPr>
            </w:pPr>
          </w:p>
        </w:tc>
        <w:tc>
          <w:tcPr>
            <w:tcW w:w="1069" w:type="dxa"/>
          </w:tcPr>
          <w:p w:rsidR="002368CA" w:rsidRPr="003D14DD" w:rsidRDefault="002368CA" w:rsidP="004D69F2">
            <w:pPr>
              <w:suppressAutoHyphens/>
              <w:snapToGrid w:val="0"/>
              <w:jc w:val="center"/>
              <w:rPr>
                <w:b/>
                <w:sz w:val="20"/>
                <w:szCs w:val="20"/>
              </w:rPr>
            </w:pPr>
          </w:p>
        </w:tc>
        <w:tc>
          <w:tcPr>
            <w:tcW w:w="1070" w:type="dxa"/>
          </w:tcPr>
          <w:p w:rsidR="002368CA" w:rsidRPr="003D14DD" w:rsidRDefault="002368CA" w:rsidP="004D69F2">
            <w:pPr>
              <w:pStyle w:val="afff7"/>
              <w:suppressAutoHyphens/>
              <w:snapToGrid w:val="0"/>
              <w:jc w:val="center"/>
              <w:rPr>
                <w:b/>
                <w:sz w:val="20"/>
                <w:szCs w:val="20"/>
              </w:rPr>
            </w:pPr>
          </w:p>
        </w:tc>
        <w:tc>
          <w:tcPr>
            <w:tcW w:w="1069" w:type="dxa"/>
          </w:tcPr>
          <w:p w:rsidR="002368CA" w:rsidRPr="003D14DD" w:rsidRDefault="002368CA" w:rsidP="004D69F2">
            <w:pPr>
              <w:suppressAutoHyphens/>
              <w:snapToGrid w:val="0"/>
              <w:jc w:val="center"/>
              <w:rPr>
                <w:b/>
                <w:sz w:val="20"/>
                <w:szCs w:val="20"/>
              </w:rPr>
            </w:pPr>
            <w:r w:rsidRPr="003D14DD">
              <w:rPr>
                <w:sz w:val="20"/>
                <w:szCs w:val="20"/>
              </w:rPr>
              <w:t>6</w:t>
            </w:r>
          </w:p>
        </w:tc>
        <w:tc>
          <w:tcPr>
            <w:tcW w:w="1070" w:type="dxa"/>
          </w:tcPr>
          <w:p w:rsidR="002368CA" w:rsidRPr="003D14DD" w:rsidRDefault="002368CA" w:rsidP="004D69F2">
            <w:pPr>
              <w:pStyle w:val="afff7"/>
              <w:suppressAutoHyphens/>
              <w:snapToGrid w:val="0"/>
              <w:jc w:val="center"/>
              <w:rPr>
                <w:b/>
                <w:sz w:val="20"/>
                <w:szCs w:val="20"/>
              </w:rPr>
            </w:pPr>
          </w:p>
        </w:tc>
      </w:tr>
      <w:tr w:rsidR="002368CA" w:rsidRPr="003D14DD" w:rsidTr="004D69F2">
        <w:tc>
          <w:tcPr>
            <w:tcW w:w="766" w:type="dxa"/>
            <w:vMerge/>
          </w:tcPr>
          <w:p w:rsidR="002368CA" w:rsidRPr="003D14DD" w:rsidRDefault="002368CA" w:rsidP="004D69F2">
            <w:pPr>
              <w:suppressAutoHyphens/>
              <w:snapToGrid w:val="0"/>
              <w:rPr>
                <w:b/>
                <w:sz w:val="20"/>
                <w:szCs w:val="20"/>
              </w:rPr>
            </w:pPr>
          </w:p>
        </w:tc>
        <w:tc>
          <w:tcPr>
            <w:tcW w:w="4922" w:type="dxa"/>
            <w:vMerge/>
            <w:vAlign w:val="center"/>
          </w:tcPr>
          <w:p w:rsidR="002368CA" w:rsidRPr="003D14DD" w:rsidRDefault="002368CA" w:rsidP="004D69F2">
            <w:pPr>
              <w:rPr>
                <w:sz w:val="20"/>
                <w:szCs w:val="20"/>
              </w:rPr>
            </w:pPr>
          </w:p>
        </w:tc>
        <w:tc>
          <w:tcPr>
            <w:tcW w:w="4278" w:type="dxa"/>
            <w:gridSpan w:val="4"/>
          </w:tcPr>
          <w:p w:rsidR="002368CA" w:rsidRPr="003D14DD" w:rsidRDefault="002368CA" w:rsidP="004D69F2">
            <w:pPr>
              <w:pStyle w:val="afff7"/>
              <w:suppressAutoHyphens/>
              <w:snapToGrid w:val="0"/>
              <w:jc w:val="center"/>
              <w:rPr>
                <w:sz w:val="20"/>
                <w:szCs w:val="20"/>
              </w:rPr>
            </w:pPr>
            <w:r w:rsidRPr="003D14DD">
              <w:rPr>
                <w:sz w:val="20"/>
                <w:szCs w:val="20"/>
              </w:rPr>
              <w:t>экзамен</w:t>
            </w:r>
          </w:p>
        </w:tc>
      </w:tr>
    </w:tbl>
    <w:p w:rsidR="002368CA" w:rsidRPr="003D14DD" w:rsidRDefault="002368CA" w:rsidP="002368CA">
      <w:pPr>
        <w:suppressAutoHyphens/>
        <w:jc w:val="both"/>
        <w:rPr>
          <w:b/>
          <w:sz w:val="20"/>
          <w:szCs w:val="20"/>
        </w:rPr>
      </w:pPr>
    </w:p>
    <w:p w:rsidR="002368CA" w:rsidRPr="003D14DD" w:rsidRDefault="002368CA" w:rsidP="002368CA">
      <w:pPr>
        <w:rPr>
          <w:sz w:val="20"/>
          <w:szCs w:val="20"/>
        </w:rPr>
      </w:pPr>
      <w:r w:rsidRPr="003D14DD">
        <w:rPr>
          <w:sz w:val="20"/>
          <w:szCs w:val="20"/>
        </w:rPr>
        <w:t>*</w:t>
      </w:r>
    </w:p>
    <w:p w:rsidR="002368CA" w:rsidRPr="003D14DD" w:rsidRDefault="002368CA" w:rsidP="002368CA">
      <w:pPr>
        <w:rPr>
          <w:sz w:val="20"/>
          <w:szCs w:val="20"/>
        </w:rPr>
      </w:pPr>
      <w:r w:rsidRPr="003D14DD">
        <w:rPr>
          <w:sz w:val="20"/>
          <w:szCs w:val="20"/>
        </w:rPr>
        <w:t>Семинар – семинар-дискуссия</w:t>
      </w:r>
    </w:p>
    <w:p w:rsidR="002368CA" w:rsidRPr="003D14DD" w:rsidRDefault="002368CA" w:rsidP="002368CA">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2368CA" w:rsidRPr="003D14DD" w:rsidRDefault="002368CA" w:rsidP="002368CA">
      <w:pPr>
        <w:rPr>
          <w:sz w:val="20"/>
          <w:szCs w:val="20"/>
        </w:rPr>
      </w:pPr>
      <w:r w:rsidRPr="003D14DD">
        <w:rPr>
          <w:sz w:val="20"/>
          <w:szCs w:val="20"/>
        </w:rPr>
        <w:t xml:space="preserve">ТТ - практическое занятие - тест-тренинг </w:t>
      </w:r>
    </w:p>
    <w:p w:rsidR="002368CA" w:rsidRPr="003D14DD" w:rsidRDefault="002368CA" w:rsidP="002368CA">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2368CA" w:rsidRPr="003D14DD" w:rsidRDefault="002368CA" w:rsidP="002368CA">
      <w:pPr>
        <w:rPr>
          <w:sz w:val="20"/>
          <w:szCs w:val="20"/>
        </w:rPr>
      </w:pPr>
      <w:r w:rsidRPr="003D14DD">
        <w:rPr>
          <w:sz w:val="20"/>
          <w:szCs w:val="20"/>
        </w:rPr>
        <w:t>ЛС - практическое занятие - логическая схема</w:t>
      </w:r>
    </w:p>
    <w:p w:rsidR="002368CA" w:rsidRPr="003D14DD" w:rsidRDefault="002368CA" w:rsidP="002368CA">
      <w:pPr>
        <w:rPr>
          <w:sz w:val="20"/>
          <w:szCs w:val="20"/>
        </w:rPr>
      </w:pPr>
      <w:r w:rsidRPr="003D14DD">
        <w:rPr>
          <w:sz w:val="20"/>
          <w:szCs w:val="20"/>
        </w:rPr>
        <w:t>УД - семинар-обсуждение устного доклада</w:t>
      </w:r>
    </w:p>
    <w:p w:rsidR="002368CA" w:rsidRPr="003D14DD" w:rsidRDefault="002368CA" w:rsidP="002368CA">
      <w:pPr>
        <w:rPr>
          <w:sz w:val="20"/>
          <w:szCs w:val="20"/>
        </w:rPr>
      </w:pPr>
      <w:r w:rsidRPr="003D14DD">
        <w:rPr>
          <w:sz w:val="20"/>
          <w:szCs w:val="20"/>
        </w:rPr>
        <w:t xml:space="preserve">РФ – семинар-обсуждение реферата </w:t>
      </w:r>
    </w:p>
    <w:p w:rsidR="002368CA" w:rsidRPr="003D14DD" w:rsidRDefault="002368CA" w:rsidP="002368CA">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2368CA" w:rsidRPr="003D14DD" w:rsidRDefault="002368CA" w:rsidP="002368CA">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2368CA" w:rsidRPr="003D14DD" w:rsidRDefault="002368CA" w:rsidP="002368CA">
      <w:pPr>
        <w:rPr>
          <w:sz w:val="20"/>
          <w:szCs w:val="20"/>
        </w:rPr>
      </w:pPr>
      <w:r w:rsidRPr="003D14DD">
        <w:rPr>
          <w:sz w:val="20"/>
          <w:szCs w:val="20"/>
        </w:rPr>
        <w:t xml:space="preserve">УЭ - семинар-обсуждение устного эссе </w:t>
      </w:r>
    </w:p>
    <w:p w:rsidR="002368CA" w:rsidRPr="003D14DD" w:rsidRDefault="002368CA" w:rsidP="002368CA">
      <w:pPr>
        <w:rPr>
          <w:sz w:val="20"/>
          <w:szCs w:val="20"/>
        </w:rPr>
      </w:pPr>
      <w:r w:rsidRPr="003D14DD">
        <w:rPr>
          <w:sz w:val="20"/>
          <w:szCs w:val="20"/>
        </w:rPr>
        <w:t xml:space="preserve">АЛТ - практическое занятие - алгоритмический тренинг  </w:t>
      </w:r>
    </w:p>
    <w:p w:rsidR="002368CA" w:rsidRPr="003D14DD" w:rsidRDefault="002368CA" w:rsidP="002368CA">
      <w:pPr>
        <w:suppressAutoHyphens/>
        <w:jc w:val="both"/>
        <w:rPr>
          <w:b/>
          <w:sz w:val="16"/>
          <w:szCs w:val="16"/>
        </w:rPr>
      </w:pPr>
    </w:p>
    <w:p w:rsidR="002368CA" w:rsidRPr="003D14DD" w:rsidRDefault="002368CA" w:rsidP="002368CA">
      <w:pPr>
        <w:suppressAutoHyphens/>
        <w:ind w:firstLine="454"/>
        <w:jc w:val="both"/>
        <w:rPr>
          <w:b/>
          <w:sz w:val="20"/>
          <w:szCs w:val="20"/>
        </w:rPr>
      </w:pPr>
      <w:r w:rsidRPr="003D14DD">
        <w:rPr>
          <w:b/>
          <w:sz w:val="20"/>
          <w:szCs w:val="20"/>
        </w:rPr>
        <w:t>5 Содержание дисциплины</w:t>
      </w:r>
    </w:p>
    <w:p w:rsidR="002368CA" w:rsidRPr="003D14DD" w:rsidRDefault="002368CA" w:rsidP="002368CA">
      <w:pPr>
        <w:suppressAutoHyphens/>
        <w:ind w:firstLine="454"/>
        <w:jc w:val="both"/>
        <w:rPr>
          <w:b/>
          <w:sz w:val="20"/>
          <w:szCs w:val="20"/>
        </w:rPr>
      </w:pPr>
      <w:r w:rsidRPr="003D14DD">
        <w:rPr>
          <w:b/>
          <w:sz w:val="20"/>
          <w:szCs w:val="20"/>
        </w:rPr>
        <w:t>5.1 Занятия семинарского типа: лабораторные работы /практикумы</w:t>
      </w:r>
    </w:p>
    <w:p w:rsidR="002368CA" w:rsidRPr="003D14DD" w:rsidRDefault="002368CA" w:rsidP="002368CA">
      <w:pPr>
        <w:suppressAutoHyphens/>
        <w:ind w:firstLine="454"/>
        <w:jc w:val="both"/>
        <w:rPr>
          <w:b/>
          <w:sz w:val="20"/>
          <w:szCs w:val="20"/>
        </w:rPr>
      </w:pPr>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3757"/>
        <w:gridCol w:w="3148"/>
        <w:gridCol w:w="723"/>
      </w:tblGrid>
      <w:tr w:rsidR="002368CA" w:rsidRPr="003D14DD" w:rsidTr="004D69F2">
        <w:trPr>
          <w:tblHeader/>
        </w:trPr>
        <w:tc>
          <w:tcPr>
            <w:tcW w:w="978" w:type="pct"/>
            <w:vMerge w:val="restart"/>
            <w:vAlign w:val="center"/>
          </w:tcPr>
          <w:p w:rsidR="002368CA" w:rsidRPr="003D14DD" w:rsidRDefault="002368CA" w:rsidP="004D69F2">
            <w:pPr>
              <w:jc w:val="center"/>
              <w:rPr>
                <w:sz w:val="20"/>
                <w:szCs w:val="20"/>
              </w:rPr>
            </w:pPr>
            <w:r w:rsidRPr="003D14DD">
              <w:rPr>
                <w:sz w:val="20"/>
                <w:szCs w:val="20"/>
              </w:rPr>
              <w:t>Форма обучения</w:t>
            </w:r>
          </w:p>
        </w:tc>
        <w:tc>
          <w:tcPr>
            <w:tcW w:w="1981" w:type="pct"/>
            <w:vMerge w:val="restart"/>
            <w:vAlign w:val="center"/>
          </w:tcPr>
          <w:p w:rsidR="002368CA" w:rsidRPr="003D14DD" w:rsidRDefault="002368CA" w:rsidP="004D69F2">
            <w:pPr>
              <w:jc w:val="center"/>
              <w:rPr>
                <w:sz w:val="20"/>
                <w:szCs w:val="20"/>
              </w:rPr>
            </w:pPr>
            <w:r w:rsidRPr="003D14DD">
              <w:rPr>
                <w:sz w:val="20"/>
                <w:szCs w:val="20"/>
              </w:rPr>
              <w:t xml:space="preserve">Наименование раздела </w:t>
            </w:r>
          </w:p>
        </w:tc>
        <w:tc>
          <w:tcPr>
            <w:tcW w:w="2041" w:type="pct"/>
            <w:gridSpan w:val="2"/>
            <w:vAlign w:val="center"/>
          </w:tcPr>
          <w:p w:rsidR="002368CA" w:rsidRPr="003D14DD" w:rsidRDefault="002368CA" w:rsidP="004D69F2">
            <w:pPr>
              <w:jc w:val="center"/>
              <w:rPr>
                <w:sz w:val="20"/>
                <w:szCs w:val="20"/>
              </w:rPr>
            </w:pPr>
            <w:r w:rsidRPr="003D14DD">
              <w:rPr>
                <w:sz w:val="20"/>
                <w:szCs w:val="20"/>
              </w:rPr>
              <w:t xml:space="preserve">Лабораторные работы  </w:t>
            </w:r>
          </w:p>
          <w:p w:rsidR="002368CA" w:rsidRPr="003D14DD" w:rsidRDefault="002368CA" w:rsidP="004D69F2">
            <w:pPr>
              <w:jc w:val="center"/>
              <w:rPr>
                <w:sz w:val="20"/>
                <w:szCs w:val="20"/>
              </w:rPr>
            </w:pPr>
            <w:r w:rsidRPr="003D14DD">
              <w:rPr>
                <w:sz w:val="20"/>
                <w:szCs w:val="20"/>
              </w:rPr>
              <w:t>(лабораторные практикумы)</w:t>
            </w:r>
          </w:p>
        </w:tc>
      </w:tr>
      <w:tr w:rsidR="002368CA" w:rsidRPr="003D14DD" w:rsidTr="004D69F2">
        <w:trPr>
          <w:trHeight w:val="254"/>
        </w:trPr>
        <w:tc>
          <w:tcPr>
            <w:tcW w:w="978" w:type="pct"/>
            <w:vMerge/>
            <w:vAlign w:val="center"/>
          </w:tcPr>
          <w:p w:rsidR="002368CA" w:rsidRPr="003D14DD" w:rsidRDefault="002368CA" w:rsidP="004D69F2">
            <w:pPr>
              <w:jc w:val="center"/>
              <w:rPr>
                <w:sz w:val="20"/>
                <w:szCs w:val="20"/>
              </w:rPr>
            </w:pPr>
          </w:p>
        </w:tc>
        <w:tc>
          <w:tcPr>
            <w:tcW w:w="1981" w:type="pct"/>
            <w:vMerge/>
            <w:vAlign w:val="center"/>
          </w:tcPr>
          <w:p w:rsidR="002368CA" w:rsidRPr="003D14DD" w:rsidRDefault="002368CA" w:rsidP="004D69F2">
            <w:pPr>
              <w:jc w:val="center"/>
              <w:rPr>
                <w:sz w:val="20"/>
                <w:szCs w:val="20"/>
              </w:rPr>
            </w:pPr>
          </w:p>
        </w:tc>
        <w:tc>
          <w:tcPr>
            <w:tcW w:w="1660" w:type="pct"/>
            <w:vAlign w:val="center"/>
          </w:tcPr>
          <w:p w:rsidR="002368CA" w:rsidRPr="003D14DD" w:rsidRDefault="002368CA" w:rsidP="004D69F2">
            <w:pPr>
              <w:jc w:val="center"/>
              <w:rPr>
                <w:sz w:val="20"/>
                <w:szCs w:val="20"/>
              </w:rPr>
            </w:pPr>
            <w:r w:rsidRPr="003D14DD">
              <w:rPr>
                <w:sz w:val="20"/>
                <w:szCs w:val="20"/>
              </w:rPr>
              <w:t>название</w:t>
            </w:r>
          </w:p>
        </w:tc>
        <w:tc>
          <w:tcPr>
            <w:tcW w:w="382" w:type="pct"/>
            <w:vAlign w:val="center"/>
          </w:tcPr>
          <w:p w:rsidR="002368CA" w:rsidRPr="003D14DD" w:rsidRDefault="002368CA" w:rsidP="004D69F2">
            <w:pPr>
              <w:jc w:val="center"/>
              <w:rPr>
                <w:sz w:val="20"/>
                <w:szCs w:val="20"/>
              </w:rPr>
            </w:pPr>
            <w:r w:rsidRPr="003D14DD">
              <w:rPr>
                <w:sz w:val="20"/>
                <w:szCs w:val="20"/>
              </w:rPr>
              <w:t>часы</w:t>
            </w:r>
          </w:p>
        </w:tc>
      </w:tr>
      <w:tr w:rsidR="002368CA" w:rsidRPr="003D14DD" w:rsidTr="004D69F2">
        <w:tc>
          <w:tcPr>
            <w:tcW w:w="978" w:type="pct"/>
            <w:vMerge w:val="restart"/>
          </w:tcPr>
          <w:p w:rsidR="002368CA" w:rsidRPr="003D14DD" w:rsidRDefault="002368CA" w:rsidP="004D69F2">
            <w:pPr>
              <w:jc w:val="center"/>
              <w:rPr>
                <w:sz w:val="20"/>
                <w:szCs w:val="20"/>
              </w:rPr>
            </w:pPr>
            <w:r w:rsidRPr="003D14DD">
              <w:rPr>
                <w:sz w:val="20"/>
                <w:szCs w:val="20"/>
              </w:rPr>
              <w:t>ЗАОЧНАЯ</w:t>
            </w:r>
          </w:p>
        </w:tc>
        <w:tc>
          <w:tcPr>
            <w:tcW w:w="1981" w:type="pct"/>
          </w:tcPr>
          <w:p w:rsidR="002368CA" w:rsidRPr="003D14DD" w:rsidRDefault="002368CA" w:rsidP="004D69F2">
            <w:pPr>
              <w:rPr>
                <w:sz w:val="20"/>
                <w:szCs w:val="20"/>
              </w:rPr>
            </w:pPr>
            <w:r w:rsidRPr="003D14DD">
              <w:rPr>
                <w:sz w:val="20"/>
                <w:szCs w:val="20"/>
              </w:rPr>
              <w:t>Р</w:t>
            </w:r>
            <w:r w:rsidRPr="003D14DD">
              <w:rPr>
                <w:bCs/>
                <w:iCs/>
                <w:sz w:val="20"/>
                <w:szCs w:val="20"/>
              </w:rPr>
              <w:t>оль и место информационных и коммуникационных технологий в науке и образовании в современных условиях</w:t>
            </w:r>
          </w:p>
        </w:tc>
        <w:tc>
          <w:tcPr>
            <w:tcW w:w="1660" w:type="pct"/>
          </w:tcPr>
          <w:p w:rsidR="002368CA" w:rsidRPr="003D14DD" w:rsidRDefault="002368CA" w:rsidP="004D69F2">
            <w:pPr>
              <w:jc w:val="center"/>
              <w:rPr>
                <w:sz w:val="20"/>
                <w:szCs w:val="20"/>
              </w:rPr>
            </w:pPr>
            <w:r w:rsidRPr="003D14DD">
              <w:rPr>
                <w:sz w:val="20"/>
                <w:szCs w:val="20"/>
              </w:rPr>
              <w:t>Методы и средства информационных технологий в науке и образовании</w:t>
            </w:r>
          </w:p>
        </w:tc>
        <w:tc>
          <w:tcPr>
            <w:tcW w:w="382" w:type="pct"/>
          </w:tcPr>
          <w:p w:rsidR="002368CA" w:rsidRPr="003D14DD" w:rsidRDefault="002368CA" w:rsidP="004D69F2">
            <w:pPr>
              <w:jc w:val="center"/>
              <w:rPr>
                <w:sz w:val="20"/>
                <w:szCs w:val="20"/>
              </w:rPr>
            </w:pPr>
            <w:r w:rsidRPr="003D14DD">
              <w:rPr>
                <w:sz w:val="20"/>
                <w:szCs w:val="20"/>
              </w:rPr>
              <w:t>2</w:t>
            </w:r>
          </w:p>
        </w:tc>
      </w:tr>
      <w:tr w:rsidR="002368CA" w:rsidRPr="003D14DD" w:rsidTr="004D69F2">
        <w:tc>
          <w:tcPr>
            <w:tcW w:w="978" w:type="pct"/>
            <w:vMerge/>
          </w:tcPr>
          <w:p w:rsidR="002368CA" w:rsidRPr="003D14DD" w:rsidRDefault="002368CA" w:rsidP="004D69F2">
            <w:pPr>
              <w:rPr>
                <w:sz w:val="20"/>
                <w:szCs w:val="20"/>
              </w:rPr>
            </w:pPr>
          </w:p>
        </w:tc>
        <w:tc>
          <w:tcPr>
            <w:tcW w:w="1981" w:type="pct"/>
          </w:tcPr>
          <w:p w:rsidR="002368CA" w:rsidRPr="003D14DD" w:rsidRDefault="002368CA" w:rsidP="004D69F2">
            <w:pPr>
              <w:rPr>
                <w:sz w:val="20"/>
                <w:szCs w:val="20"/>
              </w:rPr>
            </w:pPr>
            <w:r w:rsidRPr="003D14DD">
              <w:rPr>
                <w:sz w:val="20"/>
                <w:szCs w:val="20"/>
              </w:rPr>
              <w:t>Итого:</w:t>
            </w:r>
          </w:p>
        </w:tc>
        <w:tc>
          <w:tcPr>
            <w:tcW w:w="1660" w:type="pct"/>
          </w:tcPr>
          <w:p w:rsidR="002368CA" w:rsidRPr="003D14DD" w:rsidRDefault="002368CA" w:rsidP="004D69F2">
            <w:pPr>
              <w:jc w:val="center"/>
              <w:rPr>
                <w:sz w:val="20"/>
                <w:szCs w:val="20"/>
              </w:rPr>
            </w:pPr>
          </w:p>
        </w:tc>
        <w:tc>
          <w:tcPr>
            <w:tcW w:w="382" w:type="pct"/>
          </w:tcPr>
          <w:p w:rsidR="002368CA" w:rsidRPr="003D14DD" w:rsidRDefault="002368CA" w:rsidP="004D69F2">
            <w:pPr>
              <w:jc w:val="center"/>
              <w:rPr>
                <w:sz w:val="20"/>
                <w:szCs w:val="20"/>
              </w:rPr>
            </w:pPr>
            <w:r w:rsidRPr="003D14DD">
              <w:rPr>
                <w:sz w:val="20"/>
                <w:szCs w:val="20"/>
              </w:rPr>
              <w:t>2 часа</w:t>
            </w:r>
          </w:p>
        </w:tc>
      </w:tr>
    </w:tbl>
    <w:p w:rsidR="002368CA" w:rsidRPr="003D14DD" w:rsidRDefault="002368CA" w:rsidP="002368CA">
      <w:pPr>
        <w:suppressAutoHyphens/>
        <w:ind w:firstLine="454"/>
        <w:jc w:val="both"/>
        <w:rPr>
          <w:b/>
          <w:sz w:val="20"/>
          <w:szCs w:val="20"/>
        </w:rPr>
      </w:pPr>
      <w:r w:rsidRPr="003D14DD">
        <w:rPr>
          <w:b/>
          <w:sz w:val="20"/>
          <w:szCs w:val="20"/>
        </w:rPr>
        <w:lastRenderedPageBreak/>
        <w:t xml:space="preserve">5.2 Содержание разделов и тем </w:t>
      </w:r>
    </w:p>
    <w:p w:rsidR="002368CA" w:rsidRPr="003D14DD" w:rsidRDefault="002368CA" w:rsidP="002368CA">
      <w:pPr>
        <w:suppressAutoHyphens/>
        <w:ind w:firstLine="454"/>
        <w:jc w:val="both"/>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
        <w:gridCol w:w="2228"/>
        <w:gridCol w:w="6960"/>
      </w:tblGrid>
      <w:tr w:rsidR="002368CA" w:rsidRPr="003D14DD" w:rsidTr="004D69F2">
        <w:trPr>
          <w:tblHeader/>
        </w:trPr>
        <w:tc>
          <w:tcPr>
            <w:tcW w:w="274" w:type="pct"/>
            <w:vAlign w:val="center"/>
          </w:tcPr>
          <w:p w:rsidR="002368CA" w:rsidRPr="003D14DD" w:rsidRDefault="002368CA" w:rsidP="004D69F2">
            <w:pPr>
              <w:suppressAutoHyphens/>
              <w:jc w:val="center"/>
              <w:rPr>
                <w:sz w:val="20"/>
                <w:szCs w:val="20"/>
              </w:rPr>
            </w:pPr>
            <w:r w:rsidRPr="003D14DD">
              <w:rPr>
                <w:sz w:val="20"/>
                <w:szCs w:val="20"/>
              </w:rPr>
              <w:t>№ п/п</w:t>
            </w:r>
          </w:p>
        </w:tc>
        <w:tc>
          <w:tcPr>
            <w:tcW w:w="1146" w:type="pct"/>
            <w:vAlign w:val="center"/>
          </w:tcPr>
          <w:p w:rsidR="002368CA" w:rsidRPr="003D14DD" w:rsidRDefault="002368CA" w:rsidP="004D69F2">
            <w:pPr>
              <w:suppressAutoHyphens/>
              <w:jc w:val="center"/>
              <w:rPr>
                <w:sz w:val="20"/>
                <w:szCs w:val="20"/>
              </w:rPr>
            </w:pPr>
            <w:r w:rsidRPr="003D14DD">
              <w:rPr>
                <w:sz w:val="20"/>
                <w:szCs w:val="20"/>
              </w:rPr>
              <w:t>Наименование  раздела дисциплины</w:t>
            </w:r>
          </w:p>
        </w:tc>
        <w:tc>
          <w:tcPr>
            <w:tcW w:w="3580" w:type="pct"/>
            <w:vAlign w:val="center"/>
          </w:tcPr>
          <w:p w:rsidR="002368CA" w:rsidRPr="003D14DD" w:rsidRDefault="002368CA" w:rsidP="004D69F2">
            <w:pPr>
              <w:suppressAutoHyphens/>
              <w:jc w:val="center"/>
              <w:rPr>
                <w:bCs/>
                <w:sz w:val="20"/>
                <w:szCs w:val="20"/>
              </w:rPr>
            </w:pPr>
            <w:r w:rsidRPr="003D14DD">
              <w:rPr>
                <w:bCs/>
                <w:sz w:val="20"/>
                <w:szCs w:val="20"/>
              </w:rPr>
              <w:t>Содержание раздела дисциплины</w:t>
            </w:r>
          </w:p>
        </w:tc>
      </w:tr>
      <w:tr w:rsidR="002368CA" w:rsidRPr="003D14DD" w:rsidTr="004D69F2">
        <w:tc>
          <w:tcPr>
            <w:tcW w:w="274" w:type="pct"/>
          </w:tcPr>
          <w:p w:rsidR="002368CA" w:rsidRPr="003D14DD" w:rsidRDefault="002368CA" w:rsidP="004D69F2">
            <w:pPr>
              <w:suppressAutoHyphens/>
              <w:jc w:val="center"/>
              <w:rPr>
                <w:sz w:val="20"/>
                <w:szCs w:val="20"/>
              </w:rPr>
            </w:pPr>
            <w:r w:rsidRPr="003D14DD">
              <w:rPr>
                <w:sz w:val="20"/>
                <w:szCs w:val="20"/>
              </w:rPr>
              <w:t>1</w:t>
            </w:r>
          </w:p>
        </w:tc>
        <w:tc>
          <w:tcPr>
            <w:tcW w:w="1146" w:type="pct"/>
          </w:tcPr>
          <w:p w:rsidR="002368CA" w:rsidRPr="003D14DD" w:rsidRDefault="002368CA" w:rsidP="004D69F2">
            <w:pPr>
              <w:pStyle w:val="aff0"/>
              <w:suppressAutoHyphens/>
              <w:rPr>
                <w:b w:val="0"/>
                <w:bCs/>
                <w:iCs/>
                <w:sz w:val="20"/>
                <w:szCs w:val="20"/>
              </w:rPr>
            </w:pPr>
            <w:r w:rsidRPr="003D14DD">
              <w:rPr>
                <w:b w:val="0"/>
                <w:bCs/>
                <w:iCs/>
                <w:caps w:val="0"/>
                <w:sz w:val="20"/>
                <w:szCs w:val="20"/>
              </w:rPr>
              <w:t>Роль и место информационных и коммуникационных технологий в науке и образовании в современных условиях</w:t>
            </w:r>
          </w:p>
          <w:p w:rsidR="002368CA" w:rsidRPr="003D14DD" w:rsidRDefault="002368CA" w:rsidP="004D69F2">
            <w:pPr>
              <w:suppressAutoHyphens/>
              <w:rPr>
                <w:sz w:val="20"/>
                <w:szCs w:val="20"/>
              </w:rPr>
            </w:pPr>
          </w:p>
        </w:tc>
        <w:tc>
          <w:tcPr>
            <w:tcW w:w="3580" w:type="pct"/>
          </w:tcPr>
          <w:p w:rsidR="002368CA" w:rsidRPr="003D14DD" w:rsidRDefault="002368CA" w:rsidP="004D69F2">
            <w:pPr>
              <w:pStyle w:val="aff0"/>
              <w:suppressAutoHyphens/>
              <w:jc w:val="both"/>
              <w:rPr>
                <w:bCs/>
                <w:iCs/>
                <w:sz w:val="20"/>
                <w:szCs w:val="20"/>
              </w:rPr>
            </w:pPr>
            <w:r w:rsidRPr="003D14DD">
              <w:rPr>
                <w:bCs/>
                <w:iCs/>
                <w:caps w:val="0"/>
                <w:sz w:val="20"/>
                <w:szCs w:val="20"/>
              </w:rPr>
              <w:t>Использование возможностей информационных и коммуникационных технологий в ходе научных исследований и в образовании</w:t>
            </w:r>
          </w:p>
          <w:p w:rsidR="002368CA" w:rsidRPr="003D14DD" w:rsidRDefault="002368CA" w:rsidP="004D69F2">
            <w:pPr>
              <w:suppressAutoHyphens/>
              <w:jc w:val="both"/>
              <w:rPr>
                <w:sz w:val="20"/>
                <w:szCs w:val="20"/>
              </w:rPr>
            </w:pPr>
            <w:r w:rsidRPr="003D14DD">
              <w:rPr>
                <w:sz w:val="20"/>
                <w:szCs w:val="20"/>
              </w:rPr>
              <w:t>Определяющая роль информации в научном познании и образовании. Психолого-педагогические и технологические тенденции в области образования. Понятие и содержание технологий образования. Система открытого образования, её принципы и особенности. Информационные и коммуникационные технологии в построении открытой системы образования. Дидактические свойства и функции компьютерных телекоммуникаций. Возможности и условия использования информационно-образовательных ресурсов и услуг Интернета, мультимедийных средств в научных исследованиях и в образовательном процессе. Психологические аспекты информатизации образовательной системы.</w:t>
            </w:r>
          </w:p>
        </w:tc>
      </w:tr>
      <w:tr w:rsidR="002368CA" w:rsidRPr="003D14DD" w:rsidTr="004D69F2">
        <w:tc>
          <w:tcPr>
            <w:tcW w:w="274" w:type="pct"/>
          </w:tcPr>
          <w:p w:rsidR="002368CA" w:rsidRPr="003D14DD" w:rsidRDefault="002368CA" w:rsidP="004D69F2">
            <w:pPr>
              <w:suppressAutoHyphens/>
              <w:jc w:val="center"/>
              <w:rPr>
                <w:sz w:val="20"/>
                <w:szCs w:val="20"/>
              </w:rPr>
            </w:pPr>
            <w:r w:rsidRPr="003D14DD">
              <w:rPr>
                <w:sz w:val="20"/>
                <w:szCs w:val="20"/>
              </w:rPr>
              <w:t>2</w:t>
            </w:r>
          </w:p>
        </w:tc>
        <w:tc>
          <w:tcPr>
            <w:tcW w:w="1146" w:type="pct"/>
          </w:tcPr>
          <w:p w:rsidR="002368CA" w:rsidRPr="003D14DD" w:rsidRDefault="002368CA" w:rsidP="004D69F2">
            <w:pPr>
              <w:pStyle w:val="aff0"/>
              <w:suppressAutoHyphens/>
              <w:jc w:val="both"/>
              <w:rPr>
                <w:b w:val="0"/>
                <w:bCs/>
                <w:iCs/>
                <w:sz w:val="20"/>
                <w:szCs w:val="20"/>
              </w:rPr>
            </w:pPr>
            <w:r w:rsidRPr="003D14DD">
              <w:rPr>
                <w:b w:val="0"/>
                <w:caps w:val="0"/>
                <w:sz w:val="20"/>
                <w:szCs w:val="20"/>
              </w:rPr>
              <w:t>Информационно-образовательная среда учебного заведения</w:t>
            </w:r>
          </w:p>
          <w:p w:rsidR="002368CA" w:rsidRPr="003D14DD" w:rsidRDefault="002368CA" w:rsidP="004D69F2">
            <w:pPr>
              <w:pStyle w:val="aff0"/>
              <w:suppressAutoHyphens/>
              <w:rPr>
                <w:b w:val="0"/>
                <w:bCs/>
                <w:iCs/>
                <w:caps w:val="0"/>
                <w:sz w:val="20"/>
                <w:szCs w:val="20"/>
              </w:rPr>
            </w:pPr>
          </w:p>
        </w:tc>
        <w:tc>
          <w:tcPr>
            <w:tcW w:w="3580" w:type="pct"/>
          </w:tcPr>
          <w:p w:rsidR="002368CA" w:rsidRPr="003D14DD" w:rsidRDefault="002368CA" w:rsidP="004D69F2">
            <w:pPr>
              <w:suppressAutoHyphens/>
              <w:jc w:val="both"/>
              <w:rPr>
                <w:sz w:val="20"/>
                <w:szCs w:val="20"/>
              </w:rPr>
            </w:pPr>
            <w:r w:rsidRPr="003D14DD">
              <w:rPr>
                <w:b/>
                <w:sz w:val="20"/>
                <w:szCs w:val="20"/>
              </w:rPr>
              <w:t>Классификация и характеристика информационных технологий обучения</w:t>
            </w:r>
            <w:r w:rsidRPr="003D14DD">
              <w:rPr>
                <w:sz w:val="20"/>
                <w:szCs w:val="20"/>
              </w:rPr>
              <w:t xml:space="preserve"> </w:t>
            </w:r>
          </w:p>
          <w:p w:rsidR="002368CA" w:rsidRPr="003D14DD" w:rsidRDefault="002368CA" w:rsidP="004D69F2">
            <w:pPr>
              <w:suppressAutoHyphens/>
              <w:jc w:val="both"/>
              <w:rPr>
                <w:sz w:val="20"/>
                <w:szCs w:val="20"/>
              </w:rPr>
            </w:pPr>
            <w:r w:rsidRPr="003D14DD">
              <w:rPr>
                <w:sz w:val="20"/>
                <w:szCs w:val="20"/>
              </w:rPr>
              <w:t xml:space="preserve">Сетевые и локальные образовательные электронные ресурсы. Мировые информационные образовательные ресурсы. Электронные библиотеки. Образовательные порталы. Гипертекстовая технология. Системы для поиска информации. Контролирующие системы. Обучающие и тренировочные системы. Текстовые и графические редакторы, электронные таблицы. Инструментальные средства для обеспечения коммуникаций (электронная почта, электронная конференция и видеоконференцсвязь, Интернет). </w:t>
            </w:r>
          </w:p>
        </w:tc>
      </w:tr>
      <w:tr w:rsidR="002368CA" w:rsidRPr="003D14DD" w:rsidTr="004D69F2">
        <w:tc>
          <w:tcPr>
            <w:tcW w:w="274" w:type="pct"/>
          </w:tcPr>
          <w:p w:rsidR="002368CA" w:rsidRPr="003D14DD" w:rsidRDefault="002368CA" w:rsidP="004D69F2">
            <w:pPr>
              <w:suppressAutoHyphens/>
              <w:jc w:val="center"/>
              <w:rPr>
                <w:sz w:val="20"/>
                <w:szCs w:val="20"/>
              </w:rPr>
            </w:pPr>
            <w:r w:rsidRPr="003D14DD">
              <w:rPr>
                <w:sz w:val="20"/>
                <w:szCs w:val="20"/>
              </w:rPr>
              <w:t>3</w:t>
            </w:r>
          </w:p>
        </w:tc>
        <w:tc>
          <w:tcPr>
            <w:tcW w:w="1146" w:type="pct"/>
          </w:tcPr>
          <w:p w:rsidR="002368CA" w:rsidRPr="003D14DD" w:rsidRDefault="002368CA" w:rsidP="004D69F2">
            <w:pPr>
              <w:pStyle w:val="aff0"/>
              <w:suppressAutoHyphens/>
              <w:jc w:val="both"/>
              <w:rPr>
                <w:b w:val="0"/>
                <w:sz w:val="20"/>
                <w:szCs w:val="20"/>
              </w:rPr>
            </w:pPr>
            <w:r w:rsidRPr="003D14DD">
              <w:rPr>
                <w:b w:val="0"/>
                <w:caps w:val="0"/>
                <w:sz w:val="20"/>
                <w:szCs w:val="20"/>
              </w:rPr>
              <w:t>Проектирование, разработка и использование в образовательном процессе и научном исследовании информационных ресурсов учебного назначения</w:t>
            </w:r>
          </w:p>
        </w:tc>
        <w:tc>
          <w:tcPr>
            <w:tcW w:w="3580" w:type="pct"/>
          </w:tcPr>
          <w:p w:rsidR="002368CA" w:rsidRPr="003D14DD" w:rsidRDefault="002368CA" w:rsidP="004D69F2">
            <w:pPr>
              <w:jc w:val="both"/>
              <w:rPr>
                <w:sz w:val="20"/>
                <w:szCs w:val="20"/>
              </w:rPr>
            </w:pPr>
            <w:r w:rsidRPr="003D14DD">
              <w:rPr>
                <w:b/>
                <w:sz w:val="20"/>
                <w:szCs w:val="20"/>
              </w:rPr>
              <w:t>Педагогическое проектирование электронных средств учебного назначения</w:t>
            </w:r>
          </w:p>
          <w:p w:rsidR="002368CA" w:rsidRPr="003D14DD" w:rsidRDefault="002368CA" w:rsidP="004D69F2">
            <w:pPr>
              <w:jc w:val="both"/>
              <w:rPr>
                <w:sz w:val="20"/>
                <w:szCs w:val="20"/>
              </w:rPr>
            </w:pPr>
            <w:r w:rsidRPr="003D14DD">
              <w:rPr>
                <w:sz w:val="20"/>
                <w:szCs w:val="20"/>
              </w:rPr>
              <w:t>Модель электронного учебного курса. Концептуальные и методические вопросы создания электронных учебников. Структура электронного учебника. Особенности гипертекстовых мультимедийных курсов, электронных учебников. Электронный учебник на Web-сервере. Образовательный сайт и его создание. Контроль учебной деятельности учащихся и тестирование в учебных и научных целях с применением информационных и коммуникационных технологий</w:t>
            </w:r>
          </w:p>
        </w:tc>
      </w:tr>
      <w:tr w:rsidR="002368CA" w:rsidRPr="003D14DD" w:rsidTr="004D69F2">
        <w:tc>
          <w:tcPr>
            <w:tcW w:w="274" w:type="pct"/>
          </w:tcPr>
          <w:p w:rsidR="002368CA" w:rsidRPr="003D14DD" w:rsidRDefault="002368CA" w:rsidP="004D69F2">
            <w:pPr>
              <w:suppressAutoHyphens/>
              <w:jc w:val="center"/>
              <w:rPr>
                <w:sz w:val="20"/>
                <w:szCs w:val="20"/>
              </w:rPr>
            </w:pPr>
            <w:r w:rsidRPr="003D14DD">
              <w:rPr>
                <w:sz w:val="20"/>
                <w:szCs w:val="20"/>
              </w:rPr>
              <w:t>4</w:t>
            </w:r>
          </w:p>
        </w:tc>
        <w:tc>
          <w:tcPr>
            <w:tcW w:w="1146" w:type="pct"/>
          </w:tcPr>
          <w:p w:rsidR="002368CA" w:rsidRPr="003D14DD" w:rsidRDefault="002368CA" w:rsidP="004D69F2">
            <w:pPr>
              <w:suppressAutoHyphens/>
              <w:jc w:val="both"/>
              <w:rPr>
                <w:sz w:val="20"/>
                <w:szCs w:val="20"/>
              </w:rPr>
            </w:pPr>
            <w:r w:rsidRPr="003D14DD">
              <w:rPr>
                <w:sz w:val="20"/>
                <w:szCs w:val="20"/>
              </w:rPr>
              <w:t>Интеграция информационных и коммуникационных технологий в образовательный процесс учебных заведений</w:t>
            </w:r>
          </w:p>
        </w:tc>
        <w:tc>
          <w:tcPr>
            <w:tcW w:w="3580" w:type="pct"/>
          </w:tcPr>
          <w:p w:rsidR="002368CA" w:rsidRPr="003D14DD" w:rsidRDefault="002368CA" w:rsidP="004D69F2">
            <w:pPr>
              <w:pStyle w:val="aff0"/>
              <w:suppressAutoHyphens/>
              <w:jc w:val="both"/>
              <w:rPr>
                <w:sz w:val="20"/>
                <w:szCs w:val="20"/>
              </w:rPr>
            </w:pPr>
            <w:r w:rsidRPr="003D14DD">
              <w:rPr>
                <w:caps w:val="0"/>
                <w:sz w:val="20"/>
                <w:szCs w:val="20"/>
              </w:rPr>
              <w:t>Использование информационных и коммуникационных технологий для развития творчества и самостоятельности учащихся</w:t>
            </w:r>
          </w:p>
          <w:p w:rsidR="002368CA" w:rsidRPr="003D14DD" w:rsidRDefault="002368CA" w:rsidP="004D69F2">
            <w:pPr>
              <w:jc w:val="both"/>
              <w:rPr>
                <w:sz w:val="20"/>
                <w:szCs w:val="20"/>
              </w:rPr>
            </w:pPr>
            <w:r w:rsidRPr="003D14DD">
              <w:rPr>
                <w:sz w:val="20"/>
                <w:szCs w:val="20"/>
              </w:rPr>
              <w:t>Возможности информационных и коммуникативных технологий по развитию творческого мышления учащихся. модель интеграции информационных технологий обучения в учебно-воспитательный процесс. изменение характера деятельности педагога и обучаемого в условиях применения новых информационных технологий. формирование мотивации обучаемых к применению информационных образовательных технологий. методические приемы в самостоятельной работе обучаемых с применением новых информационных и коммуникационных технологий. особенности оценивания качества обучения.</w:t>
            </w:r>
          </w:p>
        </w:tc>
      </w:tr>
      <w:tr w:rsidR="002368CA" w:rsidRPr="003D14DD" w:rsidTr="004D69F2">
        <w:tc>
          <w:tcPr>
            <w:tcW w:w="274" w:type="pct"/>
          </w:tcPr>
          <w:p w:rsidR="002368CA" w:rsidRPr="003D14DD" w:rsidRDefault="002368CA" w:rsidP="004D69F2">
            <w:pPr>
              <w:suppressAutoHyphens/>
              <w:jc w:val="center"/>
              <w:rPr>
                <w:sz w:val="20"/>
                <w:szCs w:val="20"/>
              </w:rPr>
            </w:pPr>
            <w:r w:rsidRPr="003D14DD">
              <w:rPr>
                <w:sz w:val="20"/>
                <w:szCs w:val="20"/>
              </w:rPr>
              <w:t>5</w:t>
            </w:r>
          </w:p>
        </w:tc>
        <w:tc>
          <w:tcPr>
            <w:tcW w:w="1146" w:type="pct"/>
          </w:tcPr>
          <w:p w:rsidR="002368CA" w:rsidRPr="003D14DD" w:rsidRDefault="002368CA" w:rsidP="004D69F2">
            <w:pPr>
              <w:pStyle w:val="aff0"/>
              <w:suppressAutoHyphens/>
              <w:jc w:val="both"/>
              <w:rPr>
                <w:b w:val="0"/>
                <w:bCs/>
                <w:iCs/>
                <w:sz w:val="20"/>
                <w:szCs w:val="20"/>
              </w:rPr>
            </w:pPr>
            <w:r w:rsidRPr="003D14DD">
              <w:rPr>
                <w:b w:val="0"/>
                <w:bCs/>
                <w:iCs/>
                <w:caps w:val="0"/>
                <w:sz w:val="20"/>
                <w:szCs w:val="20"/>
              </w:rPr>
              <w:t>Технологии дистанционного обучения и их характеристика</w:t>
            </w:r>
          </w:p>
          <w:p w:rsidR="002368CA" w:rsidRPr="003D14DD" w:rsidRDefault="002368CA" w:rsidP="004D69F2">
            <w:pPr>
              <w:suppressAutoHyphens/>
              <w:jc w:val="both"/>
              <w:rPr>
                <w:sz w:val="20"/>
                <w:szCs w:val="20"/>
              </w:rPr>
            </w:pPr>
          </w:p>
        </w:tc>
        <w:tc>
          <w:tcPr>
            <w:tcW w:w="3580" w:type="pct"/>
          </w:tcPr>
          <w:p w:rsidR="002368CA" w:rsidRPr="003D14DD" w:rsidRDefault="002368CA" w:rsidP="004D69F2">
            <w:pPr>
              <w:suppressAutoHyphens/>
              <w:jc w:val="both"/>
              <w:rPr>
                <w:sz w:val="20"/>
                <w:szCs w:val="20"/>
              </w:rPr>
            </w:pPr>
            <w:r w:rsidRPr="003D14DD">
              <w:rPr>
                <w:b/>
                <w:sz w:val="20"/>
                <w:szCs w:val="20"/>
              </w:rPr>
              <w:t>Сущность и содержания понятия «дистанционное обучение»</w:t>
            </w:r>
            <w:r w:rsidRPr="003D14DD">
              <w:rPr>
                <w:sz w:val="20"/>
                <w:szCs w:val="20"/>
              </w:rPr>
              <w:t xml:space="preserve"> </w:t>
            </w:r>
          </w:p>
          <w:p w:rsidR="002368CA" w:rsidRPr="003D14DD" w:rsidRDefault="002368CA" w:rsidP="004D69F2">
            <w:pPr>
              <w:suppressAutoHyphens/>
              <w:jc w:val="both"/>
              <w:rPr>
                <w:sz w:val="20"/>
                <w:szCs w:val="20"/>
              </w:rPr>
            </w:pPr>
            <w:r w:rsidRPr="003D14DD">
              <w:rPr>
                <w:sz w:val="20"/>
                <w:szCs w:val="20"/>
              </w:rPr>
              <w:t xml:space="preserve">Генезис дистанционного обучения в педагогической теории и практике. Дистанционные технологии в образовании как средство расширения информационного образовательного пространства. Основные дистанционные образовательные технологии: </w:t>
            </w:r>
            <w:proofErr w:type="spellStart"/>
            <w:r w:rsidRPr="003D14DD">
              <w:rPr>
                <w:sz w:val="20"/>
                <w:szCs w:val="20"/>
              </w:rPr>
              <w:t>кейсовая</w:t>
            </w:r>
            <w:proofErr w:type="spellEnd"/>
            <w:r w:rsidRPr="003D14DD">
              <w:rPr>
                <w:sz w:val="20"/>
                <w:szCs w:val="20"/>
              </w:rPr>
              <w:t xml:space="preserve"> технология, интернет-технология, телекоммуникационная технология. Дидактическая система дистанционного обучения. Принципы, методы и формы дистанционного обучения. Критерии оценки эффективности дистанционного обучения.</w:t>
            </w:r>
          </w:p>
          <w:p w:rsidR="002368CA" w:rsidRPr="003D14DD" w:rsidRDefault="002368CA" w:rsidP="004D69F2">
            <w:pPr>
              <w:suppressAutoHyphens/>
              <w:jc w:val="both"/>
              <w:rPr>
                <w:b/>
                <w:sz w:val="20"/>
                <w:szCs w:val="20"/>
              </w:rPr>
            </w:pPr>
            <w:r w:rsidRPr="003D14DD">
              <w:rPr>
                <w:b/>
                <w:sz w:val="20"/>
                <w:szCs w:val="20"/>
              </w:rPr>
              <w:t>Использование аудиовизуальных и интерактивных технологий обучения в преподавании учебных дисциплин</w:t>
            </w:r>
          </w:p>
          <w:p w:rsidR="002368CA" w:rsidRPr="003D14DD" w:rsidRDefault="002368CA" w:rsidP="004D69F2">
            <w:pPr>
              <w:suppressAutoHyphens/>
              <w:jc w:val="both"/>
              <w:rPr>
                <w:sz w:val="20"/>
                <w:szCs w:val="20"/>
              </w:rPr>
            </w:pPr>
            <w:r w:rsidRPr="003D14DD">
              <w:rPr>
                <w:sz w:val="20"/>
                <w:szCs w:val="20"/>
              </w:rPr>
              <w:t xml:space="preserve">Организация учебного процесса с использованием новых информационных и коммуникационных технологий. Методы применения информационных и коммуникационных технологий в образовательных учреждениях. Обучение в </w:t>
            </w:r>
            <w:r w:rsidRPr="003D14DD">
              <w:rPr>
                <w:sz w:val="20"/>
                <w:szCs w:val="20"/>
              </w:rPr>
              <w:lastRenderedPageBreak/>
              <w:t xml:space="preserve">сотрудничестве. Метод проектов. Эвристические методы. </w:t>
            </w:r>
            <w:proofErr w:type="spellStart"/>
            <w:r w:rsidRPr="003D14DD">
              <w:rPr>
                <w:sz w:val="20"/>
                <w:szCs w:val="20"/>
              </w:rPr>
              <w:t>Разноуровневое</w:t>
            </w:r>
            <w:proofErr w:type="spellEnd"/>
            <w:r w:rsidRPr="003D14DD">
              <w:rPr>
                <w:sz w:val="20"/>
                <w:szCs w:val="20"/>
              </w:rPr>
              <w:t xml:space="preserve"> обучение. «Портфель ученика». Техника аудиовизуальных и интерактивных средств обучения. Виды учебных занятий с применением новых информационных технологий.</w:t>
            </w:r>
          </w:p>
        </w:tc>
      </w:tr>
      <w:tr w:rsidR="002368CA" w:rsidRPr="003D14DD" w:rsidTr="004D69F2">
        <w:tc>
          <w:tcPr>
            <w:tcW w:w="274" w:type="pct"/>
          </w:tcPr>
          <w:p w:rsidR="002368CA" w:rsidRPr="003D14DD" w:rsidRDefault="002368CA" w:rsidP="004D69F2">
            <w:pPr>
              <w:suppressAutoHyphens/>
              <w:jc w:val="center"/>
              <w:rPr>
                <w:sz w:val="20"/>
                <w:szCs w:val="20"/>
              </w:rPr>
            </w:pPr>
            <w:r w:rsidRPr="003D14DD">
              <w:rPr>
                <w:sz w:val="20"/>
                <w:szCs w:val="20"/>
              </w:rPr>
              <w:lastRenderedPageBreak/>
              <w:t>6</w:t>
            </w:r>
          </w:p>
        </w:tc>
        <w:tc>
          <w:tcPr>
            <w:tcW w:w="1146" w:type="pct"/>
          </w:tcPr>
          <w:p w:rsidR="002368CA" w:rsidRPr="003D14DD" w:rsidRDefault="002368CA" w:rsidP="004D69F2">
            <w:pPr>
              <w:suppressAutoHyphens/>
              <w:jc w:val="both"/>
              <w:rPr>
                <w:sz w:val="20"/>
                <w:szCs w:val="20"/>
              </w:rPr>
            </w:pPr>
            <w:r w:rsidRPr="003D14DD">
              <w:rPr>
                <w:sz w:val="20"/>
                <w:szCs w:val="20"/>
              </w:rPr>
              <w:t>Применение прикладных программ в образовательном процессе и в ходе научных исследований</w:t>
            </w:r>
          </w:p>
          <w:p w:rsidR="002368CA" w:rsidRPr="003D14DD" w:rsidRDefault="002368CA" w:rsidP="004D69F2">
            <w:pPr>
              <w:suppressAutoHyphens/>
              <w:jc w:val="both"/>
              <w:rPr>
                <w:sz w:val="20"/>
                <w:szCs w:val="20"/>
              </w:rPr>
            </w:pPr>
          </w:p>
        </w:tc>
        <w:tc>
          <w:tcPr>
            <w:tcW w:w="3580" w:type="pct"/>
          </w:tcPr>
          <w:p w:rsidR="002368CA" w:rsidRPr="003D14DD" w:rsidRDefault="002368CA" w:rsidP="004D69F2">
            <w:pPr>
              <w:suppressAutoHyphens/>
              <w:jc w:val="both"/>
              <w:rPr>
                <w:b/>
                <w:sz w:val="20"/>
                <w:szCs w:val="20"/>
              </w:rPr>
            </w:pPr>
            <w:r w:rsidRPr="003D14DD">
              <w:rPr>
                <w:b/>
                <w:sz w:val="20"/>
                <w:szCs w:val="20"/>
              </w:rPr>
              <w:t xml:space="preserve">Прикладные программы в образовательном процессе </w:t>
            </w:r>
          </w:p>
          <w:p w:rsidR="002368CA" w:rsidRPr="003D14DD" w:rsidRDefault="002368CA" w:rsidP="004D69F2">
            <w:pPr>
              <w:jc w:val="both"/>
              <w:rPr>
                <w:sz w:val="20"/>
                <w:szCs w:val="20"/>
              </w:rPr>
            </w:pPr>
            <w:r w:rsidRPr="003D14DD">
              <w:rPr>
                <w:sz w:val="20"/>
                <w:szCs w:val="20"/>
              </w:rPr>
              <w:t xml:space="preserve">Текстовой процессор </w:t>
            </w:r>
            <w:proofErr w:type="spellStart"/>
            <w:r w:rsidRPr="003D14DD">
              <w:rPr>
                <w:sz w:val="20"/>
                <w:szCs w:val="20"/>
              </w:rPr>
              <w:t>Word</w:t>
            </w:r>
            <w:proofErr w:type="spellEnd"/>
            <w:r w:rsidRPr="003D14DD">
              <w:rPr>
                <w:sz w:val="20"/>
                <w:szCs w:val="20"/>
              </w:rPr>
              <w:t xml:space="preserve">. Электронные таблицы MS </w:t>
            </w:r>
            <w:proofErr w:type="spellStart"/>
            <w:r w:rsidRPr="003D14DD">
              <w:rPr>
                <w:sz w:val="20"/>
                <w:szCs w:val="20"/>
              </w:rPr>
              <w:t>Excel</w:t>
            </w:r>
            <w:proofErr w:type="spellEnd"/>
            <w:r w:rsidRPr="003D14DD">
              <w:rPr>
                <w:sz w:val="20"/>
                <w:szCs w:val="20"/>
              </w:rPr>
              <w:t xml:space="preserve">. Анализ данных в MS </w:t>
            </w:r>
            <w:proofErr w:type="spellStart"/>
            <w:r w:rsidRPr="003D14DD">
              <w:rPr>
                <w:sz w:val="20"/>
                <w:szCs w:val="20"/>
              </w:rPr>
              <w:t>Access</w:t>
            </w:r>
            <w:proofErr w:type="spellEnd"/>
            <w:r w:rsidRPr="003D14DD">
              <w:rPr>
                <w:sz w:val="20"/>
                <w:szCs w:val="20"/>
              </w:rPr>
              <w:t xml:space="preserve">. Программы обработки графических изображений. Элементы мультимедиа в </w:t>
            </w:r>
            <w:proofErr w:type="spellStart"/>
            <w:r w:rsidRPr="003D14DD">
              <w:rPr>
                <w:sz w:val="20"/>
                <w:szCs w:val="20"/>
              </w:rPr>
              <w:t>PowerPoint</w:t>
            </w:r>
            <w:proofErr w:type="spellEnd"/>
            <w:r w:rsidRPr="003D14DD">
              <w:rPr>
                <w:sz w:val="20"/>
                <w:szCs w:val="20"/>
              </w:rPr>
              <w:t xml:space="preserve">. Подготовка презентаций в программе </w:t>
            </w:r>
            <w:proofErr w:type="spellStart"/>
            <w:r w:rsidRPr="003D14DD">
              <w:rPr>
                <w:sz w:val="20"/>
                <w:szCs w:val="20"/>
              </w:rPr>
              <w:t>PowerPoint</w:t>
            </w:r>
            <w:proofErr w:type="spellEnd"/>
            <w:r w:rsidRPr="003D14DD">
              <w:rPr>
                <w:sz w:val="20"/>
                <w:szCs w:val="20"/>
              </w:rPr>
              <w:t xml:space="preserve">. Формирование внешнего вида презентации. Создание и редактирование презентаций. Создание презентаций на основе шаблонов. Подготовка презентаций в режиме слайдов. Встраивание в презентацию других элементов мультимедиа. Создание анимации слайдов. Создание электронных учебных курсов средствами </w:t>
            </w:r>
            <w:proofErr w:type="spellStart"/>
            <w:r w:rsidRPr="003D14DD">
              <w:rPr>
                <w:sz w:val="20"/>
                <w:szCs w:val="20"/>
              </w:rPr>
              <w:t>Microsoft</w:t>
            </w:r>
            <w:proofErr w:type="spellEnd"/>
            <w:r w:rsidRPr="003D14DD">
              <w:rPr>
                <w:sz w:val="20"/>
                <w:szCs w:val="20"/>
              </w:rPr>
              <w:t xml:space="preserve"> HTML </w:t>
            </w:r>
            <w:proofErr w:type="spellStart"/>
            <w:r w:rsidRPr="003D14DD">
              <w:rPr>
                <w:sz w:val="20"/>
                <w:szCs w:val="20"/>
              </w:rPr>
              <w:t>Help</w:t>
            </w:r>
            <w:proofErr w:type="spellEnd"/>
          </w:p>
        </w:tc>
      </w:tr>
    </w:tbl>
    <w:p w:rsidR="002368CA" w:rsidRPr="003D14DD" w:rsidRDefault="002368CA" w:rsidP="002368CA">
      <w:pPr>
        <w:tabs>
          <w:tab w:val="left" w:pos="1134"/>
        </w:tabs>
        <w:suppressAutoHyphens/>
        <w:ind w:firstLine="709"/>
        <w:jc w:val="both"/>
        <w:rPr>
          <w:b/>
          <w:sz w:val="20"/>
          <w:szCs w:val="20"/>
        </w:rPr>
      </w:pPr>
    </w:p>
    <w:p w:rsidR="002368CA" w:rsidRPr="003D14DD" w:rsidRDefault="002368CA" w:rsidP="002368CA">
      <w:pPr>
        <w:tabs>
          <w:tab w:val="left" w:pos="1134"/>
        </w:tabs>
        <w:suppressAutoHyphens/>
        <w:ind w:firstLine="709"/>
        <w:jc w:val="both"/>
        <w:rPr>
          <w:b/>
          <w:sz w:val="20"/>
          <w:szCs w:val="20"/>
        </w:rPr>
      </w:pPr>
      <w:r w:rsidRPr="003D14DD">
        <w:rPr>
          <w:b/>
          <w:sz w:val="20"/>
          <w:szCs w:val="20"/>
        </w:rPr>
        <w:t>5.3 Занятия лекционного и семинарского типа</w:t>
      </w:r>
    </w:p>
    <w:p w:rsidR="002368CA" w:rsidRPr="003D14DD" w:rsidRDefault="002368CA" w:rsidP="002368CA">
      <w:pPr>
        <w:tabs>
          <w:tab w:val="left" w:pos="1134"/>
        </w:tabs>
        <w:suppressAutoHyphens/>
        <w:ind w:firstLine="709"/>
        <w:jc w:val="both"/>
        <w:rPr>
          <w:b/>
          <w:sz w:val="20"/>
          <w:szCs w:val="20"/>
        </w:rPr>
      </w:pPr>
      <w:r w:rsidRPr="003D14DD">
        <w:rPr>
          <w:b/>
          <w:sz w:val="20"/>
          <w:szCs w:val="20"/>
        </w:rPr>
        <w:t>5.3.1 Темы лекций</w:t>
      </w:r>
    </w:p>
    <w:p w:rsidR="002368CA" w:rsidRPr="003D14DD" w:rsidRDefault="002368CA" w:rsidP="002368CA">
      <w:pPr>
        <w:tabs>
          <w:tab w:val="left" w:pos="1134"/>
        </w:tabs>
        <w:suppressAutoHyphens/>
        <w:ind w:firstLine="709"/>
        <w:jc w:val="both"/>
        <w:rPr>
          <w:b/>
          <w:sz w:val="20"/>
          <w:szCs w:val="20"/>
        </w:rPr>
      </w:pPr>
      <w:r w:rsidRPr="003D14DD">
        <w:rPr>
          <w:b/>
          <w:sz w:val="20"/>
          <w:szCs w:val="20"/>
        </w:rPr>
        <w:t>Раздел 1 «Роль и место информационных и коммуникационных технологий в науке и образовании в современных условиях»</w:t>
      </w:r>
    </w:p>
    <w:p w:rsidR="002368CA" w:rsidRPr="003D14DD" w:rsidRDefault="002368CA" w:rsidP="002368CA">
      <w:pPr>
        <w:tabs>
          <w:tab w:val="left" w:pos="1134"/>
        </w:tabs>
        <w:suppressAutoHyphens/>
        <w:ind w:firstLine="709"/>
        <w:jc w:val="both"/>
        <w:rPr>
          <w:sz w:val="20"/>
          <w:szCs w:val="20"/>
        </w:rPr>
      </w:pPr>
      <w:r w:rsidRPr="003D14DD">
        <w:rPr>
          <w:sz w:val="20"/>
          <w:szCs w:val="20"/>
        </w:rPr>
        <w:t>1.</w:t>
      </w:r>
      <w:r w:rsidRPr="003D14DD">
        <w:rPr>
          <w:sz w:val="20"/>
          <w:szCs w:val="20"/>
        </w:rPr>
        <w:tab/>
        <w:t>Информационные и коммуникационные технологии в ходе научных исследований</w:t>
      </w:r>
    </w:p>
    <w:p w:rsidR="002368CA" w:rsidRPr="003D14DD" w:rsidRDefault="002368CA" w:rsidP="002368CA">
      <w:pPr>
        <w:tabs>
          <w:tab w:val="left" w:pos="1134"/>
        </w:tabs>
        <w:suppressAutoHyphens/>
        <w:ind w:firstLine="709"/>
        <w:jc w:val="both"/>
        <w:rPr>
          <w:sz w:val="20"/>
          <w:szCs w:val="20"/>
        </w:rPr>
      </w:pPr>
      <w:r w:rsidRPr="003D14DD">
        <w:rPr>
          <w:sz w:val="20"/>
          <w:szCs w:val="20"/>
        </w:rPr>
        <w:t>2.</w:t>
      </w:r>
      <w:r w:rsidRPr="003D14DD">
        <w:rPr>
          <w:sz w:val="20"/>
          <w:szCs w:val="20"/>
        </w:rPr>
        <w:tab/>
        <w:t>Информационные и коммуникационные технологии в построении открытой системы образования</w:t>
      </w:r>
    </w:p>
    <w:p w:rsidR="002368CA" w:rsidRPr="003D14DD" w:rsidRDefault="002368CA" w:rsidP="002368CA">
      <w:pPr>
        <w:tabs>
          <w:tab w:val="left" w:pos="1134"/>
        </w:tabs>
        <w:suppressAutoHyphens/>
        <w:ind w:firstLine="709"/>
        <w:jc w:val="both"/>
        <w:rPr>
          <w:b/>
          <w:sz w:val="20"/>
          <w:szCs w:val="20"/>
        </w:rPr>
      </w:pPr>
    </w:p>
    <w:p w:rsidR="002368CA" w:rsidRPr="003D14DD" w:rsidRDefault="002368CA" w:rsidP="002368CA">
      <w:pPr>
        <w:tabs>
          <w:tab w:val="left" w:pos="1134"/>
        </w:tabs>
        <w:suppressAutoHyphens/>
        <w:ind w:firstLine="709"/>
        <w:jc w:val="both"/>
        <w:rPr>
          <w:b/>
          <w:sz w:val="20"/>
          <w:szCs w:val="20"/>
        </w:rPr>
      </w:pPr>
      <w:r w:rsidRPr="003D14DD">
        <w:rPr>
          <w:b/>
          <w:sz w:val="20"/>
          <w:szCs w:val="20"/>
        </w:rPr>
        <w:t>Раздел 2 «Информационно-образовательная среда учебного заведения»</w:t>
      </w:r>
    </w:p>
    <w:p w:rsidR="002368CA" w:rsidRPr="003D14DD" w:rsidRDefault="002368CA" w:rsidP="002368CA">
      <w:pPr>
        <w:tabs>
          <w:tab w:val="left" w:pos="1134"/>
        </w:tabs>
        <w:suppressAutoHyphens/>
        <w:ind w:firstLine="709"/>
        <w:jc w:val="both"/>
        <w:rPr>
          <w:sz w:val="20"/>
          <w:szCs w:val="20"/>
        </w:rPr>
      </w:pPr>
      <w:r w:rsidRPr="003D14DD">
        <w:rPr>
          <w:sz w:val="20"/>
          <w:szCs w:val="20"/>
        </w:rPr>
        <w:t>1.</w:t>
      </w:r>
      <w:r w:rsidRPr="003D14DD">
        <w:rPr>
          <w:sz w:val="20"/>
          <w:szCs w:val="20"/>
        </w:rPr>
        <w:tab/>
        <w:t>Сетевые и локальные образовательные электронные ресурсы</w:t>
      </w:r>
    </w:p>
    <w:p w:rsidR="002368CA" w:rsidRPr="003D14DD" w:rsidRDefault="002368CA" w:rsidP="002368CA">
      <w:pPr>
        <w:tabs>
          <w:tab w:val="left" w:pos="1134"/>
        </w:tabs>
        <w:suppressAutoHyphens/>
        <w:ind w:firstLine="709"/>
        <w:jc w:val="both"/>
        <w:rPr>
          <w:sz w:val="20"/>
          <w:szCs w:val="20"/>
        </w:rPr>
      </w:pPr>
      <w:r w:rsidRPr="003D14DD">
        <w:rPr>
          <w:sz w:val="20"/>
          <w:szCs w:val="20"/>
        </w:rPr>
        <w:t>2.</w:t>
      </w:r>
      <w:r w:rsidRPr="003D14DD">
        <w:rPr>
          <w:sz w:val="20"/>
          <w:szCs w:val="20"/>
        </w:rPr>
        <w:tab/>
        <w:t>Мировые информационные образовательные ресурсы</w:t>
      </w:r>
    </w:p>
    <w:p w:rsidR="002368CA" w:rsidRPr="003D14DD" w:rsidRDefault="002368CA" w:rsidP="002368CA">
      <w:pPr>
        <w:tabs>
          <w:tab w:val="left" w:pos="1134"/>
        </w:tabs>
        <w:suppressAutoHyphens/>
        <w:ind w:firstLine="709"/>
        <w:jc w:val="both"/>
        <w:rPr>
          <w:b/>
          <w:sz w:val="20"/>
          <w:szCs w:val="20"/>
        </w:rPr>
      </w:pPr>
    </w:p>
    <w:p w:rsidR="002368CA" w:rsidRPr="003D14DD" w:rsidRDefault="002368CA" w:rsidP="002368CA">
      <w:pPr>
        <w:tabs>
          <w:tab w:val="left" w:pos="1134"/>
        </w:tabs>
        <w:suppressAutoHyphens/>
        <w:ind w:firstLine="709"/>
        <w:jc w:val="both"/>
        <w:rPr>
          <w:b/>
          <w:sz w:val="20"/>
          <w:szCs w:val="20"/>
        </w:rPr>
      </w:pPr>
      <w:r w:rsidRPr="003D14DD">
        <w:rPr>
          <w:b/>
          <w:sz w:val="20"/>
          <w:szCs w:val="20"/>
        </w:rPr>
        <w:t>Раздел 3 «Проектирование, разработка и использование в образовательном процессе и научном исследовании информационных ресурсов учебного назначения»</w:t>
      </w:r>
    </w:p>
    <w:p w:rsidR="002368CA" w:rsidRPr="003D14DD" w:rsidRDefault="002368CA" w:rsidP="002368CA">
      <w:pPr>
        <w:tabs>
          <w:tab w:val="left" w:pos="1134"/>
        </w:tabs>
        <w:suppressAutoHyphens/>
        <w:ind w:firstLine="709"/>
        <w:jc w:val="both"/>
        <w:rPr>
          <w:sz w:val="20"/>
          <w:szCs w:val="20"/>
        </w:rPr>
      </w:pPr>
      <w:r w:rsidRPr="003D14DD">
        <w:rPr>
          <w:sz w:val="20"/>
          <w:szCs w:val="20"/>
        </w:rPr>
        <w:t>1.</w:t>
      </w:r>
      <w:r w:rsidRPr="003D14DD">
        <w:rPr>
          <w:sz w:val="20"/>
          <w:szCs w:val="20"/>
        </w:rPr>
        <w:tab/>
        <w:t>Педагогическое проектирование электронных средств учебного назначения</w:t>
      </w:r>
    </w:p>
    <w:p w:rsidR="002368CA" w:rsidRPr="003D14DD" w:rsidRDefault="002368CA" w:rsidP="002368CA">
      <w:pPr>
        <w:tabs>
          <w:tab w:val="left" w:pos="1134"/>
        </w:tabs>
        <w:suppressAutoHyphens/>
        <w:ind w:firstLine="709"/>
        <w:jc w:val="both"/>
        <w:rPr>
          <w:sz w:val="20"/>
          <w:szCs w:val="20"/>
        </w:rPr>
      </w:pPr>
      <w:r w:rsidRPr="003D14DD">
        <w:rPr>
          <w:sz w:val="20"/>
          <w:szCs w:val="20"/>
        </w:rPr>
        <w:t>2.</w:t>
      </w:r>
      <w:r w:rsidRPr="003D14DD">
        <w:rPr>
          <w:sz w:val="20"/>
          <w:szCs w:val="20"/>
        </w:rPr>
        <w:tab/>
        <w:t>Тестирование в учебных и научных целях с применением информационных и коммуникационных технологий</w:t>
      </w:r>
    </w:p>
    <w:p w:rsidR="002368CA" w:rsidRPr="003D14DD" w:rsidRDefault="002368CA" w:rsidP="002368CA">
      <w:pPr>
        <w:tabs>
          <w:tab w:val="left" w:pos="1134"/>
        </w:tabs>
        <w:suppressAutoHyphens/>
        <w:ind w:firstLine="709"/>
        <w:jc w:val="both"/>
        <w:rPr>
          <w:b/>
          <w:sz w:val="20"/>
          <w:szCs w:val="20"/>
        </w:rPr>
      </w:pPr>
      <w:r w:rsidRPr="003D14DD">
        <w:rPr>
          <w:b/>
          <w:sz w:val="20"/>
          <w:szCs w:val="20"/>
        </w:rPr>
        <w:t xml:space="preserve"> </w:t>
      </w:r>
    </w:p>
    <w:p w:rsidR="002368CA" w:rsidRPr="003D14DD" w:rsidRDefault="002368CA" w:rsidP="002368CA">
      <w:pPr>
        <w:suppressAutoHyphens/>
        <w:ind w:firstLine="709"/>
        <w:jc w:val="both"/>
        <w:rPr>
          <w:b/>
          <w:sz w:val="20"/>
          <w:szCs w:val="20"/>
        </w:rPr>
      </w:pPr>
      <w:r w:rsidRPr="003D14DD">
        <w:rPr>
          <w:b/>
          <w:sz w:val="20"/>
          <w:szCs w:val="20"/>
        </w:rPr>
        <w:t>Раздел 4 «Интеграция информационных и коммуникационных технологий в образовательный процесс учебных заведений»</w:t>
      </w:r>
    </w:p>
    <w:p w:rsidR="002368CA" w:rsidRPr="003D14DD" w:rsidRDefault="002368CA" w:rsidP="002368CA">
      <w:pPr>
        <w:suppressAutoHyphens/>
        <w:ind w:firstLine="709"/>
        <w:jc w:val="both"/>
        <w:rPr>
          <w:sz w:val="20"/>
          <w:szCs w:val="20"/>
        </w:rPr>
      </w:pPr>
      <w:r w:rsidRPr="003D14DD">
        <w:rPr>
          <w:sz w:val="20"/>
          <w:szCs w:val="20"/>
        </w:rPr>
        <w:t>1.</w:t>
      </w:r>
      <w:r w:rsidRPr="003D14DD">
        <w:rPr>
          <w:sz w:val="20"/>
          <w:szCs w:val="20"/>
        </w:rPr>
        <w:tab/>
        <w:t>Информационные и коммуникативные технологии в развитии творческого мышления обучаемых</w:t>
      </w:r>
    </w:p>
    <w:p w:rsidR="002368CA" w:rsidRPr="003D14DD" w:rsidRDefault="002368CA" w:rsidP="002368CA">
      <w:pPr>
        <w:suppressAutoHyphens/>
        <w:ind w:firstLine="709"/>
        <w:jc w:val="both"/>
        <w:rPr>
          <w:sz w:val="20"/>
          <w:szCs w:val="20"/>
        </w:rPr>
      </w:pPr>
      <w:r w:rsidRPr="003D14DD">
        <w:rPr>
          <w:sz w:val="20"/>
          <w:szCs w:val="20"/>
        </w:rPr>
        <w:t>2.</w:t>
      </w:r>
      <w:r w:rsidRPr="003D14DD">
        <w:rPr>
          <w:sz w:val="20"/>
          <w:szCs w:val="20"/>
        </w:rPr>
        <w:tab/>
        <w:t>Самостоятельная работа обучаемых с применением новых информационных и коммуникационных технологий</w:t>
      </w:r>
    </w:p>
    <w:p w:rsidR="002368CA" w:rsidRPr="003D14DD" w:rsidRDefault="002368CA" w:rsidP="002368CA">
      <w:pPr>
        <w:suppressAutoHyphens/>
        <w:ind w:firstLine="709"/>
        <w:jc w:val="both"/>
        <w:rPr>
          <w:b/>
          <w:sz w:val="20"/>
          <w:szCs w:val="20"/>
        </w:rPr>
      </w:pPr>
    </w:p>
    <w:p w:rsidR="002368CA" w:rsidRPr="003D14DD" w:rsidRDefault="002368CA" w:rsidP="002368CA">
      <w:pPr>
        <w:suppressAutoHyphens/>
        <w:ind w:firstLine="709"/>
        <w:jc w:val="both"/>
        <w:rPr>
          <w:b/>
          <w:sz w:val="20"/>
          <w:szCs w:val="20"/>
        </w:rPr>
      </w:pPr>
      <w:r w:rsidRPr="003D14DD">
        <w:rPr>
          <w:b/>
          <w:sz w:val="20"/>
          <w:szCs w:val="20"/>
        </w:rPr>
        <w:t>Раздел 5 «Технологии дистанционного обучения и их характеристика»</w:t>
      </w:r>
    </w:p>
    <w:p w:rsidR="002368CA" w:rsidRPr="003D14DD" w:rsidRDefault="002368CA" w:rsidP="002368CA">
      <w:pPr>
        <w:suppressAutoHyphens/>
        <w:ind w:firstLine="709"/>
        <w:jc w:val="both"/>
        <w:rPr>
          <w:sz w:val="20"/>
          <w:szCs w:val="20"/>
        </w:rPr>
      </w:pPr>
      <w:r w:rsidRPr="003D14DD">
        <w:rPr>
          <w:sz w:val="20"/>
          <w:szCs w:val="20"/>
        </w:rPr>
        <w:t>1.</w:t>
      </w:r>
      <w:r w:rsidRPr="003D14DD">
        <w:rPr>
          <w:sz w:val="20"/>
          <w:szCs w:val="20"/>
        </w:rPr>
        <w:tab/>
        <w:t xml:space="preserve">Сущность и содержания понятия «дистанционное обучение» </w:t>
      </w:r>
    </w:p>
    <w:p w:rsidR="002368CA" w:rsidRPr="003D14DD" w:rsidRDefault="002368CA" w:rsidP="002368CA">
      <w:pPr>
        <w:suppressAutoHyphens/>
        <w:ind w:firstLine="709"/>
        <w:jc w:val="both"/>
        <w:rPr>
          <w:sz w:val="20"/>
          <w:szCs w:val="20"/>
        </w:rPr>
      </w:pPr>
      <w:r w:rsidRPr="003D14DD">
        <w:rPr>
          <w:sz w:val="20"/>
          <w:szCs w:val="20"/>
        </w:rPr>
        <w:t>2.</w:t>
      </w:r>
      <w:r w:rsidRPr="003D14DD">
        <w:rPr>
          <w:sz w:val="20"/>
          <w:szCs w:val="20"/>
        </w:rPr>
        <w:tab/>
        <w:t>Методы применения информационных и коммуникационных технологий в образовательных учреждениях</w:t>
      </w:r>
    </w:p>
    <w:p w:rsidR="002368CA" w:rsidRPr="003D14DD" w:rsidRDefault="002368CA" w:rsidP="002368CA">
      <w:pPr>
        <w:suppressAutoHyphens/>
        <w:ind w:firstLine="709"/>
        <w:jc w:val="both"/>
        <w:rPr>
          <w:b/>
          <w:sz w:val="20"/>
          <w:szCs w:val="20"/>
        </w:rPr>
      </w:pPr>
    </w:p>
    <w:p w:rsidR="002368CA" w:rsidRPr="003D14DD" w:rsidRDefault="002368CA" w:rsidP="002368CA">
      <w:pPr>
        <w:suppressAutoHyphens/>
        <w:ind w:firstLine="709"/>
        <w:jc w:val="both"/>
        <w:rPr>
          <w:b/>
          <w:sz w:val="20"/>
          <w:szCs w:val="20"/>
        </w:rPr>
      </w:pPr>
      <w:r w:rsidRPr="003D14DD">
        <w:rPr>
          <w:b/>
          <w:sz w:val="20"/>
          <w:szCs w:val="20"/>
        </w:rPr>
        <w:t>Раздел 6 «Применение прикладных программ в образовательном процессе и в ходе научных исследований»</w:t>
      </w:r>
    </w:p>
    <w:p w:rsidR="002368CA" w:rsidRPr="003D14DD" w:rsidRDefault="002368CA" w:rsidP="002368CA">
      <w:pPr>
        <w:suppressAutoHyphens/>
        <w:ind w:firstLine="709"/>
        <w:jc w:val="both"/>
        <w:rPr>
          <w:sz w:val="20"/>
          <w:szCs w:val="20"/>
        </w:rPr>
      </w:pPr>
      <w:r w:rsidRPr="003D14DD">
        <w:rPr>
          <w:sz w:val="20"/>
          <w:szCs w:val="20"/>
        </w:rPr>
        <w:t>1.</w:t>
      </w:r>
      <w:r w:rsidRPr="003D14DD">
        <w:rPr>
          <w:sz w:val="20"/>
          <w:szCs w:val="20"/>
        </w:rPr>
        <w:tab/>
        <w:t xml:space="preserve">Прикладные программы в образовательном процессе </w:t>
      </w:r>
    </w:p>
    <w:p w:rsidR="002368CA" w:rsidRPr="003D14DD" w:rsidRDefault="002368CA" w:rsidP="002368CA">
      <w:pPr>
        <w:suppressAutoHyphens/>
        <w:ind w:firstLine="709"/>
        <w:jc w:val="both"/>
        <w:rPr>
          <w:sz w:val="20"/>
          <w:szCs w:val="20"/>
        </w:rPr>
      </w:pPr>
      <w:r w:rsidRPr="003D14DD">
        <w:rPr>
          <w:sz w:val="20"/>
          <w:szCs w:val="20"/>
        </w:rPr>
        <w:t>2.</w:t>
      </w:r>
      <w:r w:rsidRPr="003D14DD">
        <w:rPr>
          <w:sz w:val="20"/>
          <w:szCs w:val="20"/>
        </w:rPr>
        <w:tab/>
        <w:t>Прикладные программы в научных исследованиях</w:t>
      </w:r>
    </w:p>
    <w:p w:rsidR="002368CA" w:rsidRPr="003D14DD" w:rsidRDefault="002368CA" w:rsidP="002368CA">
      <w:pPr>
        <w:suppressAutoHyphens/>
        <w:ind w:firstLine="709"/>
        <w:jc w:val="both"/>
        <w:rPr>
          <w:sz w:val="20"/>
          <w:szCs w:val="20"/>
        </w:rPr>
      </w:pPr>
      <w:r w:rsidRPr="003D14DD">
        <w:rPr>
          <w:sz w:val="20"/>
          <w:szCs w:val="20"/>
        </w:rPr>
        <w:t xml:space="preserve"> </w:t>
      </w:r>
    </w:p>
    <w:p w:rsidR="002368CA" w:rsidRPr="003D14DD" w:rsidRDefault="002368CA" w:rsidP="002368CA">
      <w:pPr>
        <w:suppressAutoHyphens/>
        <w:ind w:firstLine="709"/>
        <w:jc w:val="both"/>
        <w:rPr>
          <w:b/>
          <w:sz w:val="20"/>
          <w:szCs w:val="20"/>
        </w:rPr>
      </w:pPr>
      <w:r w:rsidRPr="003D14DD">
        <w:rPr>
          <w:b/>
          <w:sz w:val="20"/>
          <w:szCs w:val="20"/>
        </w:rPr>
        <w:t>5.3.2 Вопросы для обсуждения на семинарах и практических занятиях</w:t>
      </w:r>
    </w:p>
    <w:p w:rsidR="002368CA" w:rsidRPr="003D14DD" w:rsidRDefault="002368CA" w:rsidP="002368CA">
      <w:pPr>
        <w:tabs>
          <w:tab w:val="left" w:pos="1134"/>
          <w:tab w:val="center" w:pos="4677"/>
          <w:tab w:val="right" w:pos="9355"/>
        </w:tabs>
        <w:suppressAutoHyphens/>
        <w:ind w:firstLine="720"/>
        <w:jc w:val="both"/>
        <w:rPr>
          <w:b/>
          <w:iCs/>
          <w:sz w:val="20"/>
          <w:szCs w:val="20"/>
        </w:rPr>
      </w:pPr>
      <w:r w:rsidRPr="003D14DD">
        <w:rPr>
          <w:b/>
          <w:sz w:val="20"/>
          <w:szCs w:val="20"/>
        </w:rPr>
        <w:t>Раздел 1</w:t>
      </w:r>
      <w:r w:rsidRPr="003D14DD">
        <w:rPr>
          <w:b/>
          <w:bCs/>
          <w:iCs/>
          <w:sz w:val="20"/>
          <w:szCs w:val="20"/>
        </w:rPr>
        <w:t xml:space="preserve"> «</w:t>
      </w:r>
      <w:r w:rsidRPr="003D14DD">
        <w:rPr>
          <w:b/>
          <w:iCs/>
          <w:sz w:val="20"/>
          <w:szCs w:val="20"/>
        </w:rPr>
        <w:t>Р</w:t>
      </w:r>
      <w:r w:rsidRPr="003D14DD">
        <w:rPr>
          <w:b/>
          <w:bCs/>
          <w:iCs/>
          <w:sz w:val="20"/>
          <w:szCs w:val="20"/>
        </w:rPr>
        <w:t>оль и место информационных и коммуникационных технологий в науке и образовании в современных условиях</w:t>
      </w:r>
      <w:r w:rsidRPr="003D14DD">
        <w:rPr>
          <w:b/>
          <w:iCs/>
          <w:sz w:val="20"/>
          <w:szCs w:val="20"/>
        </w:rPr>
        <w:t xml:space="preserve">» </w:t>
      </w:r>
    </w:p>
    <w:p w:rsidR="002368CA" w:rsidRPr="003D14DD" w:rsidRDefault="002368CA" w:rsidP="002368CA">
      <w:pPr>
        <w:numPr>
          <w:ilvl w:val="0"/>
          <w:numId w:val="31"/>
        </w:numPr>
        <w:tabs>
          <w:tab w:val="left" w:pos="360"/>
          <w:tab w:val="left" w:pos="720"/>
          <w:tab w:val="left" w:pos="900"/>
          <w:tab w:val="left" w:pos="1134"/>
        </w:tabs>
        <w:suppressAutoHyphens/>
        <w:ind w:left="0" w:firstLine="720"/>
        <w:jc w:val="both"/>
        <w:rPr>
          <w:sz w:val="20"/>
          <w:szCs w:val="20"/>
        </w:rPr>
      </w:pPr>
      <w:r w:rsidRPr="003D14DD">
        <w:rPr>
          <w:sz w:val="20"/>
          <w:szCs w:val="20"/>
        </w:rPr>
        <w:t>Назовите психолого-педагогические тенденции в области образования.</w:t>
      </w:r>
    </w:p>
    <w:p w:rsidR="002368CA" w:rsidRPr="003D14DD" w:rsidRDefault="002368CA" w:rsidP="002368CA">
      <w:pPr>
        <w:numPr>
          <w:ilvl w:val="0"/>
          <w:numId w:val="31"/>
        </w:numPr>
        <w:tabs>
          <w:tab w:val="left" w:pos="360"/>
          <w:tab w:val="left" w:pos="720"/>
          <w:tab w:val="left" w:pos="900"/>
          <w:tab w:val="left" w:pos="1134"/>
        </w:tabs>
        <w:suppressAutoHyphens/>
        <w:ind w:left="0" w:firstLine="720"/>
        <w:jc w:val="both"/>
        <w:rPr>
          <w:sz w:val="20"/>
          <w:szCs w:val="20"/>
        </w:rPr>
      </w:pPr>
      <w:r w:rsidRPr="003D14DD">
        <w:rPr>
          <w:sz w:val="20"/>
          <w:szCs w:val="20"/>
        </w:rPr>
        <w:t>Перечислите технологические предпосылки становления и развития информационных и коммуникационных технологий в образовании.</w:t>
      </w:r>
    </w:p>
    <w:p w:rsidR="002368CA" w:rsidRPr="003D14DD" w:rsidRDefault="002368CA" w:rsidP="002368CA">
      <w:pPr>
        <w:numPr>
          <w:ilvl w:val="0"/>
          <w:numId w:val="31"/>
        </w:numPr>
        <w:tabs>
          <w:tab w:val="left" w:pos="360"/>
          <w:tab w:val="left" w:pos="720"/>
          <w:tab w:val="left" w:pos="900"/>
          <w:tab w:val="left" w:pos="1134"/>
        </w:tabs>
        <w:suppressAutoHyphens/>
        <w:ind w:left="0" w:firstLine="720"/>
        <w:jc w:val="both"/>
        <w:rPr>
          <w:sz w:val="20"/>
          <w:szCs w:val="20"/>
        </w:rPr>
      </w:pPr>
      <w:r w:rsidRPr="003D14DD">
        <w:rPr>
          <w:sz w:val="20"/>
          <w:szCs w:val="20"/>
        </w:rPr>
        <w:t>Раскройте сущность, содержание и особенности системы открытого образования.</w:t>
      </w:r>
    </w:p>
    <w:p w:rsidR="002368CA" w:rsidRPr="003D14DD" w:rsidRDefault="002368CA" w:rsidP="002368CA">
      <w:pPr>
        <w:numPr>
          <w:ilvl w:val="0"/>
          <w:numId w:val="31"/>
        </w:numPr>
        <w:tabs>
          <w:tab w:val="left" w:pos="360"/>
          <w:tab w:val="left" w:pos="720"/>
          <w:tab w:val="left" w:pos="900"/>
          <w:tab w:val="left" w:pos="1134"/>
        </w:tabs>
        <w:suppressAutoHyphens/>
        <w:ind w:left="0" w:firstLine="720"/>
        <w:jc w:val="both"/>
        <w:rPr>
          <w:sz w:val="20"/>
          <w:szCs w:val="20"/>
        </w:rPr>
      </w:pPr>
      <w:r w:rsidRPr="003D14DD">
        <w:rPr>
          <w:sz w:val="20"/>
          <w:szCs w:val="20"/>
        </w:rPr>
        <w:t>Охарактеризуйте современное состояние, проблемы и перспективы развития Интернета.</w:t>
      </w:r>
    </w:p>
    <w:p w:rsidR="002368CA" w:rsidRPr="003D14DD" w:rsidRDefault="002368CA" w:rsidP="002368CA">
      <w:pPr>
        <w:numPr>
          <w:ilvl w:val="0"/>
          <w:numId w:val="31"/>
        </w:numPr>
        <w:tabs>
          <w:tab w:val="left" w:pos="360"/>
          <w:tab w:val="left" w:pos="720"/>
          <w:tab w:val="left" w:pos="900"/>
          <w:tab w:val="left" w:pos="1134"/>
        </w:tabs>
        <w:suppressAutoHyphens/>
        <w:ind w:left="0" w:firstLine="720"/>
        <w:jc w:val="both"/>
        <w:rPr>
          <w:sz w:val="20"/>
          <w:szCs w:val="20"/>
        </w:rPr>
      </w:pPr>
      <w:r w:rsidRPr="003D14DD">
        <w:rPr>
          <w:sz w:val="20"/>
          <w:szCs w:val="20"/>
        </w:rPr>
        <w:t>Перечислите функции компьютерных телекоммуникаций.</w:t>
      </w:r>
    </w:p>
    <w:p w:rsidR="002368CA" w:rsidRPr="003D14DD" w:rsidRDefault="002368CA" w:rsidP="002368CA">
      <w:pPr>
        <w:tabs>
          <w:tab w:val="left" w:pos="900"/>
          <w:tab w:val="left" w:pos="1134"/>
        </w:tabs>
        <w:suppressAutoHyphens/>
        <w:ind w:firstLine="720"/>
        <w:jc w:val="both"/>
        <w:rPr>
          <w:sz w:val="20"/>
          <w:szCs w:val="20"/>
        </w:rPr>
      </w:pPr>
    </w:p>
    <w:p w:rsidR="002368CA" w:rsidRPr="003D14DD" w:rsidRDefault="002368CA" w:rsidP="002368CA">
      <w:pPr>
        <w:tabs>
          <w:tab w:val="left" w:pos="900"/>
          <w:tab w:val="left" w:pos="1080"/>
          <w:tab w:val="center" w:pos="4677"/>
          <w:tab w:val="right" w:pos="9355"/>
        </w:tabs>
        <w:suppressAutoHyphens/>
        <w:ind w:firstLine="720"/>
        <w:jc w:val="both"/>
        <w:rPr>
          <w:bCs/>
          <w:iCs/>
          <w:caps/>
          <w:sz w:val="20"/>
          <w:szCs w:val="20"/>
        </w:rPr>
      </w:pPr>
      <w:r w:rsidRPr="003D14DD">
        <w:rPr>
          <w:b/>
          <w:sz w:val="20"/>
          <w:szCs w:val="20"/>
        </w:rPr>
        <w:t>Раздел 2</w:t>
      </w:r>
      <w:r w:rsidRPr="003D14DD">
        <w:rPr>
          <w:b/>
          <w:bCs/>
          <w:iCs/>
          <w:sz w:val="20"/>
          <w:szCs w:val="20"/>
        </w:rPr>
        <w:t xml:space="preserve"> «</w:t>
      </w:r>
      <w:r w:rsidRPr="003D14DD">
        <w:rPr>
          <w:b/>
          <w:sz w:val="20"/>
          <w:szCs w:val="20"/>
        </w:rPr>
        <w:t>Информационно-образовательная среда учебного заведения</w:t>
      </w:r>
      <w:r w:rsidRPr="003D14DD">
        <w:rPr>
          <w:b/>
          <w:iCs/>
          <w:sz w:val="20"/>
          <w:szCs w:val="20"/>
        </w:rPr>
        <w:t xml:space="preserve">» </w:t>
      </w:r>
    </w:p>
    <w:p w:rsidR="002368CA" w:rsidRPr="003D14DD" w:rsidRDefault="002368CA" w:rsidP="002368CA">
      <w:pPr>
        <w:numPr>
          <w:ilvl w:val="0"/>
          <w:numId w:val="32"/>
        </w:numPr>
        <w:tabs>
          <w:tab w:val="left" w:pos="720"/>
          <w:tab w:val="left" w:pos="900"/>
          <w:tab w:val="left" w:pos="1080"/>
          <w:tab w:val="left" w:pos="1134"/>
        </w:tabs>
        <w:suppressAutoHyphens/>
        <w:ind w:left="0" w:firstLine="720"/>
        <w:jc w:val="both"/>
        <w:rPr>
          <w:sz w:val="20"/>
          <w:szCs w:val="20"/>
        </w:rPr>
      </w:pPr>
      <w:r w:rsidRPr="003D14DD">
        <w:rPr>
          <w:sz w:val="20"/>
          <w:szCs w:val="20"/>
        </w:rPr>
        <w:t>Охарактеризуйте психологические аспекты информатизации образовательной системы.</w:t>
      </w:r>
    </w:p>
    <w:p w:rsidR="002368CA" w:rsidRPr="003D14DD" w:rsidRDefault="002368CA" w:rsidP="002368CA">
      <w:pPr>
        <w:numPr>
          <w:ilvl w:val="0"/>
          <w:numId w:val="32"/>
        </w:numPr>
        <w:tabs>
          <w:tab w:val="left" w:pos="720"/>
          <w:tab w:val="left" w:pos="900"/>
          <w:tab w:val="left" w:pos="1080"/>
          <w:tab w:val="left" w:pos="1134"/>
        </w:tabs>
        <w:suppressAutoHyphens/>
        <w:ind w:left="0" w:firstLine="720"/>
        <w:jc w:val="both"/>
        <w:rPr>
          <w:sz w:val="20"/>
          <w:szCs w:val="20"/>
        </w:rPr>
      </w:pPr>
      <w:r w:rsidRPr="003D14DD">
        <w:rPr>
          <w:sz w:val="20"/>
          <w:szCs w:val="20"/>
        </w:rPr>
        <w:lastRenderedPageBreak/>
        <w:t>Назовите сетевые и локальные образовательные ресурсы.</w:t>
      </w:r>
    </w:p>
    <w:p w:rsidR="002368CA" w:rsidRPr="003D14DD" w:rsidRDefault="002368CA" w:rsidP="002368CA">
      <w:pPr>
        <w:numPr>
          <w:ilvl w:val="0"/>
          <w:numId w:val="32"/>
        </w:numPr>
        <w:tabs>
          <w:tab w:val="left" w:pos="720"/>
          <w:tab w:val="left" w:pos="900"/>
          <w:tab w:val="left" w:pos="1080"/>
          <w:tab w:val="left" w:pos="1134"/>
        </w:tabs>
        <w:suppressAutoHyphens/>
        <w:ind w:left="0" w:firstLine="720"/>
        <w:jc w:val="both"/>
        <w:rPr>
          <w:sz w:val="20"/>
          <w:szCs w:val="20"/>
        </w:rPr>
      </w:pPr>
      <w:r w:rsidRPr="003D14DD">
        <w:rPr>
          <w:sz w:val="20"/>
          <w:szCs w:val="20"/>
        </w:rPr>
        <w:t>Что представляют собой электронные библиотеки, и каков порядок использования их ресурсов в образовательном процессе и научном исследовании?</w:t>
      </w:r>
    </w:p>
    <w:p w:rsidR="002368CA" w:rsidRPr="003D14DD" w:rsidRDefault="002368CA" w:rsidP="002368CA">
      <w:pPr>
        <w:numPr>
          <w:ilvl w:val="0"/>
          <w:numId w:val="32"/>
        </w:numPr>
        <w:tabs>
          <w:tab w:val="left" w:pos="720"/>
          <w:tab w:val="left" w:pos="900"/>
          <w:tab w:val="left" w:pos="1080"/>
          <w:tab w:val="left" w:pos="1134"/>
        </w:tabs>
        <w:suppressAutoHyphens/>
        <w:ind w:left="0" w:firstLine="720"/>
        <w:jc w:val="both"/>
        <w:rPr>
          <w:sz w:val="20"/>
          <w:szCs w:val="20"/>
        </w:rPr>
      </w:pPr>
      <w:r w:rsidRPr="003D14DD">
        <w:rPr>
          <w:sz w:val="20"/>
          <w:szCs w:val="20"/>
        </w:rPr>
        <w:t>Назовите аппаратные средства поддержки электронных учебных курсов.</w:t>
      </w:r>
    </w:p>
    <w:p w:rsidR="002368CA" w:rsidRPr="003D14DD" w:rsidRDefault="002368CA" w:rsidP="002368CA">
      <w:pPr>
        <w:numPr>
          <w:ilvl w:val="0"/>
          <w:numId w:val="32"/>
        </w:numPr>
        <w:tabs>
          <w:tab w:val="left" w:pos="720"/>
          <w:tab w:val="left" w:pos="900"/>
          <w:tab w:val="left" w:pos="1080"/>
          <w:tab w:val="left" w:pos="1134"/>
        </w:tabs>
        <w:suppressAutoHyphens/>
        <w:ind w:left="0" w:firstLine="720"/>
        <w:jc w:val="both"/>
        <w:rPr>
          <w:sz w:val="20"/>
          <w:szCs w:val="20"/>
        </w:rPr>
      </w:pPr>
      <w:r w:rsidRPr="003D14DD">
        <w:rPr>
          <w:sz w:val="20"/>
          <w:szCs w:val="20"/>
        </w:rPr>
        <w:t>В чем заключается информационно-методическая поддержка педагогов?</w:t>
      </w:r>
    </w:p>
    <w:p w:rsidR="002368CA" w:rsidRPr="003D14DD" w:rsidRDefault="002368CA" w:rsidP="002368CA">
      <w:pPr>
        <w:numPr>
          <w:ilvl w:val="0"/>
          <w:numId w:val="32"/>
        </w:numPr>
        <w:tabs>
          <w:tab w:val="left" w:pos="720"/>
          <w:tab w:val="left" w:pos="900"/>
          <w:tab w:val="left" w:pos="1080"/>
          <w:tab w:val="left" w:pos="1134"/>
        </w:tabs>
        <w:suppressAutoHyphens/>
        <w:ind w:left="0" w:firstLine="720"/>
        <w:jc w:val="both"/>
        <w:rPr>
          <w:sz w:val="20"/>
          <w:szCs w:val="20"/>
        </w:rPr>
      </w:pPr>
      <w:r w:rsidRPr="003D14DD">
        <w:rPr>
          <w:sz w:val="20"/>
          <w:szCs w:val="20"/>
        </w:rPr>
        <w:t>Каким образом осуществляется оценка качества электронных средств учебного назначения?</w:t>
      </w:r>
    </w:p>
    <w:p w:rsidR="002368CA" w:rsidRPr="003D14DD" w:rsidRDefault="002368CA" w:rsidP="002368CA">
      <w:pPr>
        <w:numPr>
          <w:ilvl w:val="0"/>
          <w:numId w:val="32"/>
        </w:numPr>
        <w:tabs>
          <w:tab w:val="left" w:pos="720"/>
          <w:tab w:val="left" w:pos="900"/>
          <w:tab w:val="left" w:pos="1080"/>
          <w:tab w:val="left" w:pos="1134"/>
        </w:tabs>
        <w:suppressAutoHyphens/>
        <w:ind w:left="0" w:firstLine="720"/>
        <w:jc w:val="both"/>
        <w:rPr>
          <w:sz w:val="20"/>
          <w:szCs w:val="20"/>
        </w:rPr>
      </w:pPr>
      <w:r w:rsidRPr="003D14DD">
        <w:rPr>
          <w:sz w:val="20"/>
          <w:szCs w:val="20"/>
        </w:rPr>
        <w:t>Охарактеризуйте возможности информационных и коммуникативных технологий по развитию творческого мышления обучаемых.</w:t>
      </w:r>
    </w:p>
    <w:p w:rsidR="002368CA" w:rsidRPr="003D14DD" w:rsidRDefault="002368CA" w:rsidP="002368CA">
      <w:pPr>
        <w:tabs>
          <w:tab w:val="left" w:pos="900"/>
          <w:tab w:val="left" w:pos="1080"/>
          <w:tab w:val="left" w:pos="1134"/>
        </w:tabs>
        <w:suppressAutoHyphens/>
        <w:ind w:firstLine="720"/>
        <w:jc w:val="both"/>
        <w:rPr>
          <w:sz w:val="20"/>
          <w:szCs w:val="20"/>
        </w:rPr>
      </w:pPr>
    </w:p>
    <w:p w:rsidR="002368CA" w:rsidRPr="003D14DD" w:rsidRDefault="002368CA" w:rsidP="002368CA">
      <w:pPr>
        <w:tabs>
          <w:tab w:val="left" w:pos="900"/>
          <w:tab w:val="left" w:pos="1080"/>
          <w:tab w:val="left" w:pos="1134"/>
          <w:tab w:val="center" w:pos="4677"/>
          <w:tab w:val="right" w:pos="9355"/>
        </w:tabs>
        <w:suppressAutoHyphens/>
        <w:ind w:firstLine="720"/>
        <w:jc w:val="both"/>
        <w:rPr>
          <w:b/>
          <w:iCs/>
          <w:sz w:val="20"/>
          <w:szCs w:val="20"/>
        </w:rPr>
      </w:pPr>
      <w:r w:rsidRPr="003D14DD">
        <w:rPr>
          <w:b/>
          <w:sz w:val="20"/>
          <w:szCs w:val="20"/>
        </w:rPr>
        <w:t>Раздел 3</w:t>
      </w:r>
      <w:r w:rsidRPr="003D14DD">
        <w:rPr>
          <w:b/>
          <w:bCs/>
          <w:iCs/>
          <w:sz w:val="20"/>
          <w:szCs w:val="20"/>
        </w:rPr>
        <w:t xml:space="preserve"> «</w:t>
      </w:r>
      <w:r w:rsidRPr="003D14DD">
        <w:rPr>
          <w:b/>
          <w:sz w:val="20"/>
          <w:szCs w:val="20"/>
        </w:rPr>
        <w:t>Проектирование, разработка и использование в образовательном процессе и научном исследовании информационных ресурсов учебного назначения</w:t>
      </w:r>
      <w:r w:rsidRPr="003D14DD">
        <w:rPr>
          <w:b/>
          <w:iCs/>
          <w:sz w:val="20"/>
          <w:szCs w:val="20"/>
        </w:rPr>
        <w:t xml:space="preserve">» </w:t>
      </w:r>
    </w:p>
    <w:p w:rsidR="002368CA" w:rsidRPr="003D14DD" w:rsidRDefault="002368CA" w:rsidP="002368CA">
      <w:pPr>
        <w:numPr>
          <w:ilvl w:val="0"/>
          <w:numId w:val="33"/>
        </w:numPr>
        <w:tabs>
          <w:tab w:val="left" w:pos="900"/>
          <w:tab w:val="left" w:pos="1134"/>
          <w:tab w:val="left" w:pos="1440"/>
        </w:tabs>
        <w:suppressAutoHyphens/>
        <w:ind w:left="0" w:firstLine="720"/>
        <w:jc w:val="both"/>
        <w:rPr>
          <w:sz w:val="20"/>
          <w:szCs w:val="20"/>
        </w:rPr>
      </w:pPr>
      <w:r w:rsidRPr="003D14DD">
        <w:rPr>
          <w:sz w:val="20"/>
          <w:szCs w:val="20"/>
        </w:rPr>
        <w:t xml:space="preserve">Модель электронного учебного курса. </w:t>
      </w:r>
    </w:p>
    <w:p w:rsidR="002368CA" w:rsidRPr="003D14DD" w:rsidRDefault="002368CA" w:rsidP="002368CA">
      <w:pPr>
        <w:numPr>
          <w:ilvl w:val="0"/>
          <w:numId w:val="33"/>
        </w:numPr>
        <w:tabs>
          <w:tab w:val="left" w:pos="900"/>
          <w:tab w:val="left" w:pos="1134"/>
          <w:tab w:val="left" w:pos="1440"/>
        </w:tabs>
        <w:suppressAutoHyphens/>
        <w:ind w:left="0" w:firstLine="720"/>
        <w:jc w:val="both"/>
        <w:rPr>
          <w:sz w:val="20"/>
          <w:szCs w:val="20"/>
        </w:rPr>
      </w:pPr>
      <w:r w:rsidRPr="003D14DD">
        <w:rPr>
          <w:sz w:val="20"/>
          <w:szCs w:val="20"/>
        </w:rPr>
        <w:t xml:space="preserve">Концептуальные и методические вопросы создания электронных учебников. </w:t>
      </w:r>
    </w:p>
    <w:p w:rsidR="002368CA" w:rsidRPr="003D14DD" w:rsidRDefault="002368CA" w:rsidP="002368CA">
      <w:pPr>
        <w:numPr>
          <w:ilvl w:val="0"/>
          <w:numId w:val="33"/>
        </w:numPr>
        <w:tabs>
          <w:tab w:val="left" w:pos="900"/>
          <w:tab w:val="left" w:pos="1080"/>
          <w:tab w:val="left" w:pos="1134"/>
          <w:tab w:val="left" w:pos="1440"/>
        </w:tabs>
        <w:suppressAutoHyphens/>
        <w:ind w:left="0" w:firstLine="720"/>
        <w:jc w:val="both"/>
        <w:rPr>
          <w:sz w:val="20"/>
          <w:szCs w:val="20"/>
        </w:rPr>
      </w:pPr>
      <w:r w:rsidRPr="003D14DD">
        <w:rPr>
          <w:sz w:val="20"/>
          <w:szCs w:val="20"/>
        </w:rPr>
        <w:t>Раскройте концептуальные и методические вопросы создания электронных учебников.</w:t>
      </w:r>
    </w:p>
    <w:p w:rsidR="002368CA" w:rsidRPr="003D14DD" w:rsidRDefault="002368CA" w:rsidP="002368CA">
      <w:pPr>
        <w:numPr>
          <w:ilvl w:val="0"/>
          <w:numId w:val="33"/>
        </w:numPr>
        <w:tabs>
          <w:tab w:val="left" w:pos="900"/>
          <w:tab w:val="left" w:pos="1080"/>
          <w:tab w:val="left" w:pos="1134"/>
          <w:tab w:val="left" w:pos="1440"/>
        </w:tabs>
        <w:suppressAutoHyphens/>
        <w:ind w:left="0" w:firstLine="720"/>
        <w:jc w:val="both"/>
        <w:rPr>
          <w:sz w:val="20"/>
          <w:szCs w:val="20"/>
        </w:rPr>
      </w:pPr>
      <w:r w:rsidRPr="003D14DD">
        <w:rPr>
          <w:sz w:val="20"/>
          <w:szCs w:val="20"/>
        </w:rPr>
        <w:t>Раскройте особенности гипертекстовых мультимедийных курсов.</w:t>
      </w:r>
    </w:p>
    <w:p w:rsidR="002368CA" w:rsidRPr="003D14DD" w:rsidRDefault="002368CA" w:rsidP="002368CA">
      <w:pPr>
        <w:numPr>
          <w:ilvl w:val="0"/>
          <w:numId w:val="33"/>
        </w:numPr>
        <w:tabs>
          <w:tab w:val="left" w:pos="900"/>
          <w:tab w:val="left" w:pos="1134"/>
          <w:tab w:val="left" w:pos="1440"/>
        </w:tabs>
        <w:suppressAutoHyphens/>
        <w:ind w:left="0" w:firstLine="720"/>
        <w:jc w:val="both"/>
        <w:rPr>
          <w:sz w:val="20"/>
          <w:szCs w:val="20"/>
        </w:rPr>
      </w:pPr>
      <w:r w:rsidRPr="003D14DD">
        <w:rPr>
          <w:sz w:val="20"/>
          <w:szCs w:val="20"/>
        </w:rPr>
        <w:t xml:space="preserve">Электронный учебник на Web-сервере. Образовательный сайт и его создание. </w:t>
      </w:r>
    </w:p>
    <w:p w:rsidR="002368CA" w:rsidRPr="003D14DD" w:rsidRDefault="002368CA" w:rsidP="002368CA">
      <w:pPr>
        <w:numPr>
          <w:ilvl w:val="0"/>
          <w:numId w:val="33"/>
        </w:numPr>
        <w:tabs>
          <w:tab w:val="left" w:pos="900"/>
          <w:tab w:val="left" w:pos="1134"/>
          <w:tab w:val="left" w:pos="1440"/>
        </w:tabs>
        <w:suppressAutoHyphens/>
        <w:ind w:left="0" w:firstLine="720"/>
        <w:jc w:val="both"/>
        <w:rPr>
          <w:sz w:val="20"/>
          <w:szCs w:val="20"/>
        </w:rPr>
      </w:pPr>
      <w:r w:rsidRPr="003D14DD">
        <w:rPr>
          <w:sz w:val="20"/>
          <w:szCs w:val="20"/>
        </w:rPr>
        <w:t>Контроль учебной деятельности учащихся и тестирование в учебных и научных целях с применением информационных и коммуникационных технологий</w:t>
      </w:r>
    </w:p>
    <w:p w:rsidR="002368CA" w:rsidRPr="003D14DD" w:rsidRDefault="002368CA" w:rsidP="002368CA">
      <w:pPr>
        <w:tabs>
          <w:tab w:val="left" w:pos="900"/>
          <w:tab w:val="left" w:pos="1134"/>
        </w:tabs>
        <w:suppressAutoHyphens/>
        <w:ind w:firstLine="720"/>
        <w:jc w:val="both"/>
        <w:rPr>
          <w:sz w:val="20"/>
          <w:szCs w:val="20"/>
        </w:rPr>
      </w:pPr>
    </w:p>
    <w:p w:rsidR="002368CA" w:rsidRPr="003D14DD" w:rsidRDefault="002368CA" w:rsidP="002368CA">
      <w:pPr>
        <w:tabs>
          <w:tab w:val="left" w:pos="1134"/>
        </w:tabs>
        <w:ind w:firstLine="720"/>
        <w:jc w:val="both"/>
        <w:rPr>
          <w:b/>
          <w:iCs/>
          <w:sz w:val="20"/>
          <w:szCs w:val="20"/>
        </w:rPr>
      </w:pPr>
      <w:r w:rsidRPr="003D14DD">
        <w:rPr>
          <w:b/>
          <w:sz w:val="20"/>
          <w:szCs w:val="20"/>
        </w:rPr>
        <w:t>Раздел 4</w:t>
      </w:r>
      <w:r w:rsidRPr="003D14DD">
        <w:rPr>
          <w:caps/>
          <w:sz w:val="20"/>
          <w:szCs w:val="20"/>
        </w:rPr>
        <w:t xml:space="preserve"> </w:t>
      </w:r>
      <w:r w:rsidRPr="003D14DD">
        <w:rPr>
          <w:b/>
          <w:iCs/>
          <w:sz w:val="20"/>
          <w:szCs w:val="20"/>
        </w:rPr>
        <w:t>«</w:t>
      </w:r>
      <w:r w:rsidRPr="003D14DD">
        <w:rPr>
          <w:b/>
          <w:sz w:val="20"/>
          <w:szCs w:val="20"/>
        </w:rPr>
        <w:t>Интеграция информационных и коммуникационных технологий в образовательный процесс учебных заведений</w:t>
      </w:r>
      <w:r w:rsidRPr="003D14DD">
        <w:rPr>
          <w:b/>
          <w:iCs/>
          <w:sz w:val="20"/>
          <w:szCs w:val="20"/>
        </w:rPr>
        <w:t>»</w:t>
      </w:r>
    </w:p>
    <w:p w:rsidR="002368CA" w:rsidRPr="003D14DD" w:rsidRDefault="002368CA" w:rsidP="002368CA">
      <w:pPr>
        <w:numPr>
          <w:ilvl w:val="0"/>
          <w:numId w:val="34"/>
        </w:numPr>
        <w:tabs>
          <w:tab w:val="left" w:pos="426"/>
          <w:tab w:val="left" w:pos="1080"/>
          <w:tab w:val="left" w:pos="1134"/>
        </w:tabs>
        <w:suppressAutoHyphens/>
        <w:ind w:left="0" w:firstLine="720"/>
        <w:jc w:val="both"/>
        <w:rPr>
          <w:sz w:val="20"/>
          <w:szCs w:val="20"/>
        </w:rPr>
      </w:pPr>
      <w:r w:rsidRPr="003D14DD">
        <w:rPr>
          <w:sz w:val="20"/>
          <w:szCs w:val="20"/>
        </w:rPr>
        <w:t>Приведите модель интеграции информационных и коммуникационных технологий в образовательный процесс и научные исследования.</w:t>
      </w:r>
    </w:p>
    <w:p w:rsidR="002368CA" w:rsidRPr="003D14DD" w:rsidRDefault="002368CA" w:rsidP="002368CA">
      <w:pPr>
        <w:numPr>
          <w:ilvl w:val="0"/>
          <w:numId w:val="34"/>
        </w:numPr>
        <w:tabs>
          <w:tab w:val="left" w:pos="426"/>
          <w:tab w:val="left" w:pos="1080"/>
          <w:tab w:val="left" w:pos="1134"/>
        </w:tabs>
        <w:suppressAutoHyphens/>
        <w:ind w:left="0" w:firstLine="720"/>
        <w:jc w:val="both"/>
        <w:rPr>
          <w:sz w:val="20"/>
          <w:szCs w:val="20"/>
        </w:rPr>
      </w:pPr>
      <w:r w:rsidRPr="003D14DD">
        <w:rPr>
          <w:sz w:val="20"/>
          <w:szCs w:val="20"/>
        </w:rPr>
        <w:t>Что такое образовательный сайт и каков порядок его создания и применения в образовательном процессе?</w:t>
      </w:r>
    </w:p>
    <w:p w:rsidR="002368CA" w:rsidRPr="003D14DD" w:rsidRDefault="002368CA" w:rsidP="002368CA">
      <w:pPr>
        <w:numPr>
          <w:ilvl w:val="0"/>
          <w:numId w:val="34"/>
        </w:numPr>
        <w:tabs>
          <w:tab w:val="left" w:pos="426"/>
          <w:tab w:val="left" w:pos="1080"/>
          <w:tab w:val="left" w:pos="1134"/>
        </w:tabs>
        <w:suppressAutoHyphens/>
        <w:ind w:left="0" w:firstLine="720"/>
        <w:jc w:val="both"/>
        <w:rPr>
          <w:sz w:val="20"/>
          <w:szCs w:val="20"/>
        </w:rPr>
      </w:pPr>
      <w:r w:rsidRPr="003D14DD">
        <w:rPr>
          <w:sz w:val="20"/>
          <w:szCs w:val="20"/>
        </w:rPr>
        <w:t>Охарактеризуйте процесс мотивации обучаемых к применению информационных образовательных технологий.</w:t>
      </w:r>
    </w:p>
    <w:p w:rsidR="002368CA" w:rsidRPr="003D14DD" w:rsidRDefault="002368CA" w:rsidP="002368CA">
      <w:pPr>
        <w:numPr>
          <w:ilvl w:val="0"/>
          <w:numId w:val="34"/>
        </w:numPr>
        <w:tabs>
          <w:tab w:val="left" w:pos="426"/>
          <w:tab w:val="left" w:pos="1080"/>
          <w:tab w:val="left" w:pos="1134"/>
        </w:tabs>
        <w:suppressAutoHyphens/>
        <w:ind w:left="0" w:firstLine="720"/>
        <w:jc w:val="both"/>
        <w:rPr>
          <w:sz w:val="20"/>
          <w:szCs w:val="20"/>
        </w:rPr>
      </w:pPr>
      <w:r w:rsidRPr="003D14DD">
        <w:rPr>
          <w:sz w:val="20"/>
          <w:szCs w:val="20"/>
        </w:rPr>
        <w:t>Раскройте сущность, содержание и особенности основных видов учебных занятий с применением новых информационных технологий.</w:t>
      </w:r>
    </w:p>
    <w:p w:rsidR="002368CA" w:rsidRPr="003D14DD" w:rsidRDefault="002368CA" w:rsidP="002368CA">
      <w:pPr>
        <w:numPr>
          <w:ilvl w:val="0"/>
          <w:numId w:val="34"/>
        </w:numPr>
        <w:tabs>
          <w:tab w:val="left" w:pos="426"/>
          <w:tab w:val="left" w:pos="1080"/>
          <w:tab w:val="left" w:pos="1134"/>
        </w:tabs>
        <w:suppressAutoHyphens/>
        <w:ind w:left="0" w:firstLine="720"/>
        <w:jc w:val="both"/>
        <w:rPr>
          <w:sz w:val="20"/>
          <w:szCs w:val="20"/>
        </w:rPr>
      </w:pPr>
      <w:r w:rsidRPr="003D14DD">
        <w:rPr>
          <w:sz w:val="20"/>
          <w:szCs w:val="20"/>
        </w:rPr>
        <w:t>Назовите наиболее распространенные прикладные программы, применяемые в образовательном процессе и научных исследованиях.</w:t>
      </w:r>
    </w:p>
    <w:p w:rsidR="002368CA" w:rsidRPr="003D14DD" w:rsidRDefault="002368CA" w:rsidP="002368CA">
      <w:pPr>
        <w:suppressAutoHyphens/>
        <w:rPr>
          <w:b/>
          <w:bCs/>
          <w:sz w:val="20"/>
          <w:szCs w:val="20"/>
        </w:rPr>
      </w:pPr>
    </w:p>
    <w:p w:rsidR="002368CA" w:rsidRPr="003D14DD" w:rsidRDefault="002368CA" w:rsidP="002368CA">
      <w:pPr>
        <w:tabs>
          <w:tab w:val="center" w:pos="4677"/>
          <w:tab w:val="right" w:pos="9355"/>
        </w:tabs>
        <w:suppressAutoHyphens/>
        <w:ind w:firstLine="720"/>
        <w:jc w:val="both"/>
        <w:rPr>
          <w:b/>
          <w:iCs/>
          <w:sz w:val="20"/>
          <w:szCs w:val="20"/>
        </w:rPr>
      </w:pPr>
      <w:r w:rsidRPr="003D14DD">
        <w:rPr>
          <w:b/>
          <w:sz w:val="20"/>
          <w:szCs w:val="20"/>
        </w:rPr>
        <w:t>Раздел 5</w:t>
      </w:r>
      <w:r w:rsidRPr="003D14DD">
        <w:rPr>
          <w:b/>
          <w:bCs/>
          <w:iCs/>
          <w:sz w:val="20"/>
          <w:szCs w:val="20"/>
        </w:rPr>
        <w:t xml:space="preserve"> «Технологии дистанционного обучения и их характеристика</w:t>
      </w:r>
      <w:r w:rsidRPr="003D14DD">
        <w:rPr>
          <w:bCs/>
          <w:iCs/>
          <w:sz w:val="20"/>
          <w:szCs w:val="20"/>
        </w:rPr>
        <w:t>»</w:t>
      </w:r>
    </w:p>
    <w:p w:rsidR="002368CA" w:rsidRPr="003D14DD" w:rsidRDefault="002368CA" w:rsidP="002368CA">
      <w:pPr>
        <w:numPr>
          <w:ilvl w:val="0"/>
          <w:numId w:val="35"/>
        </w:numPr>
        <w:tabs>
          <w:tab w:val="left" w:pos="426"/>
          <w:tab w:val="left" w:pos="720"/>
          <w:tab w:val="left" w:pos="1080"/>
          <w:tab w:val="left" w:pos="1134"/>
        </w:tabs>
        <w:suppressAutoHyphens/>
        <w:ind w:left="0" w:firstLine="720"/>
        <w:jc w:val="both"/>
        <w:rPr>
          <w:sz w:val="20"/>
          <w:szCs w:val="20"/>
        </w:rPr>
      </w:pPr>
      <w:r w:rsidRPr="003D14DD">
        <w:rPr>
          <w:sz w:val="20"/>
          <w:szCs w:val="20"/>
        </w:rPr>
        <w:t>Дайте характеристику основным дистанционным образовательным технологиям.</w:t>
      </w:r>
    </w:p>
    <w:p w:rsidR="002368CA" w:rsidRPr="003D14DD" w:rsidRDefault="002368CA" w:rsidP="002368CA">
      <w:pPr>
        <w:numPr>
          <w:ilvl w:val="0"/>
          <w:numId w:val="35"/>
        </w:numPr>
        <w:tabs>
          <w:tab w:val="left" w:pos="426"/>
          <w:tab w:val="left" w:pos="720"/>
          <w:tab w:val="left" w:pos="1080"/>
          <w:tab w:val="left" w:pos="1134"/>
        </w:tabs>
        <w:suppressAutoHyphens/>
        <w:ind w:left="0" w:firstLine="720"/>
        <w:jc w:val="both"/>
        <w:rPr>
          <w:sz w:val="20"/>
          <w:szCs w:val="20"/>
        </w:rPr>
      </w:pPr>
      <w:r w:rsidRPr="003D14DD">
        <w:rPr>
          <w:sz w:val="20"/>
          <w:szCs w:val="20"/>
        </w:rPr>
        <w:t>Перечислите основные модели дистанционного обучения.</w:t>
      </w:r>
    </w:p>
    <w:p w:rsidR="002368CA" w:rsidRPr="003D14DD" w:rsidRDefault="002368CA" w:rsidP="002368CA">
      <w:pPr>
        <w:numPr>
          <w:ilvl w:val="0"/>
          <w:numId w:val="35"/>
        </w:numPr>
        <w:tabs>
          <w:tab w:val="left" w:pos="426"/>
          <w:tab w:val="left" w:pos="720"/>
          <w:tab w:val="left" w:pos="1080"/>
          <w:tab w:val="left" w:pos="1134"/>
        </w:tabs>
        <w:suppressAutoHyphens/>
        <w:ind w:left="0" w:firstLine="720"/>
        <w:jc w:val="both"/>
        <w:rPr>
          <w:sz w:val="20"/>
          <w:szCs w:val="20"/>
        </w:rPr>
      </w:pPr>
      <w:r w:rsidRPr="003D14DD">
        <w:rPr>
          <w:sz w:val="20"/>
          <w:szCs w:val="20"/>
        </w:rPr>
        <w:t>Охарактеризуйте принципы дистанционного обучения.</w:t>
      </w:r>
    </w:p>
    <w:p w:rsidR="002368CA" w:rsidRPr="003D14DD" w:rsidRDefault="002368CA" w:rsidP="002368CA">
      <w:pPr>
        <w:numPr>
          <w:ilvl w:val="0"/>
          <w:numId w:val="35"/>
        </w:numPr>
        <w:tabs>
          <w:tab w:val="left" w:pos="426"/>
          <w:tab w:val="left" w:pos="720"/>
          <w:tab w:val="left" w:pos="1080"/>
          <w:tab w:val="left" w:pos="1134"/>
        </w:tabs>
        <w:suppressAutoHyphens/>
        <w:ind w:left="0" w:firstLine="720"/>
        <w:jc w:val="both"/>
        <w:rPr>
          <w:sz w:val="20"/>
          <w:szCs w:val="20"/>
        </w:rPr>
      </w:pPr>
      <w:r w:rsidRPr="003D14DD">
        <w:rPr>
          <w:sz w:val="20"/>
          <w:szCs w:val="20"/>
        </w:rPr>
        <w:t>Раскройте содержание основных методов дистанционного обучения.</w:t>
      </w:r>
    </w:p>
    <w:p w:rsidR="002368CA" w:rsidRPr="003D14DD" w:rsidRDefault="002368CA" w:rsidP="002368CA">
      <w:pPr>
        <w:numPr>
          <w:ilvl w:val="0"/>
          <w:numId w:val="35"/>
        </w:numPr>
        <w:tabs>
          <w:tab w:val="left" w:pos="426"/>
          <w:tab w:val="left" w:pos="720"/>
          <w:tab w:val="left" w:pos="1080"/>
          <w:tab w:val="left" w:pos="1134"/>
        </w:tabs>
        <w:suppressAutoHyphens/>
        <w:ind w:left="0" w:firstLine="720"/>
        <w:jc w:val="both"/>
        <w:rPr>
          <w:sz w:val="20"/>
          <w:szCs w:val="20"/>
        </w:rPr>
      </w:pPr>
      <w:r w:rsidRPr="003D14DD">
        <w:rPr>
          <w:sz w:val="20"/>
          <w:szCs w:val="20"/>
        </w:rPr>
        <w:t>Проведите анализ основных форм дистанционного обучения.</w:t>
      </w:r>
    </w:p>
    <w:p w:rsidR="002368CA" w:rsidRPr="003D14DD" w:rsidRDefault="002368CA" w:rsidP="002368CA">
      <w:pPr>
        <w:numPr>
          <w:ilvl w:val="0"/>
          <w:numId w:val="35"/>
        </w:numPr>
        <w:tabs>
          <w:tab w:val="left" w:pos="426"/>
          <w:tab w:val="left" w:pos="720"/>
          <w:tab w:val="left" w:pos="1080"/>
          <w:tab w:val="left" w:pos="1134"/>
        </w:tabs>
        <w:suppressAutoHyphens/>
        <w:ind w:left="0" w:firstLine="720"/>
        <w:jc w:val="both"/>
        <w:rPr>
          <w:sz w:val="20"/>
          <w:szCs w:val="20"/>
        </w:rPr>
      </w:pPr>
      <w:r w:rsidRPr="003D14DD">
        <w:rPr>
          <w:sz w:val="20"/>
          <w:szCs w:val="20"/>
        </w:rPr>
        <w:t xml:space="preserve">Дидактическая система дистанционного обучения. </w:t>
      </w:r>
    </w:p>
    <w:p w:rsidR="002368CA" w:rsidRPr="003D14DD" w:rsidRDefault="002368CA" w:rsidP="002368CA">
      <w:pPr>
        <w:numPr>
          <w:ilvl w:val="0"/>
          <w:numId w:val="35"/>
        </w:numPr>
        <w:tabs>
          <w:tab w:val="left" w:pos="426"/>
          <w:tab w:val="left" w:pos="720"/>
          <w:tab w:val="left" w:pos="1080"/>
          <w:tab w:val="left" w:pos="1134"/>
        </w:tabs>
        <w:suppressAutoHyphens/>
        <w:ind w:left="0" w:firstLine="720"/>
        <w:jc w:val="both"/>
        <w:rPr>
          <w:sz w:val="20"/>
          <w:szCs w:val="20"/>
        </w:rPr>
      </w:pPr>
      <w:r w:rsidRPr="003D14DD">
        <w:rPr>
          <w:sz w:val="20"/>
          <w:szCs w:val="20"/>
        </w:rPr>
        <w:t>Критерии оценки эффективности дистанционного обучения.</w:t>
      </w:r>
    </w:p>
    <w:p w:rsidR="002368CA" w:rsidRPr="003D14DD" w:rsidRDefault="002368CA" w:rsidP="002368CA">
      <w:pPr>
        <w:numPr>
          <w:ilvl w:val="0"/>
          <w:numId w:val="35"/>
        </w:numPr>
        <w:tabs>
          <w:tab w:val="left" w:pos="426"/>
          <w:tab w:val="left" w:pos="720"/>
          <w:tab w:val="left" w:pos="1080"/>
          <w:tab w:val="left" w:pos="1134"/>
        </w:tabs>
        <w:suppressAutoHyphens/>
        <w:ind w:left="0" w:firstLine="720"/>
        <w:jc w:val="both"/>
        <w:rPr>
          <w:sz w:val="20"/>
          <w:szCs w:val="20"/>
        </w:rPr>
      </w:pPr>
      <w:r w:rsidRPr="003D14DD">
        <w:rPr>
          <w:sz w:val="20"/>
          <w:szCs w:val="20"/>
        </w:rPr>
        <w:t>Раскройте сущность метода проектов.</w:t>
      </w:r>
    </w:p>
    <w:p w:rsidR="002368CA" w:rsidRPr="003D14DD" w:rsidRDefault="002368CA" w:rsidP="002368CA">
      <w:pPr>
        <w:numPr>
          <w:ilvl w:val="0"/>
          <w:numId w:val="35"/>
        </w:numPr>
        <w:tabs>
          <w:tab w:val="left" w:pos="426"/>
          <w:tab w:val="left" w:pos="720"/>
          <w:tab w:val="left" w:pos="1080"/>
          <w:tab w:val="left" w:pos="1134"/>
        </w:tabs>
        <w:suppressAutoHyphens/>
        <w:ind w:left="0" w:firstLine="720"/>
        <w:jc w:val="both"/>
        <w:rPr>
          <w:sz w:val="20"/>
          <w:szCs w:val="20"/>
        </w:rPr>
      </w:pPr>
      <w:r w:rsidRPr="003D14DD">
        <w:rPr>
          <w:sz w:val="20"/>
          <w:szCs w:val="20"/>
        </w:rPr>
        <w:t>Что означает обучение в сотрудничестве?</w:t>
      </w:r>
    </w:p>
    <w:p w:rsidR="002368CA" w:rsidRPr="003D14DD" w:rsidRDefault="002368CA" w:rsidP="002368CA">
      <w:pPr>
        <w:numPr>
          <w:ilvl w:val="0"/>
          <w:numId w:val="35"/>
        </w:numPr>
        <w:tabs>
          <w:tab w:val="left" w:pos="426"/>
          <w:tab w:val="left" w:pos="720"/>
          <w:tab w:val="left" w:pos="1080"/>
          <w:tab w:val="left" w:pos="1134"/>
        </w:tabs>
        <w:suppressAutoHyphens/>
        <w:ind w:left="0" w:firstLine="720"/>
        <w:jc w:val="both"/>
        <w:rPr>
          <w:sz w:val="20"/>
          <w:szCs w:val="20"/>
        </w:rPr>
      </w:pPr>
      <w:r w:rsidRPr="003D14DD">
        <w:rPr>
          <w:sz w:val="20"/>
          <w:szCs w:val="20"/>
        </w:rPr>
        <w:t>Охарактеризуйте эвристические методы обучения.</w:t>
      </w:r>
    </w:p>
    <w:p w:rsidR="002368CA" w:rsidRPr="003D14DD" w:rsidRDefault="002368CA" w:rsidP="002368CA">
      <w:pPr>
        <w:numPr>
          <w:ilvl w:val="0"/>
          <w:numId w:val="35"/>
        </w:numPr>
        <w:tabs>
          <w:tab w:val="left" w:pos="426"/>
          <w:tab w:val="left" w:pos="720"/>
          <w:tab w:val="left" w:pos="1080"/>
          <w:tab w:val="left" w:pos="1134"/>
        </w:tabs>
        <w:suppressAutoHyphens/>
        <w:ind w:left="0" w:firstLine="720"/>
        <w:jc w:val="both"/>
        <w:rPr>
          <w:sz w:val="20"/>
          <w:szCs w:val="20"/>
        </w:rPr>
      </w:pPr>
      <w:r w:rsidRPr="003D14DD">
        <w:rPr>
          <w:sz w:val="20"/>
          <w:szCs w:val="20"/>
        </w:rPr>
        <w:t xml:space="preserve">Дайте характеристику </w:t>
      </w:r>
      <w:proofErr w:type="spellStart"/>
      <w:r w:rsidRPr="003D14DD">
        <w:rPr>
          <w:sz w:val="20"/>
          <w:szCs w:val="20"/>
        </w:rPr>
        <w:t>разноуровнему</w:t>
      </w:r>
      <w:proofErr w:type="spellEnd"/>
      <w:r w:rsidRPr="003D14DD">
        <w:rPr>
          <w:sz w:val="20"/>
          <w:szCs w:val="20"/>
        </w:rPr>
        <w:t xml:space="preserve"> обучению.</w:t>
      </w:r>
    </w:p>
    <w:p w:rsidR="002368CA" w:rsidRPr="003D14DD" w:rsidRDefault="002368CA" w:rsidP="002368CA">
      <w:pPr>
        <w:suppressAutoHyphens/>
        <w:ind w:firstLine="720"/>
        <w:rPr>
          <w:b/>
          <w:bCs/>
          <w:sz w:val="20"/>
          <w:szCs w:val="20"/>
        </w:rPr>
      </w:pPr>
    </w:p>
    <w:p w:rsidR="002368CA" w:rsidRPr="003D14DD" w:rsidRDefault="002368CA" w:rsidP="002368CA">
      <w:pPr>
        <w:tabs>
          <w:tab w:val="left" w:pos="1080"/>
        </w:tabs>
        <w:suppressAutoHyphens/>
        <w:ind w:firstLine="720"/>
        <w:jc w:val="both"/>
        <w:rPr>
          <w:b/>
          <w:sz w:val="20"/>
          <w:szCs w:val="20"/>
        </w:rPr>
      </w:pPr>
      <w:r w:rsidRPr="003D14DD">
        <w:rPr>
          <w:b/>
          <w:sz w:val="20"/>
          <w:szCs w:val="20"/>
        </w:rPr>
        <w:t xml:space="preserve">Раздел </w:t>
      </w:r>
      <w:r w:rsidRPr="003D14DD">
        <w:rPr>
          <w:b/>
          <w:caps/>
          <w:sz w:val="20"/>
          <w:szCs w:val="20"/>
        </w:rPr>
        <w:t>6</w:t>
      </w:r>
      <w:r w:rsidRPr="003D14DD">
        <w:rPr>
          <w:b/>
          <w:bCs/>
          <w:iCs/>
          <w:caps/>
          <w:sz w:val="20"/>
          <w:szCs w:val="20"/>
        </w:rPr>
        <w:t xml:space="preserve"> «</w:t>
      </w:r>
      <w:r w:rsidRPr="003D14DD">
        <w:rPr>
          <w:b/>
          <w:sz w:val="20"/>
          <w:szCs w:val="20"/>
        </w:rPr>
        <w:t>Применение прикладных программ в образовательном процессе и в ходе научных исследований»</w:t>
      </w:r>
    </w:p>
    <w:p w:rsidR="002368CA" w:rsidRPr="003D14DD" w:rsidRDefault="002368CA" w:rsidP="002368CA">
      <w:pPr>
        <w:numPr>
          <w:ilvl w:val="0"/>
          <w:numId w:val="36"/>
        </w:numPr>
        <w:tabs>
          <w:tab w:val="left" w:pos="720"/>
          <w:tab w:val="left" w:pos="1080"/>
        </w:tabs>
        <w:suppressAutoHyphens/>
        <w:ind w:hanging="11"/>
        <w:rPr>
          <w:sz w:val="20"/>
          <w:szCs w:val="20"/>
        </w:rPr>
      </w:pPr>
      <w:r w:rsidRPr="003D14DD">
        <w:rPr>
          <w:sz w:val="20"/>
          <w:szCs w:val="20"/>
        </w:rPr>
        <w:t xml:space="preserve">Охарактеризуйте текстовой процессор </w:t>
      </w:r>
      <w:proofErr w:type="spellStart"/>
      <w:r w:rsidRPr="003D14DD">
        <w:rPr>
          <w:sz w:val="20"/>
          <w:szCs w:val="20"/>
        </w:rPr>
        <w:t>Word</w:t>
      </w:r>
      <w:proofErr w:type="spellEnd"/>
      <w:r w:rsidRPr="003D14DD">
        <w:rPr>
          <w:sz w:val="20"/>
          <w:szCs w:val="20"/>
        </w:rPr>
        <w:t xml:space="preserve">. </w:t>
      </w:r>
    </w:p>
    <w:p w:rsidR="002368CA" w:rsidRPr="003D14DD" w:rsidRDefault="002368CA" w:rsidP="002368CA">
      <w:pPr>
        <w:numPr>
          <w:ilvl w:val="0"/>
          <w:numId w:val="36"/>
        </w:numPr>
        <w:tabs>
          <w:tab w:val="left" w:pos="720"/>
          <w:tab w:val="left" w:pos="1080"/>
        </w:tabs>
        <w:suppressAutoHyphens/>
        <w:ind w:hanging="11"/>
        <w:rPr>
          <w:sz w:val="20"/>
          <w:szCs w:val="20"/>
        </w:rPr>
      </w:pPr>
      <w:r w:rsidRPr="003D14DD">
        <w:rPr>
          <w:sz w:val="20"/>
          <w:szCs w:val="20"/>
        </w:rPr>
        <w:t xml:space="preserve">Охарактеризуйте электронные таблицы MS </w:t>
      </w:r>
      <w:proofErr w:type="spellStart"/>
      <w:r w:rsidRPr="003D14DD">
        <w:rPr>
          <w:sz w:val="20"/>
          <w:szCs w:val="20"/>
        </w:rPr>
        <w:t>Excel</w:t>
      </w:r>
      <w:proofErr w:type="spellEnd"/>
      <w:r w:rsidRPr="003D14DD">
        <w:rPr>
          <w:sz w:val="20"/>
          <w:szCs w:val="20"/>
        </w:rPr>
        <w:t xml:space="preserve">. </w:t>
      </w:r>
    </w:p>
    <w:p w:rsidR="002368CA" w:rsidRPr="003D14DD" w:rsidRDefault="002368CA" w:rsidP="002368CA">
      <w:pPr>
        <w:numPr>
          <w:ilvl w:val="0"/>
          <w:numId w:val="36"/>
        </w:numPr>
        <w:tabs>
          <w:tab w:val="left" w:pos="720"/>
          <w:tab w:val="left" w:pos="1080"/>
        </w:tabs>
        <w:suppressAutoHyphens/>
        <w:ind w:hanging="11"/>
        <w:rPr>
          <w:sz w:val="20"/>
          <w:szCs w:val="20"/>
        </w:rPr>
      </w:pPr>
      <w:r w:rsidRPr="003D14DD">
        <w:rPr>
          <w:sz w:val="20"/>
          <w:szCs w:val="20"/>
        </w:rPr>
        <w:t xml:space="preserve">Анализ данных в MS </w:t>
      </w:r>
      <w:proofErr w:type="spellStart"/>
      <w:r w:rsidRPr="003D14DD">
        <w:rPr>
          <w:sz w:val="20"/>
          <w:szCs w:val="20"/>
        </w:rPr>
        <w:t>Access</w:t>
      </w:r>
      <w:proofErr w:type="spellEnd"/>
      <w:r w:rsidRPr="003D14DD">
        <w:rPr>
          <w:sz w:val="20"/>
          <w:szCs w:val="20"/>
        </w:rPr>
        <w:t>.</w:t>
      </w:r>
    </w:p>
    <w:p w:rsidR="002368CA" w:rsidRPr="003D14DD" w:rsidRDefault="002368CA" w:rsidP="002368CA">
      <w:pPr>
        <w:numPr>
          <w:ilvl w:val="0"/>
          <w:numId w:val="36"/>
        </w:numPr>
        <w:tabs>
          <w:tab w:val="left" w:pos="720"/>
          <w:tab w:val="left" w:pos="1080"/>
        </w:tabs>
        <w:suppressAutoHyphens/>
        <w:ind w:hanging="11"/>
        <w:rPr>
          <w:sz w:val="20"/>
          <w:szCs w:val="20"/>
        </w:rPr>
      </w:pPr>
      <w:r w:rsidRPr="003D14DD">
        <w:rPr>
          <w:sz w:val="20"/>
          <w:szCs w:val="20"/>
        </w:rPr>
        <w:t xml:space="preserve">Программы обработки графических изображений. </w:t>
      </w:r>
    </w:p>
    <w:p w:rsidR="002368CA" w:rsidRPr="003D14DD" w:rsidRDefault="002368CA" w:rsidP="002368CA">
      <w:pPr>
        <w:numPr>
          <w:ilvl w:val="0"/>
          <w:numId w:val="36"/>
        </w:numPr>
        <w:tabs>
          <w:tab w:val="left" w:pos="720"/>
          <w:tab w:val="left" w:pos="1080"/>
        </w:tabs>
        <w:suppressAutoHyphens/>
        <w:ind w:hanging="11"/>
        <w:rPr>
          <w:sz w:val="20"/>
          <w:szCs w:val="20"/>
        </w:rPr>
      </w:pPr>
      <w:r w:rsidRPr="003D14DD">
        <w:rPr>
          <w:sz w:val="20"/>
          <w:szCs w:val="20"/>
        </w:rPr>
        <w:t xml:space="preserve">Элементы мультимедиа в </w:t>
      </w:r>
      <w:proofErr w:type="spellStart"/>
      <w:r w:rsidRPr="003D14DD">
        <w:rPr>
          <w:sz w:val="20"/>
          <w:szCs w:val="20"/>
        </w:rPr>
        <w:t>PowerPoint</w:t>
      </w:r>
      <w:proofErr w:type="spellEnd"/>
      <w:r w:rsidRPr="003D14DD">
        <w:rPr>
          <w:sz w:val="20"/>
          <w:szCs w:val="20"/>
        </w:rPr>
        <w:t xml:space="preserve">. </w:t>
      </w:r>
    </w:p>
    <w:p w:rsidR="002368CA" w:rsidRPr="003D14DD" w:rsidRDefault="002368CA" w:rsidP="002368CA">
      <w:pPr>
        <w:numPr>
          <w:ilvl w:val="0"/>
          <w:numId w:val="36"/>
        </w:numPr>
        <w:tabs>
          <w:tab w:val="clear" w:pos="720"/>
          <w:tab w:val="left" w:pos="1080"/>
        </w:tabs>
        <w:suppressAutoHyphens/>
        <w:ind w:hanging="11"/>
        <w:rPr>
          <w:b/>
          <w:bCs/>
          <w:sz w:val="20"/>
          <w:szCs w:val="20"/>
        </w:rPr>
      </w:pPr>
      <w:r w:rsidRPr="003D14DD">
        <w:rPr>
          <w:sz w:val="20"/>
          <w:szCs w:val="20"/>
        </w:rPr>
        <w:t xml:space="preserve">Создание анимации слайдов. Создание электронных учебных курсов средствами </w:t>
      </w:r>
      <w:proofErr w:type="spellStart"/>
      <w:r w:rsidRPr="003D14DD">
        <w:rPr>
          <w:sz w:val="20"/>
          <w:szCs w:val="20"/>
        </w:rPr>
        <w:t>Microsoft</w:t>
      </w:r>
      <w:proofErr w:type="spellEnd"/>
      <w:r w:rsidRPr="003D14DD">
        <w:rPr>
          <w:sz w:val="20"/>
          <w:szCs w:val="20"/>
        </w:rPr>
        <w:t xml:space="preserve"> HTML </w:t>
      </w:r>
      <w:proofErr w:type="spellStart"/>
      <w:r w:rsidRPr="003D14DD">
        <w:rPr>
          <w:sz w:val="20"/>
          <w:szCs w:val="20"/>
        </w:rPr>
        <w:t>Help</w:t>
      </w:r>
      <w:proofErr w:type="spellEnd"/>
    </w:p>
    <w:p w:rsidR="002368CA" w:rsidRPr="003D14DD" w:rsidRDefault="002368CA" w:rsidP="002368CA">
      <w:pPr>
        <w:numPr>
          <w:ilvl w:val="0"/>
          <w:numId w:val="36"/>
        </w:numPr>
        <w:tabs>
          <w:tab w:val="left" w:pos="426"/>
          <w:tab w:val="left" w:pos="720"/>
          <w:tab w:val="left" w:pos="1080"/>
          <w:tab w:val="left" w:pos="1134"/>
        </w:tabs>
        <w:suppressAutoHyphens/>
        <w:ind w:hanging="11"/>
        <w:jc w:val="both"/>
        <w:rPr>
          <w:sz w:val="20"/>
          <w:szCs w:val="20"/>
        </w:rPr>
      </w:pPr>
      <w:r w:rsidRPr="003D14DD">
        <w:rPr>
          <w:sz w:val="20"/>
          <w:szCs w:val="20"/>
        </w:rPr>
        <w:t xml:space="preserve">Охарактеризуйте возможности программы </w:t>
      </w:r>
      <w:proofErr w:type="spellStart"/>
      <w:r w:rsidRPr="003D14DD">
        <w:rPr>
          <w:snapToGrid w:val="0"/>
          <w:sz w:val="20"/>
          <w:szCs w:val="20"/>
        </w:rPr>
        <w:t>Power</w:t>
      </w:r>
      <w:proofErr w:type="spellEnd"/>
      <w:r w:rsidRPr="003D14DD">
        <w:rPr>
          <w:snapToGrid w:val="0"/>
          <w:sz w:val="20"/>
          <w:szCs w:val="20"/>
        </w:rPr>
        <w:t xml:space="preserve"> </w:t>
      </w:r>
      <w:proofErr w:type="spellStart"/>
      <w:r w:rsidRPr="003D14DD">
        <w:rPr>
          <w:snapToGrid w:val="0"/>
          <w:sz w:val="20"/>
          <w:szCs w:val="20"/>
        </w:rPr>
        <w:t>Point</w:t>
      </w:r>
      <w:proofErr w:type="spellEnd"/>
      <w:r w:rsidRPr="003D14DD">
        <w:rPr>
          <w:snapToGrid w:val="0"/>
          <w:sz w:val="20"/>
          <w:szCs w:val="20"/>
        </w:rPr>
        <w:t xml:space="preserve"> по созданию электронных обучающих продуктов.</w:t>
      </w:r>
    </w:p>
    <w:p w:rsidR="002368CA" w:rsidRPr="003D14DD" w:rsidRDefault="002368CA" w:rsidP="002368CA">
      <w:pPr>
        <w:rPr>
          <w:b/>
          <w:sz w:val="20"/>
          <w:szCs w:val="20"/>
        </w:rPr>
      </w:pPr>
    </w:p>
    <w:p w:rsidR="002368CA" w:rsidRPr="003D14DD" w:rsidRDefault="002368CA" w:rsidP="002368CA">
      <w:pPr>
        <w:ind w:firstLine="68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368CA" w:rsidRPr="003D14DD" w:rsidRDefault="002368CA" w:rsidP="002368CA">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2797"/>
        <w:gridCol w:w="2419"/>
        <w:gridCol w:w="1164"/>
        <w:gridCol w:w="1492"/>
      </w:tblGrid>
      <w:tr w:rsidR="002368CA" w:rsidRPr="003D14DD" w:rsidTr="004D69F2">
        <w:trPr>
          <w:trHeight w:val="190"/>
          <w:tblHeader/>
        </w:trPr>
        <w:tc>
          <w:tcPr>
            <w:tcW w:w="0" w:type="auto"/>
            <w:vMerge w:val="restart"/>
            <w:vAlign w:val="center"/>
          </w:tcPr>
          <w:p w:rsidR="002368CA" w:rsidRPr="003D14DD" w:rsidRDefault="002368CA" w:rsidP="004D69F2">
            <w:pPr>
              <w:jc w:val="center"/>
              <w:rPr>
                <w:b/>
                <w:sz w:val="20"/>
                <w:szCs w:val="20"/>
              </w:rPr>
            </w:pPr>
            <w:r w:rsidRPr="003D14DD">
              <w:rPr>
                <w:b/>
                <w:sz w:val="20"/>
                <w:szCs w:val="20"/>
              </w:rPr>
              <w:t>Виды контактной</w:t>
            </w:r>
          </w:p>
          <w:p w:rsidR="002368CA" w:rsidRPr="003D14DD" w:rsidRDefault="002368CA" w:rsidP="004D69F2">
            <w:pPr>
              <w:jc w:val="center"/>
              <w:rPr>
                <w:b/>
                <w:sz w:val="20"/>
                <w:szCs w:val="20"/>
              </w:rPr>
            </w:pPr>
            <w:r w:rsidRPr="003D14DD">
              <w:rPr>
                <w:b/>
                <w:sz w:val="20"/>
                <w:szCs w:val="20"/>
              </w:rPr>
              <w:lastRenderedPageBreak/>
              <w:t xml:space="preserve">работы </w:t>
            </w:r>
          </w:p>
        </w:tc>
        <w:tc>
          <w:tcPr>
            <w:tcW w:w="5439" w:type="dxa"/>
            <w:gridSpan w:val="2"/>
          </w:tcPr>
          <w:p w:rsidR="002368CA" w:rsidRPr="003D14DD" w:rsidRDefault="002368CA" w:rsidP="004D69F2">
            <w:pPr>
              <w:jc w:val="center"/>
              <w:rPr>
                <w:b/>
                <w:sz w:val="20"/>
                <w:szCs w:val="20"/>
              </w:rPr>
            </w:pPr>
            <w:r w:rsidRPr="003D14DD">
              <w:rPr>
                <w:b/>
                <w:sz w:val="20"/>
                <w:szCs w:val="20"/>
              </w:rPr>
              <w:lastRenderedPageBreak/>
              <w:t xml:space="preserve">Образовательные технологии </w:t>
            </w:r>
          </w:p>
        </w:tc>
        <w:tc>
          <w:tcPr>
            <w:tcW w:w="2716" w:type="dxa"/>
            <w:gridSpan w:val="2"/>
            <w:vAlign w:val="center"/>
          </w:tcPr>
          <w:p w:rsidR="002368CA" w:rsidRPr="003D14DD" w:rsidRDefault="002368CA" w:rsidP="004D69F2">
            <w:pPr>
              <w:jc w:val="center"/>
              <w:rPr>
                <w:b/>
                <w:sz w:val="20"/>
                <w:szCs w:val="20"/>
              </w:rPr>
            </w:pPr>
            <w:r w:rsidRPr="003D14DD">
              <w:rPr>
                <w:b/>
                <w:sz w:val="20"/>
                <w:szCs w:val="20"/>
              </w:rPr>
              <w:t xml:space="preserve">Контактная работа </w:t>
            </w:r>
          </w:p>
          <w:p w:rsidR="002368CA" w:rsidRPr="003D14DD" w:rsidRDefault="002368CA" w:rsidP="004D69F2">
            <w:pPr>
              <w:jc w:val="center"/>
              <w:rPr>
                <w:b/>
                <w:sz w:val="20"/>
                <w:szCs w:val="20"/>
              </w:rPr>
            </w:pPr>
          </w:p>
        </w:tc>
      </w:tr>
      <w:tr w:rsidR="002368CA" w:rsidRPr="003D14DD" w:rsidTr="004D69F2">
        <w:trPr>
          <w:trHeight w:val="577"/>
          <w:tblHeader/>
        </w:trPr>
        <w:tc>
          <w:tcPr>
            <w:tcW w:w="0" w:type="auto"/>
            <w:vMerge/>
          </w:tcPr>
          <w:p w:rsidR="002368CA" w:rsidRPr="003D14DD" w:rsidRDefault="002368CA" w:rsidP="004D69F2">
            <w:pPr>
              <w:jc w:val="center"/>
              <w:rPr>
                <w:sz w:val="20"/>
                <w:szCs w:val="20"/>
              </w:rPr>
            </w:pPr>
          </w:p>
        </w:tc>
        <w:tc>
          <w:tcPr>
            <w:tcW w:w="2927" w:type="dxa"/>
          </w:tcPr>
          <w:p w:rsidR="002368CA" w:rsidRPr="003D14DD" w:rsidRDefault="002368CA"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2368CA" w:rsidRPr="003D14DD" w:rsidRDefault="002368CA"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512" w:type="dxa"/>
          </w:tcPr>
          <w:p w:rsidR="002368CA" w:rsidRPr="003D14DD" w:rsidRDefault="002368CA"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1224" w:type="dxa"/>
            <w:vAlign w:val="center"/>
          </w:tcPr>
          <w:p w:rsidR="002368CA" w:rsidRPr="003D14DD" w:rsidRDefault="002368CA" w:rsidP="004D69F2">
            <w:pPr>
              <w:jc w:val="center"/>
              <w:rPr>
                <w:sz w:val="20"/>
                <w:szCs w:val="20"/>
              </w:rPr>
            </w:pPr>
            <w:r w:rsidRPr="003D14DD">
              <w:rPr>
                <w:b/>
                <w:sz w:val="20"/>
                <w:szCs w:val="20"/>
              </w:rPr>
              <w:t xml:space="preserve">(всего </w:t>
            </w:r>
            <w:proofErr w:type="spellStart"/>
            <w:r w:rsidRPr="003D14DD">
              <w:rPr>
                <w:b/>
                <w:sz w:val="20"/>
                <w:szCs w:val="20"/>
              </w:rPr>
              <w:t>ак.ч</w:t>
            </w:r>
            <w:proofErr w:type="spellEnd"/>
            <w:r w:rsidRPr="003D14DD">
              <w:rPr>
                <w:b/>
                <w:sz w:val="20"/>
                <w:szCs w:val="20"/>
              </w:rPr>
              <w:t>.)</w:t>
            </w:r>
          </w:p>
        </w:tc>
        <w:tc>
          <w:tcPr>
            <w:tcW w:w="1492" w:type="dxa"/>
            <w:vAlign w:val="center"/>
          </w:tcPr>
          <w:p w:rsidR="002368CA" w:rsidRPr="003D14DD" w:rsidRDefault="002368CA" w:rsidP="004D69F2">
            <w:pPr>
              <w:jc w:val="center"/>
              <w:rPr>
                <w:b/>
                <w:sz w:val="20"/>
                <w:szCs w:val="20"/>
              </w:rPr>
            </w:pPr>
            <w:r w:rsidRPr="003D14DD">
              <w:rPr>
                <w:b/>
                <w:sz w:val="20"/>
                <w:szCs w:val="20"/>
              </w:rPr>
              <w:t>в том числе в форме практической подготовки</w:t>
            </w:r>
          </w:p>
          <w:p w:rsidR="002368CA" w:rsidRPr="003D14DD" w:rsidRDefault="002368CA" w:rsidP="004D69F2">
            <w:pPr>
              <w:jc w:val="center"/>
              <w:rPr>
                <w:sz w:val="20"/>
                <w:szCs w:val="20"/>
              </w:rPr>
            </w:pPr>
            <w:r w:rsidRPr="003D14DD">
              <w:rPr>
                <w:b/>
                <w:sz w:val="20"/>
                <w:szCs w:val="20"/>
              </w:rPr>
              <w:t xml:space="preserve">( </w:t>
            </w:r>
            <w:proofErr w:type="spellStart"/>
            <w:r w:rsidRPr="003D14DD">
              <w:rPr>
                <w:b/>
                <w:sz w:val="20"/>
                <w:szCs w:val="20"/>
              </w:rPr>
              <w:t>ак.ч</w:t>
            </w:r>
            <w:proofErr w:type="spellEnd"/>
            <w:r w:rsidRPr="003D14DD">
              <w:rPr>
                <w:b/>
                <w:sz w:val="20"/>
                <w:szCs w:val="20"/>
              </w:rPr>
              <w:t>.)</w:t>
            </w:r>
          </w:p>
        </w:tc>
      </w:tr>
      <w:tr w:rsidR="002368CA" w:rsidRPr="003D14DD" w:rsidTr="004D69F2">
        <w:trPr>
          <w:trHeight w:val="171"/>
          <w:tblHeader/>
        </w:trPr>
        <w:tc>
          <w:tcPr>
            <w:tcW w:w="0" w:type="auto"/>
          </w:tcPr>
          <w:p w:rsidR="002368CA" w:rsidRPr="003D14DD" w:rsidRDefault="002368CA" w:rsidP="004D69F2">
            <w:pPr>
              <w:jc w:val="center"/>
              <w:rPr>
                <w:sz w:val="20"/>
                <w:szCs w:val="20"/>
              </w:rPr>
            </w:pPr>
            <w:r w:rsidRPr="003D14DD">
              <w:rPr>
                <w:sz w:val="20"/>
                <w:szCs w:val="20"/>
              </w:rPr>
              <w:lastRenderedPageBreak/>
              <w:t>1</w:t>
            </w:r>
          </w:p>
        </w:tc>
        <w:tc>
          <w:tcPr>
            <w:tcW w:w="2927" w:type="dxa"/>
          </w:tcPr>
          <w:p w:rsidR="002368CA" w:rsidRPr="003D14DD" w:rsidRDefault="002368CA" w:rsidP="004D69F2">
            <w:pPr>
              <w:jc w:val="center"/>
              <w:rPr>
                <w:sz w:val="20"/>
                <w:szCs w:val="20"/>
              </w:rPr>
            </w:pPr>
            <w:r w:rsidRPr="003D14DD">
              <w:rPr>
                <w:sz w:val="20"/>
                <w:szCs w:val="20"/>
              </w:rPr>
              <w:t>2</w:t>
            </w:r>
          </w:p>
        </w:tc>
        <w:tc>
          <w:tcPr>
            <w:tcW w:w="2512" w:type="dxa"/>
          </w:tcPr>
          <w:p w:rsidR="002368CA" w:rsidRPr="003D14DD" w:rsidRDefault="002368CA" w:rsidP="004D69F2">
            <w:pPr>
              <w:jc w:val="center"/>
              <w:rPr>
                <w:sz w:val="20"/>
                <w:szCs w:val="20"/>
              </w:rPr>
            </w:pPr>
            <w:r w:rsidRPr="003D14DD">
              <w:rPr>
                <w:sz w:val="20"/>
                <w:szCs w:val="20"/>
              </w:rPr>
              <w:t>3</w:t>
            </w:r>
          </w:p>
        </w:tc>
        <w:tc>
          <w:tcPr>
            <w:tcW w:w="1224" w:type="dxa"/>
          </w:tcPr>
          <w:p w:rsidR="002368CA" w:rsidRPr="003D14DD" w:rsidRDefault="002368CA" w:rsidP="004D69F2">
            <w:pPr>
              <w:jc w:val="center"/>
              <w:rPr>
                <w:sz w:val="20"/>
                <w:szCs w:val="20"/>
              </w:rPr>
            </w:pPr>
          </w:p>
        </w:tc>
        <w:tc>
          <w:tcPr>
            <w:tcW w:w="1492" w:type="dxa"/>
          </w:tcPr>
          <w:p w:rsidR="002368CA" w:rsidRPr="003D14DD" w:rsidRDefault="002368CA" w:rsidP="004D69F2">
            <w:pPr>
              <w:jc w:val="center"/>
              <w:rPr>
                <w:sz w:val="20"/>
                <w:szCs w:val="20"/>
              </w:rPr>
            </w:pPr>
            <w:r w:rsidRPr="003D14DD">
              <w:rPr>
                <w:sz w:val="20"/>
                <w:szCs w:val="20"/>
              </w:rPr>
              <w:t>4</w:t>
            </w:r>
          </w:p>
        </w:tc>
      </w:tr>
      <w:tr w:rsidR="002368CA" w:rsidRPr="003D14DD" w:rsidTr="004D69F2">
        <w:tc>
          <w:tcPr>
            <w:tcW w:w="0" w:type="auto"/>
          </w:tcPr>
          <w:p w:rsidR="002368CA" w:rsidRPr="003D14DD" w:rsidRDefault="002368CA" w:rsidP="004D69F2">
            <w:pPr>
              <w:rPr>
                <w:b/>
                <w:sz w:val="20"/>
                <w:szCs w:val="20"/>
              </w:rPr>
            </w:pPr>
            <w:r w:rsidRPr="003D14DD">
              <w:rPr>
                <w:b/>
                <w:sz w:val="20"/>
                <w:szCs w:val="20"/>
              </w:rPr>
              <w:t>Лекционного типа (лекции)</w:t>
            </w:r>
          </w:p>
        </w:tc>
        <w:tc>
          <w:tcPr>
            <w:tcW w:w="2927" w:type="dxa"/>
            <w:vAlign w:val="center"/>
          </w:tcPr>
          <w:p w:rsidR="002368CA" w:rsidRPr="003D14DD" w:rsidRDefault="002368CA" w:rsidP="004D69F2">
            <w:pPr>
              <w:jc w:val="center"/>
              <w:rPr>
                <w:sz w:val="20"/>
                <w:szCs w:val="20"/>
              </w:rPr>
            </w:pPr>
            <w:r w:rsidRPr="003D14DD">
              <w:rPr>
                <w:sz w:val="20"/>
                <w:szCs w:val="20"/>
              </w:rPr>
              <w:t>6</w:t>
            </w:r>
          </w:p>
        </w:tc>
        <w:tc>
          <w:tcPr>
            <w:tcW w:w="2512" w:type="dxa"/>
            <w:vAlign w:val="center"/>
          </w:tcPr>
          <w:p w:rsidR="002368CA" w:rsidRPr="003D14DD" w:rsidRDefault="002368CA" w:rsidP="004D69F2">
            <w:pPr>
              <w:jc w:val="center"/>
              <w:rPr>
                <w:i/>
                <w:sz w:val="20"/>
                <w:szCs w:val="20"/>
              </w:rPr>
            </w:pPr>
            <w:r w:rsidRPr="003D14DD">
              <w:rPr>
                <w:i/>
                <w:sz w:val="20"/>
                <w:szCs w:val="20"/>
              </w:rPr>
              <w:t>-</w:t>
            </w:r>
          </w:p>
        </w:tc>
        <w:tc>
          <w:tcPr>
            <w:tcW w:w="1224" w:type="dxa"/>
            <w:vAlign w:val="center"/>
          </w:tcPr>
          <w:p w:rsidR="002368CA" w:rsidRPr="003D14DD" w:rsidRDefault="002368CA" w:rsidP="004D69F2">
            <w:pPr>
              <w:jc w:val="center"/>
              <w:rPr>
                <w:b/>
                <w:sz w:val="20"/>
                <w:szCs w:val="20"/>
              </w:rPr>
            </w:pPr>
            <w:r w:rsidRPr="003D14DD">
              <w:rPr>
                <w:b/>
                <w:sz w:val="20"/>
                <w:szCs w:val="20"/>
              </w:rPr>
              <w:t>6</w:t>
            </w:r>
          </w:p>
          <w:p w:rsidR="002368CA" w:rsidRPr="003D14DD" w:rsidRDefault="002368CA" w:rsidP="004D69F2">
            <w:pPr>
              <w:jc w:val="center"/>
              <w:rPr>
                <w:b/>
                <w:sz w:val="20"/>
                <w:szCs w:val="20"/>
              </w:rPr>
            </w:pPr>
          </w:p>
        </w:tc>
        <w:tc>
          <w:tcPr>
            <w:tcW w:w="1492" w:type="dxa"/>
            <w:vAlign w:val="center"/>
          </w:tcPr>
          <w:p w:rsidR="002368CA" w:rsidRPr="003D14DD" w:rsidRDefault="002368CA" w:rsidP="004D69F2">
            <w:pPr>
              <w:jc w:val="center"/>
              <w:rPr>
                <w:b/>
                <w:sz w:val="20"/>
                <w:szCs w:val="20"/>
              </w:rPr>
            </w:pPr>
          </w:p>
        </w:tc>
      </w:tr>
      <w:tr w:rsidR="002368CA" w:rsidRPr="003D14DD" w:rsidTr="004D69F2">
        <w:trPr>
          <w:trHeight w:val="337"/>
        </w:trPr>
        <w:tc>
          <w:tcPr>
            <w:tcW w:w="0" w:type="auto"/>
          </w:tcPr>
          <w:p w:rsidR="002368CA" w:rsidRPr="003D14DD" w:rsidRDefault="002368CA" w:rsidP="004D69F2">
            <w:pPr>
              <w:rPr>
                <w:b/>
                <w:sz w:val="20"/>
                <w:szCs w:val="20"/>
              </w:rPr>
            </w:pPr>
            <w:r w:rsidRPr="003D14DD">
              <w:rPr>
                <w:b/>
                <w:sz w:val="20"/>
                <w:szCs w:val="20"/>
              </w:rPr>
              <w:t>Семинарского типа</w:t>
            </w:r>
          </w:p>
          <w:p w:rsidR="002368CA" w:rsidRPr="003D14DD" w:rsidRDefault="002368CA" w:rsidP="004D69F2">
            <w:pPr>
              <w:rPr>
                <w:b/>
                <w:sz w:val="20"/>
                <w:szCs w:val="20"/>
              </w:rPr>
            </w:pPr>
            <w:r w:rsidRPr="003D14DD">
              <w:rPr>
                <w:b/>
                <w:sz w:val="20"/>
                <w:szCs w:val="20"/>
              </w:rPr>
              <w:t>(семинар дискуссия)</w:t>
            </w:r>
          </w:p>
        </w:tc>
        <w:tc>
          <w:tcPr>
            <w:tcW w:w="2927" w:type="dxa"/>
            <w:vAlign w:val="center"/>
          </w:tcPr>
          <w:p w:rsidR="002368CA" w:rsidRPr="003D14DD" w:rsidRDefault="002368CA" w:rsidP="004D69F2">
            <w:pPr>
              <w:jc w:val="center"/>
              <w:rPr>
                <w:sz w:val="20"/>
                <w:szCs w:val="20"/>
              </w:rPr>
            </w:pPr>
            <w:r w:rsidRPr="003D14DD">
              <w:rPr>
                <w:sz w:val="20"/>
                <w:szCs w:val="20"/>
              </w:rPr>
              <w:t>-</w:t>
            </w:r>
          </w:p>
        </w:tc>
        <w:tc>
          <w:tcPr>
            <w:tcW w:w="2512" w:type="dxa"/>
            <w:vAlign w:val="center"/>
          </w:tcPr>
          <w:p w:rsidR="002368CA" w:rsidRPr="003D14DD" w:rsidRDefault="002368CA" w:rsidP="004D69F2">
            <w:pPr>
              <w:jc w:val="center"/>
              <w:rPr>
                <w:sz w:val="20"/>
                <w:szCs w:val="20"/>
              </w:rPr>
            </w:pPr>
            <w:r w:rsidRPr="003D14DD">
              <w:rPr>
                <w:sz w:val="20"/>
                <w:szCs w:val="20"/>
              </w:rPr>
              <w:t>-</w:t>
            </w:r>
          </w:p>
        </w:tc>
        <w:tc>
          <w:tcPr>
            <w:tcW w:w="1224" w:type="dxa"/>
            <w:vAlign w:val="center"/>
          </w:tcPr>
          <w:p w:rsidR="002368CA" w:rsidRPr="003D14DD" w:rsidRDefault="002368CA" w:rsidP="004D69F2">
            <w:pPr>
              <w:jc w:val="center"/>
              <w:rPr>
                <w:b/>
                <w:sz w:val="20"/>
                <w:szCs w:val="20"/>
              </w:rPr>
            </w:pPr>
          </w:p>
        </w:tc>
        <w:tc>
          <w:tcPr>
            <w:tcW w:w="1492" w:type="dxa"/>
            <w:vAlign w:val="center"/>
          </w:tcPr>
          <w:p w:rsidR="002368CA" w:rsidRPr="003D14DD" w:rsidRDefault="002368CA" w:rsidP="004D69F2">
            <w:pPr>
              <w:jc w:val="center"/>
              <w:rPr>
                <w:b/>
                <w:sz w:val="20"/>
                <w:szCs w:val="20"/>
              </w:rPr>
            </w:pPr>
            <w:r w:rsidRPr="003D14DD">
              <w:rPr>
                <w:b/>
                <w:sz w:val="20"/>
                <w:szCs w:val="20"/>
              </w:rPr>
              <w:t>-</w:t>
            </w:r>
          </w:p>
        </w:tc>
      </w:tr>
      <w:tr w:rsidR="002368CA" w:rsidRPr="003D14DD" w:rsidTr="004D69F2">
        <w:tc>
          <w:tcPr>
            <w:tcW w:w="0" w:type="auto"/>
          </w:tcPr>
          <w:p w:rsidR="002368CA" w:rsidRPr="003D14DD" w:rsidRDefault="002368CA" w:rsidP="004D69F2">
            <w:pPr>
              <w:rPr>
                <w:b/>
                <w:sz w:val="20"/>
                <w:szCs w:val="20"/>
              </w:rPr>
            </w:pPr>
            <w:r w:rsidRPr="003D14DD">
              <w:rPr>
                <w:b/>
                <w:sz w:val="20"/>
                <w:szCs w:val="20"/>
              </w:rPr>
              <w:t>Семинарского типа</w:t>
            </w:r>
          </w:p>
          <w:p w:rsidR="002368CA" w:rsidRPr="003D14DD" w:rsidRDefault="002368CA" w:rsidP="004D69F2">
            <w:pPr>
              <w:rPr>
                <w:b/>
                <w:sz w:val="20"/>
                <w:szCs w:val="20"/>
              </w:rPr>
            </w:pPr>
            <w:r w:rsidRPr="003D14DD">
              <w:rPr>
                <w:b/>
                <w:sz w:val="20"/>
                <w:szCs w:val="20"/>
              </w:rPr>
              <w:t>(практические занятия)</w:t>
            </w:r>
          </w:p>
        </w:tc>
        <w:tc>
          <w:tcPr>
            <w:tcW w:w="2927" w:type="dxa"/>
            <w:vAlign w:val="center"/>
          </w:tcPr>
          <w:p w:rsidR="002368CA" w:rsidRPr="003D14DD" w:rsidRDefault="002368CA" w:rsidP="004D69F2">
            <w:pPr>
              <w:jc w:val="center"/>
              <w:rPr>
                <w:sz w:val="20"/>
                <w:szCs w:val="20"/>
              </w:rPr>
            </w:pPr>
            <w:r w:rsidRPr="003D14DD">
              <w:rPr>
                <w:sz w:val="20"/>
                <w:szCs w:val="20"/>
              </w:rPr>
              <w:t>-</w:t>
            </w:r>
          </w:p>
        </w:tc>
        <w:tc>
          <w:tcPr>
            <w:tcW w:w="2512" w:type="dxa"/>
            <w:vAlign w:val="center"/>
          </w:tcPr>
          <w:p w:rsidR="002368CA" w:rsidRPr="003D14DD" w:rsidRDefault="002368CA" w:rsidP="004D69F2">
            <w:pPr>
              <w:jc w:val="center"/>
              <w:rPr>
                <w:sz w:val="20"/>
                <w:szCs w:val="20"/>
              </w:rPr>
            </w:pPr>
            <w:r w:rsidRPr="003D14DD">
              <w:rPr>
                <w:sz w:val="20"/>
                <w:szCs w:val="20"/>
              </w:rPr>
              <w:t>18</w:t>
            </w:r>
          </w:p>
        </w:tc>
        <w:tc>
          <w:tcPr>
            <w:tcW w:w="1224" w:type="dxa"/>
            <w:vAlign w:val="center"/>
          </w:tcPr>
          <w:p w:rsidR="002368CA" w:rsidRPr="003D14DD" w:rsidRDefault="002368CA" w:rsidP="004D69F2">
            <w:pPr>
              <w:jc w:val="center"/>
              <w:rPr>
                <w:b/>
                <w:sz w:val="20"/>
                <w:szCs w:val="20"/>
              </w:rPr>
            </w:pPr>
            <w:r w:rsidRPr="003D14DD">
              <w:rPr>
                <w:b/>
                <w:sz w:val="20"/>
                <w:szCs w:val="20"/>
              </w:rPr>
              <w:t>18</w:t>
            </w:r>
          </w:p>
        </w:tc>
        <w:tc>
          <w:tcPr>
            <w:tcW w:w="1492" w:type="dxa"/>
            <w:vAlign w:val="center"/>
          </w:tcPr>
          <w:p w:rsidR="002368CA" w:rsidRPr="003D14DD" w:rsidRDefault="002368CA" w:rsidP="004D69F2">
            <w:pPr>
              <w:jc w:val="center"/>
              <w:rPr>
                <w:b/>
                <w:sz w:val="20"/>
                <w:szCs w:val="20"/>
              </w:rPr>
            </w:pPr>
            <w:r w:rsidRPr="003D14DD">
              <w:rPr>
                <w:b/>
                <w:sz w:val="20"/>
                <w:szCs w:val="20"/>
              </w:rPr>
              <w:t>-</w:t>
            </w:r>
          </w:p>
        </w:tc>
      </w:tr>
      <w:tr w:rsidR="002368CA" w:rsidRPr="003D14DD" w:rsidTr="004D69F2">
        <w:tc>
          <w:tcPr>
            <w:tcW w:w="0" w:type="auto"/>
          </w:tcPr>
          <w:p w:rsidR="002368CA" w:rsidRPr="003D14DD" w:rsidRDefault="002368CA" w:rsidP="004D69F2">
            <w:pPr>
              <w:rPr>
                <w:i/>
                <w:sz w:val="20"/>
                <w:szCs w:val="20"/>
              </w:rPr>
            </w:pPr>
            <w:r w:rsidRPr="003D14DD">
              <w:rPr>
                <w:i/>
                <w:sz w:val="20"/>
                <w:szCs w:val="20"/>
              </w:rPr>
              <w:t xml:space="preserve">в том числе в форме практической подготовки </w:t>
            </w:r>
          </w:p>
        </w:tc>
        <w:tc>
          <w:tcPr>
            <w:tcW w:w="2927" w:type="dxa"/>
            <w:vAlign w:val="center"/>
          </w:tcPr>
          <w:p w:rsidR="002368CA" w:rsidRPr="003D14DD" w:rsidRDefault="002368CA" w:rsidP="004D69F2">
            <w:pPr>
              <w:jc w:val="center"/>
              <w:rPr>
                <w:sz w:val="20"/>
                <w:szCs w:val="20"/>
              </w:rPr>
            </w:pPr>
            <w:r w:rsidRPr="003D14DD">
              <w:rPr>
                <w:sz w:val="20"/>
                <w:szCs w:val="20"/>
              </w:rPr>
              <w:t>-</w:t>
            </w:r>
          </w:p>
        </w:tc>
        <w:tc>
          <w:tcPr>
            <w:tcW w:w="2512" w:type="dxa"/>
            <w:vAlign w:val="center"/>
          </w:tcPr>
          <w:p w:rsidR="002368CA" w:rsidRPr="003D14DD" w:rsidRDefault="002368CA" w:rsidP="004D69F2">
            <w:pPr>
              <w:jc w:val="center"/>
              <w:rPr>
                <w:i/>
                <w:sz w:val="20"/>
                <w:szCs w:val="20"/>
              </w:rPr>
            </w:pPr>
            <w:r w:rsidRPr="003D14DD">
              <w:rPr>
                <w:i/>
                <w:sz w:val="20"/>
                <w:szCs w:val="20"/>
              </w:rPr>
              <w:t>-</w:t>
            </w:r>
          </w:p>
        </w:tc>
        <w:tc>
          <w:tcPr>
            <w:tcW w:w="1224" w:type="dxa"/>
            <w:vAlign w:val="center"/>
          </w:tcPr>
          <w:p w:rsidR="002368CA" w:rsidRPr="003D14DD" w:rsidRDefault="002368CA" w:rsidP="004D69F2">
            <w:pPr>
              <w:jc w:val="center"/>
              <w:rPr>
                <w:b/>
                <w:sz w:val="20"/>
                <w:szCs w:val="20"/>
              </w:rPr>
            </w:pPr>
            <w:r w:rsidRPr="003D14DD">
              <w:rPr>
                <w:b/>
                <w:sz w:val="20"/>
                <w:szCs w:val="20"/>
              </w:rPr>
              <w:t>-</w:t>
            </w:r>
          </w:p>
        </w:tc>
        <w:tc>
          <w:tcPr>
            <w:tcW w:w="1492" w:type="dxa"/>
            <w:vAlign w:val="center"/>
          </w:tcPr>
          <w:p w:rsidR="002368CA" w:rsidRPr="003D14DD" w:rsidRDefault="002368CA" w:rsidP="004D69F2">
            <w:pPr>
              <w:jc w:val="center"/>
              <w:rPr>
                <w:b/>
                <w:sz w:val="20"/>
                <w:szCs w:val="20"/>
              </w:rPr>
            </w:pPr>
            <w:r w:rsidRPr="003D14DD">
              <w:rPr>
                <w:b/>
                <w:sz w:val="20"/>
                <w:szCs w:val="20"/>
              </w:rPr>
              <w:t>2</w:t>
            </w:r>
          </w:p>
        </w:tc>
      </w:tr>
      <w:tr w:rsidR="002368CA" w:rsidRPr="003D14DD" w:rsidTr="004D69F2">
        <w:tc>
          <w:tcPr>
            <w:tcW w:w="0" w:type="auto"/>
          </w:tcPr>
          <w:p w:rsidR="002368CA" w:rsidRPr="003D14DD" w:rsidRDefault="002368CA" w:rsidP="004D69F2">
            <w:pPr>
              <w:rPr>
                <w:b/>
                <w:sz w:val="20"/>
                <w:szCs w:val="20"/>
              </w:rPr>
            </w:pPr>
            <w:r w:rsidRPr="003D14DD">
              <w:rPr>
                <w:b/>
                <w:sz w:val="20"/>
                <w:szCs w:val="20"/>
              </w:rPr>
              <w:t>Семинарского типа</w:t>
            </w:r>
          </w:p>
          <w:p w:rsidR="002368CA" w:rsidRPr="003D14DD" w:rsidRDefault="002368CA" w:rsidP="004D69F2">
            <w:pPr>
              <w:rPr>
                <w:b/>
                <w:sz w:val="20"/>
                <w:szCs w:val="20"/>
              </w:rPr>
            </w:pPr>
            <w:r w:rsidRPr="003D14DD">
              <w:rPr>
                <w:b/>
                <w:sz w:val="20"/>
                <w:szCs w:val="20"/>
              </w:rPr>
              <w:t>(курсовое проектирование (работа))</w:t>
            </w:r>
          </w:p>
        </w:tc>
        <w:tc>
          <w:tcPr>
            <w:tcW w:w="2927" w:type="dxa"/>
            <w:vAlign w:val="center"/>
          </w:tcPr>
          <w:p w:rsidR="002368CA" w:rsidRPr="003D14DD" w:rsidRDefault="002368CA" w:rsidP="004D69F2">
            <w:pPr>
              <w:jc w:val="center"/>
              <w:rPr>
                <w:sz w:val="20"/>
                <w:szCs w:val="20"/>
              </w:rPr>
            </w:pPr>
            <w:r w:rsidRPr="003D14DD">
              <w:rPr>
                <w:sz w:val="20"/>
                <w:szCs w:val="20"/>
              </w:rPr>
              <w:t>-</w:t>
            </w:r>
          </w:p>
        </w:tc>
        <w:tc>
          <w:tcPr>
            <w:tcW w:w="2512" w:type="dxa"/>
            <w:vAlign w:val="center"/>
          </w:tcPr>
          <w:p w:rsidR="002368CA" w:rsidRPr="003D14DD" w:rsidRDefault="002368CA" w:rsidP="004D69F2">
            <w:pPr>
              <w:jc w:val="center"/>
              <w:rPr>
                <w:sz w:val="20"/>
                <w:szCs w:val="20"/>
              </w:rPr>
            </w:pPr>
            <w:r w:rsidRPr="003D14DD">
              <w:rPr>
                <w:sz w:val="20"/>
                <w:szCs w:val="20"/>
              </w:rPr>
              <w:t>-</w:t>
            </w:r>
          </w:p>
        </w:tc>
        <w:tc>
          <w:tcPr>
            <w:tcW w:w="1224" w:type="dxa"/>
            <w:vAlign w:val="center"/>
          </w:tcPr>
          <w:p w:rsidR="002368CA" w:rsidRPr="003D14DD" w:rsidRDefault="002368CA" w:rsidP="004D69F2">
            <w:pPr>
              <w:jc w:val="center"/>
              <w:rPr>
                <w:sz w:val="20"/>
                <w:szCs w:val="20"/>
              </w:rPr>
            </w:pPr>
            <w:r w:rsidRPr="003D14DD">
              <w:rPr>
                <w:sz w:val="20"/>
                <w:szCs w:val="20"/>
              </w:rPr>
              <w:t>-</w:t>
            </w:r>
          </w:p>
        </w:tc>
        <w:tc>
          <w:tcPr>
            <w:tcW w:w="1492" w:type="dxa"/>
            <w:vAlign w:val="center"/>
          </w:tcPr>
          <w:p w:rsidR="002368CA" w:rsidRPr="003D14DD" w:rsidRDefault="002368CA" w:rsidP="004D69F2">
            <w:pPr>
              <w:jc w:val="center"/>
              <w:rPr>
                <w:sz w:val="20"/>
                <w:szCs w:val="20"/>
              </w:rPr>
            </w:pPr>
            <w:r w:rsidRPr="003D14DD">
              <w:rPr>
                <w:sz w:val="20"/>
                <w:szCs w:val="20"/>
              </w:rPr>
              <w:t>-</w:t>
            </w:r>
          </w:p>
        </w:tc>
      </w:tr>
      <w:tr w:rsidR="002368CA" w:rsidRPr="003D14DD" w:rsidTr="004D69F2">
        <w:tc>
          <w:tcPr>
            <w:tcW w:w="0" w:type="auto"/>
          </w:tcPr>
          <w:p w:rsidR="002368CA" w:rsidRPr="003D14DD" w:rsidRDefault="002368CA" w:rsidP="004D69F2">
            <w:pPr>
              <w:rPr>
                <w:b/>
                <w:sz w:val="20"/>
                <w:szCs w:val="20"/>
              </w:rPr>
            </w:pPr>
            <w:r w:rsidRPr="003D14DD">
              <w:rPr>
                <w:b/>
                <w:sz w:val="20"/>
                <w:szCs w:val="20"/>
              </w:rPr>
              <w:t>Семинарского типа</w:t>
            </w:r>
          </w:p>
          <w:p w:rsidR="002368CA" w:rsidRPr="003D14DD" w:rsidRDefault="002368CA" w:rsidP="004D69F2">
            <w:pPr>
              <w:rPr>
                <w:b/>
                <w:sz w:val="20"/>
                <w:szCs w:val="20"/>
              </w:rPr>
            </w:pPr>
            <w:r w:rsidRPr="003D14DD">
              <w:rPr>
                <w:b/>
                <w:sz w:val="20"/>
                <w:szCs w:val="20"/>
              </w:rPr>
              <w:t>(лабораторные работы)</w:t>
            </w:r>
          </w:p>
        </w:tc>
        <w:tc>
          <w:tcPr>
            <w:tcW w:w="2927" w:type="dxa"/>
            <w:vAlign w:val="center"/>
          </w:tcPr>
          <w:p w:rsidR="002368CA" w:rsidRPr="003D14DD" w:rsidRDefault="002368CA" w:rsidP="004D69F2">
            <w:pPr>
              <w:jc w:val="center"/>
              <w:rPr>
                <w:sz w:val="20"/>
                <w:szCs w:val="20"/>
              </w:rPr>
            </w:pPr>
            <w:r w:rsidRPr="003D14DD">
              <w:rPr>
                <w:sz w:val="20"/>
                <w:szCs w:val="20"/>
              </w:rPr>
              <w:t>2</w:t>
            </w:r>
          </w:p>
        </w:tc>
        <w:tc>
          <w:tcPr>
            <w:tcW w:w="2512" w:type="dxa"/>
            <w:vAlign w:val="center"/>
          </w:tcPr>
          <w:p w:rsidR="002368CA" w:rsidRPr="003D14DD" w:rsidRDefault="002368CA" w:rsidP="004D69F2">
            <w:pPr>
              <w:jc w:val="center"/>
              <w:rPr>
                <w:sz w:val="20"/>
                <w:szCs w:val="20"/>
              </w:rPr>
            </w:pPr>
            <w:r w:rsidRPr="003D14DD">
              <w:rPr>
                <w:sz w:val="20"/>
                <w:szCs w:val="20"/>
              </w:rPr>
              <w:t>-</w:t>
            </w:r>
          </w:p>
        </w:tc>
        <w:tc>
          <w:tcPr>
            <w:tcW w:w="1224" w:type="dxa"/>
            <w:vAlign w:val="center"/>
          </w:tcPr>
          <w:p w:rsidR="002368CA" w:rsidRPr="003D14DD" w:rsidRDefault="002368CA" w:rsidP="004D69F2">
            <w:pPr>
              <w:jc w:val="center"/>
              <w:rPr>
                <w:b/>
                <w:sz w:val="20"/>
                <w:szCs w:val="20"/>
              </w:rPr>
            </w:pPr>
            <w:r w:rsidRPr="003D14DD">
              <w:rPr>
                <w:b/>
                <w:sz w:val="20"/>
                <w:szCs w:val="20"/>
              </w:rPr>
              <w:t>2</w:t>
            </w:r>
          </w:p>
        </w:tc>
        <w:tc>
          <w:tcPr>
            <w:tcW w:w="1492" w:type="dxa"/>
            <w:vAlign w:val="center"/>
          </w:tcPr>
          <w:p w:rsidR="002368CA" w:rsidRPr="003D14DD" w:rsidRDefault="002368CA" w:rsidP="004D69F2">
            <w:pPr>
              <w:jc w:val="center"/>
              <w:rPr>
                <w:sz w:val="20"/>
                <w:szCs w:val="20"/>
              </w:rPr>
            </w:pPr>
            <w:r w:rsidRPr="003D14DD">
              <w:rPr>
                <w:sz w:val="20"/>
                <w:szCs w:val="20"/>
              </w:rPr>
              <w:t>-</w:t>
            </w:r>
          </w:p>
        </w:tc>
      </w:tr>
      <w:tr w:rsidR="002368CA" w:rsidRPr="003D14DD" w:rsidTr="004D69F2">
        <w:tc>
          <w:tcPr>
            <w:tcW w:w="0" w:type="auto"/>
          </w:tcPr>
          <w:p w:rsidR="002368CA" w:rsidRPr="003D14DD" w:rsidRDefault="002368CA" w:rsidP="004D69F2">
            <w:pPr>
              <w:rPr>
                <w:i/>
                <w:sz w:val="20"/>
                <w:szCs w:val="20"/>
              </w:rPr>
            </w:pPr>
            <w:r w:rsidRPr="003D14DD">
              <w:rPr>
                <w:i/>
                <w:sz w:val="20"/>
                <w:szCs w:val="20"/>
              </w:rPr>
              <w:t xml:space="preserve">в том числе в форме практической подготовки </w:t>
            </w:r>
          </w:p>
        </w:tc>
        <w:tc>
          <w:tcPr>
            <w:tcW w:w="2927" w:type="dxa"/>
            <w:vAlign w:val="center"/>
          </w:tcPr>
          <w:p w:rsidR="002368CA" w:rsidRPr="003D14DD" w:rsidRDefault="002368CA" w:rsidP="004D69F2">
            <w:pPr>
              <w:jc w:val="center"/>
              <w:rPr>
                <w:sz w:val="20"/>
                <w:szCs w:val="20"/>
              </w:rPr>
            </w:pPr>
          </w:p>
        </w:tc>
        <w:tc>
          <w:tcPr>
            <w:tcW w:w="2512" w:type="dxa"/>
            <w:vAlign w:val="center"/>
          </w:tcPr>
          <w:p w:rsidR="002368CA" w:rsidRPr="003D14DD" w:rsidRDefault="002368CA" w:rsidP="004D69F2">
            <w:pPr>
              <w:jc w:val="center"/>
              <w:rPr>
                <w:sz w:val="20"/>
                <w:szCs w:val="20"/>
              </w:rPr>
            </w:pPr>
            <w:r w:rsidRPr="003D14DD">
              <w:rPr>
                <w:sz w:val="20"/>
                <w:szCs w:val="20"/>
              </w:rPr>
              <w:t>-</w:t>
            </w:r>
          </w:p>
        </w:tc>
        <w:tc>
          <w:tcPr>
            <w:tcW w:w="1224" w:type="dxa"/>
            <w:vAlign w:val="center"/>
          </w:tcPr>
          <w:p w:rsidR="002368CA" w:rsidRPr="003D14DD" w:rsidRDefault="002368CA" w:rsidP="004D69F2">
            <w:pPr>
              <w:jc w:val="center"/>
              <w:rPr>
                <w:b/>
                <w:sz w:val="20"/>
                <w:szCs w:val="20"/>
              </w:rPr>
            </w:pPr>
            <w:r w:rsidRPr="003D14DD">
              <w:rPr>
                <w:b/>
                <w:sz w:val="20"/>
                <w:szCs w:val="20"/>
              </w:rPr>
              <w:t>-</w:t>
            </w:r>
          </w:p>
        </w:tc>
        <w:tc>
          <w:tcPr>
            <w:tcW w:w="1492" w:type="dxa"/>
            <w:vAlign w:val="center"/>
          </w:tcPr>
          <w:p w:rsidR="002368CA" w:rsidRPr="003D14DD" w:rsidRDefault="002368CA" w:rsidP="004D69F2">
            <w:pPr>
              <w:jc w:val="center"/>
              <w:rPr>
                <w:b/>
                <w:sz w:val="20"/>
                <w:szCs w:val="20"/>
              </w:rPr>
            </w:pPr>
            <w:r w:rsidRPr="003D14DD">
              <w:rPr>
                <w:b/>
                <w:sz w:val="20"/>
                <w:szCs w:val="20"/>
              </w:rPr>
              <w:t>2</w:t>
            </w:r>
          </w:p>
        </w:tc>
      </w:tr>
      <w:tr w:rsidR="002368CA" w:rsidRPr="003D14DD" w:rsidTr="004D69F2">
        <w:tc>
          <w:tcPr>
            <w:tcW w:w="0" w:type="auto"/>
          </w:tcPr>
          <w:p w:rsidR="002368CA" w:rsidRPr="003D14DD" w:rsidRDefault="002368CA" w:rsidP="004D69F2">
            <w:pPr>
              <w:rPr>
                <w:b/>
                <w:sz w:val="20"/>
                <w:szCs w:val="20"/>
              </w:rPr>
            </w:pPr>
            <w:r w:rsidRPr="003D14DD">
              <w:rPr>
                <w:b/>
                <w:sz w:val="20"/>
                <w:szCs w:val="20"/>
              </w:rPr>
              <w:t>Промежуточная аттестация (экзамен)</w:t>
            </w:r>
          </w:p>
        </w:tc>
        <w:tc>
          <w:tcPr>
            <w:tcW w:w="2927" w:type="dxa"/>
            <w:vAlign w:val="center"/>
          </w:tcPr>
          <w:p w:rsidR="002368CA" w:rsidRPr="003D14DD" w:rsidRDefault="002368CA" w:rsidP="004D69F2">
            <w:pPr>
              <w:jc w:val="center"/>
              <w:rPr>
                <w:sz w:val="20"/>
                <w:szCs w:val="20"/>
              </w:rPr>
            </w:pPr>
            <w:r w:rsidRPr="003D14DD">
              <w:rPr>
                <w:sz w:val="20"/>
                <w:szCs w:val="20"/>
              </w:rPr>
              <w:t>2,2</w:t>
            </w:r>
          </w:p>
        </w:tc>
        <w:tc>
          <w:tcPr>
            <w:tcW w:w="2512" w:type="dxa"/>
            <w:vAlign w:val="center"/>
          </w:tcPr>
          <w:p w:rsidR="002368CA" w:rsidRPr="003D14DD" w:rsidRDefault="002368CA" w:rsidP="004D69F2">
            <w:pPr>
              <w:jc w:val="center"/>
              <w:rPr>
                <w:sz w:val="20"/>
                <w:szCs w:val="20"/>
              </w:rPr>
            </w:pPr>
            <w:r w:rsidRPr="003D14DD">
              <w:rPr>
                <w:sz w:val="20"/>
                <w:szCs w:val="20"/>
              </w:rPr>
              <w:t>-</w:t>
            </w:r>
          </w:p>
        </w:tc>
        <w:tc>
          <w:tcPr>
            <w:tcW w:w="1224" w:type="dxa"/>
            <w:vAlign w:val="center"/>
          </w:tcPr>
          <w:p w:rsidR="002368CA" w:rsidRPr="003D14DD" w:rsidRDefault="002368CA" w:rsidP="004D69F2">
            <w:pPr>
              <w:jc w:val="center"/>
              <w:rPr>
                <w:b/>
                <w:sz w:val="20"/>
                <w:szCs w:val="20"/>
              </w:rPr>
            </w:pPr>
            <w:r w:rsidRPr="003D14DD">
              <w:rPr>
                <w:b/>
                <w:sz w:val="20"/>
                <w:szCs w:val="20"/>
              </w:rPr>
              <w:t>2,2</w:t>
            </w:r>
          </w:p>
        </w:tc>
        <w:tc>
          <w:tcPr>
            <w:tcW w:w="1492" w:type="dxa"/>
            <w:vAlign w:val="center"/>
          </w:tcPr>
          <w:p w:rsidR="002368CA" w:rsidRPr="003D14DD" w:rsidRDefault="002368CA" w:rsidP="004D69F2">
            <w:pPr>
              <w:jc w:val="center"/>
              <w:rPr>
                <w:b/>
                <w:sz w:val="20"/>
                <w:szCs w:val="20"/>
              </w:rPr>
            </w:pPr>
            <w:r w:rsidRPr="003D14DD">
              <w:rPr>
                <w:b/>
                <w:sz w:val="20"/>
                <w:szCs w:val="20"/>
              </w:rPr>
              <w:t>-</w:t>
            </w:r>
          </w:p>
        </w:tc>
      </w:tr>
      <w:tr w:rsidR="002368CA" w:rsidRPr="003D14DD" w:rsidTr="004D69F2">
        <w:trPr>
          <w:trHeight w:val="160"/>
        </w:trPr>
        <w:tc>
          <w:tcPr>
            <w:tcW w:w="0" w:type="auto"/>
            <w:vAlign w:val="center"/>
          </w:tcPr>
          <w:p w:rsidR="002368CA" w:rsidRPr="003D14DD" w:rsidRDefault="002368CA" w:rsidP="004D69F2">
            <w:pPr>
              <w:jc w:val="center"/>
              <w:rPr>
                <w:sz w:val="20"/>
                <w:szCs w:val="20"/>
              </w:rPr>
            </w:pPr>
            <w:r w:rsidRPr="003D14DD">
              <w:rPr>
                <w:sz w:val="20"/>
                <w:szCs w:val="20"/>
              </w:rPr>
              <w:t xml:space="preserve">Итого </w:t>
            </w:r>
          </w:p>
        </w:tc>
        <w:tc>
          <w:tcPr>
            <w:tcW w:w="2927" w:type="dxa"/>
            <w:vAlign w:val="center"/>
          </w:tcPr>
          <w:p w:rsidR="002368CA" w:rsidRPr="003D14DD" w:rsidRDefault="002368CA" w:rsidP="004D69F2">
            <w:pPr>
              <w:jc w:val="center"/>
              <w:rPr>
                <w:sz w:val="20"/>
                <w:szCs w:val="20"/>
              </w:rPr>
            </w:pPr>
            <w:r w:rsidRPr="003D14DD">
              <w:rPr>
                <w:sz w:val="20"/>
                <w:szCs w:val="20"/>
              </w:rPr>
              <w:t>10,2</w:t>
            </w:r>
          </w:p>
        </w:tc>
        <w:tc>
          <w:tcPr>
            <w:tcW w:w="2512" w:type="dxa"/>
            <w:vAlign w:val="center"/>
          </w:tcPr>
          <w:p w:rsidR="002368CA" w:rsidRPr="003D14DD" w:rsidRDefault="002368CA" w:rsidP="004D69F2">
            <w:pPr>
              <w:jc w:val="center"/>
              <w:rPr>
                <w:sz w:val="20"/>
                <w:szCs w:val="20"/>
              </w:rPr>
            </w:pPr>
            <w:r w:rsidRPr="003D14DD">
              <w:rPr>
                <w:sz w:val="20"/>
                <w:szCs w:val="20"/>
              </w:rPr>
              <w:t>18</w:t>
            </w:r>
          </w:p>
        </w:tc>
        <w:tc>
          <w:tcPr>
            <w:tcW w:w="1224" w:type="dxa"/>
            <w:vAlign w:val="center"/>
          </w:tcPr>
          <w:p w:rsidR="002368CA" w:rsidRPr="003D14DD" w:rsidRDefault="002368CA" w:rsidP="004D69F2">
            <w:pPr>
              <w:jc w:val="center"/>
              <w:rPr>
                <w:b/>
                <w:sz w:val="20"/>
                <w:szCs w:val="20"/>
              </w:rPr>
            </w:pPr>
            <w:r w:rsidRPr="003D14DD">
              <w:rPr>
                <w:b/>
                <w:sz w:val="20"/>
                <w:szCs w:val="20"/>
              </w:rPr>
              <w:t>28,2</w:t>
            </w:r>
          </w:p>
        </w:tc>
        <w:tc>
          <w:tcPr>
            <w:tcW w:w="1492" w:type="dxa"/>
            <w:vAlign w:val="center"/>
          </w:tcPr>
          <w:p w:rsidR="002368CA" w:rsidRPr="003D14DD" w:rsidRDefault="002368CA" w:rsidP="004D69F2">
            <w:pPr>
              <w:jc w:val="center"/>
              <w:rPr>
                <w:b/>
                <w:sz w:val="20"/>
                <w:szCs w:val="20"/>
              </w:rPr>
            </w:pPr>
            <w:r w:rsidRPr="003D14DD">
              <w:rPr>
                <w:b/>
                <w:sz w:val="20"/>
                <w:szCs w:val="20"/>
              </w:rPr>
              <w:t>4</w:t>
            </w:r>
          </w:p>
        </w:tc>
      </w:tr>
    </w:tbl>
    <w:p w:rsidR="002368CA" w:rsidRPr="003D14DD" w:rsidRDefault="002368CA" w:rsidP="002368CA">
      <w:pPr>
        <w:ind w:firstLine="680"/>
        <w:rPr>
          <w:b/>
          <w:sz w:val="20"/>
          <w:szCs w:val="20"/>
        </w:rPr>
      </w:pPr>
    </w:p>
    <w:p w:rsidR="002368CA" w:rsidRPr="003D14DD" w:rsidRDefault="002368CA" w:rsidP="002368CA">
      <w:pPr>
        <w:ind w:firstLine="680"/>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36 %</w:t>
      </w:r>
    </w:p>
    <w:p w:rsidR="002368CA" w:rsidRPr="003D14DD" w:rsidRDefault="002368CA" w:rsidP="002368CA">
      <w:pPr>
        <w:ind w:firstLine="680"/>
        <w:rPr>
          <w:i/>
          <w:sz w:val="20"/>
          <w:szCs w:val="20"/>
        </w:rPr>
      </w:pPr>
    </w:p>
    <w:p w:rsidR="002368CA" w:rsidRPr="003D14DD" w:rsidRDefault="002368CA" w:rsidP="002368CA">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2368CA" w:rsidRPr="003D14DD" w:rsidRDefault="002368CA" w:rsidP="002368CA">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2368CA" w:rsidRPr="003D14DD" w:rsidRDefault="002368CA" w:rsidP="002368CA">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2368CA" w:rsidRPr="003D14DD" w:rsidRDefault="002368CA" w:rsidP="002368CA">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2368CA" w:rsidRPr="003D14DD" w:rsidRDefault="002368CA" w:rsidP="002368CA">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2368CA" w:rsidRPr="003D14DD" w:rsidRDefault="002368CA" w:rsidP="002368CA">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2368CA" w:rsidRPr="003D14DD" w:rsidRDefault="002368CA" w:rsidP="002368CA">
      <w:pPr>
        <w:tabs>
          <w:tab w:val="left" w:pos="900"/>
        </w:tabs>
        <w:suppressAutoHyphens/>
        <w:overflowPunct w:val="0"/>
        <w:autoSpaceDE w:val="0"/>
        <w:autoSpaceDN w:val="0"/>
        <w:adjustRightInd w:val="0"/>
        <w:ind w:firstLine="709"/>
        <w:jc w:val="both"/>
        <w:rPr>
          <w:b/>
          <w:sz w:val="20"/>
          <w:szCs w:val="20"/>
        </w:rPr>
      </w:pPr>
    </w:p>
    <w:p w:rsidR="002368CA" w:rsidRPr="003D14DD" w:rsidRDefault="002368CA" w:rsidP="002368CA">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2368CA" w:rsidRPr="003D14DD" w:rsidRDefault="002368CA" w:rsidP="002368CA">
      <w:pPr>
        <w:tabs>
          <w:tab w:val="left" w:pos="900"/>
          <w:tab w:val="left" w:pos="1080"/>
        </w:tabs>
        <w:suppressAutoHyphens/>
        <w:ind w:firstLine="709"/>
        <w:jc w:val="both"/>
        <w:rPr>
          <w:rFonts w:eastAsia="Calibri"/>
          <w:sz w:val="20"/>
          <w:szCs w:val="20"/>
        </w:rPr>
      </w:pPr>
      <w:r w:rsidRPr="003D14DD">
        <w:rPr>
          <w:rFonts w:eastAsia="Calibri"/>
          <w:sz w:val="20"/>
          <w:szCs w:val="20"/>
        </w:rPr>
        <w:t>Методические материалы доступны на сайте «Личная студия» в разделе «Методические указания и пособия».</w:t>
      </w:r>
    </w:p>
    <w:p w:rsidR="002368CA" w:rsidRPr="003D14DD" w:rsidRDefault="002368CA" w:rsidP="002368CA">
      <w:pPr>
        <w:numPr>
          <w:ilvl w:val="0"/>
          <w:numId w:val="37"/>
        </w:numPr>
        <w:tabs>
          <w:tab w:val="left" w:pos="900"/>
          <w:tab w:val="left" w:pos="1080"/>
        </w:tabs>
        <w:jc w:val="both"/>
        <w:rPr>
          <w:rFonts w:eastAsia="Calibri"/>
          <w:sz w:val="20"/>
          <w:szCs w:val="20"/>
        </w:rPr>
      </w:pPr>
      <w:r w:rsidRPr="003D14DD">
        <w:rPr>
          <w:rFonts w:eastAsia="Calibri"/>
          <w:sz w:val="20"/>
          <w:szCs w:val="20"/>
        </w:rPr>
        <w:t>Методические указания  «Введение в технологию обучения».</w:t>
      </w:r>
    </w:p>
    <w:p w:rsidR="002368CA" w:rsidRPr="003D14DD" w:rsidRDefault="002368CA" w:rsidP="002368CA">
      <w:pPr>
        <w:numPr>
          <w:ilvl w:val="0"/>
          <w:numId w:val="37"/>
        </w:numPr>
        <w:tabs>
          <w:tab w:val="left" w:pos="900"/>
          <w:tab w:val="left" w:pos="1080"/>
        </w:tabs>
        <w:jc w:val="both"/>
        <w:rPr>
          <w:rFonts w:eastAsia="Calibri"/>
          <w:sz w:val="20"/>
          <w:szCs w:val="20"/>
        </w:rPr>
      </w:pPr>
      <w:r w:rsidRPr="003D14DD">
        <w:rPr>
          <w:rFonts w:eastAsia="Calibri"/>
          <w:sz w:val="20"/>
          <w:szCs w:val="20"/>
        </w:rPr>
        <w:lastRenderedPageBreak/>
        <w:t>Методические указания  по проведению учебного занятия «</w:t>
      </w:r>
      <w:proofErr w:type="spellStart"/>
      <w:r w:rsidRPr="003D14DD">
        <w:rPr>
          <w:rFonts w:eastAsia="Calibri"/>
          <w:sz w:val="20"/>
          <w:szCs w:val="20"/>
        </w:rPr>
        <w:t>Вебинар</w:t>
      </w:r>
      <w:proofErr w:type="spellEnd"/>
      <w:r w:rsidRPr="003D14DD">
        <w:rPr>
          <w:rFonts w:eastAsia="Calibri"/>
          <w:sz w:val="20"/>
          <w:szCs w:val="20"/>
        </w:rPr>
        <w:t>».</w:t>
      </w:r>
    </w:p>
    <w:p w:rsidR="002368CA" w:rsidRPr="003D14DD" w:rsidRDefault="002368CA" w:rsidP="002368CA">
      <w:pPr>
        <w:numPr>
          <w:ilvl w:val="0"/>
          <w:numId w:val="37"/>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устного эссе», «Семинар - обсуждение устного доклада».</w:t>
      </w:r>
    </w:p>
    <w:p w:rsidR="002368CA" w:rsidRPr="003D14DD" w:rsidRDefault="002368CA" w:rsidP="002368CA">
      <w:pPr>
        <w:numPr>
          <w:ilvl w:val="0"/>
          <w:numId w:val="37"/>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«Семинар – </w:t>
      </w:r>
      <w:proofErr w:type="spellStart"/>
      <w:r w:rsidRPr="003D14DD">
        <w:rPr>
          <w:rFonts w:eastAsia="Calibri"/>
          <w:sz w:val="20"/>
          <w:szCs w:val="20"/>
        </w:rPr>
        <w:t>асессмент</w:t>
      </w:r>
      <w:proofErr w:type="spellEnd"/>
      <w:r w:rsidRPr="003D14DD">
        <w:rPr>
          <w:rFonts w:eastAsia="Calibri"/>
          <w:sz w:val="20"/>
          <w:szCs w:val="20"/>
        </w:rPr>
        <w:t xml:space="preserve"> реферата».</w:t>
      </w:r>
    </w:p>
    <w:p w:rsidR="002368CA" w:rsidRPr="003D14DD" w:rsidRDefault="002368CA" w:rsidP="002368CA">
      <w:pPr>
        <w:numPr>
          <w:ilvl w:val="0"/>
          <w:numId w:val="37"/>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реферата».</w:t>
      </w:r>
    </w:p>
    <w:p w:rsidR="002368CA" w:rsidRPr="003D14DD" w:rsidRDefault="002368CA" w:rsidP="002368CA">
      <w:pPr>
        <w:numPr>
          <w:ilvl w:val="0"/>
          <w:numId w:val="37"/>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учебного занятия с компьютерным средством обучения «Практическое занятие - тест-тренинг».</w:t>
      </w:r>
    </w:p>
    <w:p w:rsidR="002368CA" w:rsidRPr="003D14DD" w:rsidRDefault="002368CA" w:rsidP="002368CA">
      <w:pPr>
        <w:numPr>
          <w:ilvl w:val="0"/>
          <w:numId w:val="37"/>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rFonts w:eastAsia="Calibri"/>
          <w:sz w:val="20"/>
          <w:szCs w:val="20"/>
        </w:rPr>
        <w:t>глоссарный</w:t>
      </w:r>
      <w:proofErr w:type="spellEnd"/>
      <w:r w:rsidRPr="003D14DD">
        <w:rPr>
          <w:rFonts w:eastAsia="Calibri"/>
          <w:sz w:val="20"/>
          <w:szCs w:val="20"/>
        </w:rPr>
        <w:t xml:space="preserve"> тренинг».</w:t>
      </w:r>
    </w:p>
    <w:p w:rsidR="002368CA" w:rsidRPr="003D14DD" w:rsidRDefault="002368CA" w:rsidP="002368CA">
      <w:pPr>
        <w:numPr>
          <w:ilvl w:val="0"/>
          <w:numId w:val="37"/>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«Практическое занятие - </w:t>
      </w:r>
      <w:proofErr w:type="spellStart"/>
      <w:r w:rsidRPr="003D14DD">
        <w:rPr>
          <w:rFonts w:eastAsia="Calibri"/>
          <w:sz w:val="20"/>
          <w:szCs w:val="20"/>
        </w:rPr>
        <w:t>позетовое</w:t>
      </w:r>
      <w:proofErr w:type="spellEnd"/>
      <w:r w:rsidRPr="003D14DD">
        <w:rPr>
          <w:rFonts w:eastAsia="Calibri"/>
          <w:sz w:val="20"/>
          <w:szCs w:val="20"/>
        </w:rPr>
        <w:t xml:space="preserve"> тестирование».</w:t>
      </w:r>
    </w:p>
    <w:p w:rsidR="002368CA" w:rsidRPr="003D14DD" w:rsidRDefault="002368CA" w:rsidP="002368CA">
      <w:pPr>
        <w:numPr>
          <w:ilvl w:val="0"/>
          <w:numId w:val="37"/>
        </w:numPr>
        <w:tabs>
          <w:tab w:val="left" w:pos="900"/>
          <w:tab w:val="left" w:pos="1080"/>
        </w:tabs>
        <w:jc w:val="both"/>
        <w:rPr>
          <w:rFonts w:eastAsia="Calibri"/>
          <w:sz w:val="20"/>
          <w:szCs w:val="20"/>
        </w:rPr>
      </w:pPr>
      <w:r w:rsidRPr="003D14DD">
        <w:rPr>
          <w:rFonts w:eastAsia="Calibri"/>
          <w:sz w:val="20"/>
          <w:szCs w:val="20"/>
        </w:rPr>
        <w:t>Положение о реализации электронного обучения,  дистанционных образовательных технологий.</w:t>
      </w:r>
    </w:p>
    <w:p w:rsidR="002368CA" w:rsidRPr="003D14DD" w:rsidRDefault="002368CA" w:rsidP="002368CA">
      <w:pPr>
        <w:numPr>
          <w:ilvl w:val="0"/>
          <w:numId w:val="37"/>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«Практическое занятие - алгоритмический тренинг».</w:t>
      </w:r>
    </w:p>
    <w:p w:rsidR="002368CA" w:rsidRPr="003D14DD" w:rsidRDefault="002368CA" w:rsidP="002368CA">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2368CA" w:rsidRPr="003D14DD" w:rsidRDefault="002368CA" w:rsidP="002368CA">
      <w:pPr>
        <w:ind w:firstLine="709"/>
        <w:rPr>
          <w:b/>
          <w:sz w:val="20"/>
          <w:szCs w:val="20"/>
        </w:rPr>
      </w:pPr>
    </w:p>
    <w:p w:rsidR="002368CA" w:rsidRPr="003D14DD" w:rsidRDefault="002368CA" w:rsidP="002368CA">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2B6060" w:rsidRPr="002B6060" w:rsidRDefault="002B6060" w:rsidP="002B6060">
      <w:pPr>
        <w:shd w:val="clear" w:color="auto" w:fill="FFFFFF"/>
        <w:ind w:firstLine="709"/>
        <w:jc w:val="both"/>
        <w:rPr>
          <w:rFonts w:eastAsia="Calibri"/>
          <w:sz w:val="20"/>
          <w:szCs w:val="20"/>
        </w:rPr>
      </w:pPr>
      <w:r w:rsidRPr="002B6060">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2B6060" w:rsidRPr="002B6060" w:rsidRDefault="002B6060" w:rsidP="002B6060">
      <w:pPr>
        <w:ind w:firstLine="709"/>
        <w:jc w:val="both"/>
        <w:rPr>
          <w:rFonts w:eastAsia="Calibri"/>
          <w:sz w:val="20"/>
          <w:szCs w:val="20"/>
        </w:rPr>
      </w:pPr>
      <w:r w:rsidRPr="002B6060">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B6060">
        <w:rPr>
          <w:rFonts w:eastAsia="Calibri"/>
          <w:sz w:val="20"/>
          <w:szCs w:val="20"/>
        </w:rPr>
        <w:t>тифлоинформационных</w:t>
      </w:r>
      <w:proofErr w:type="spellEnd"/>
      <w:r w:rsidRPr="002B6060">
        <w:rPr>
          <w:rFonts w:eastAsia="Calibri"/>
          <w:sz w:val="20"/>
          <w:szCs w:val="20"/>
        </w:rPr>
        <w:t xml:space="preserve"> устройств.</w:t>
      </w:r>
    </w:p>
    <w:p w:rsidR="002B6060" w:rsidRPr="002B6060" w:rsidRDefault="002B6060" w:rsidP="002B6060">
      <w:pPr>
        <w:shd w:val="clear" w:color="auto" w:fill="FFFFFF"/>
        <w:tabs>
          <w:tab w:val="left" w:pos="993"/>
        </w:tabs>
        <w:ind w:firstLine="709"/>
        <w:jc w:val="both"/>
        <w:rPr>
          <w:rFonts w:eastAsia="Calibri"/>
          <w:sz w:val="20"/>
          <w:szCs w:val="20"/>
        </w:rPr>
      </w:pPr>
      <w:r w:rsidRPr="002B6060">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2B6060" w:rsidRPr="002B6060" w:rsidRDefault="002B6060" w:rsidP="002B6060">
      <w:pPr>
        <w:ind w:firstLine="709"/>
        <w:jc w:val="both"/>
        <w:rPr>
          <w:rFonts w:eastAsia="Calibri"/>
          <w:sz w:val="20"/>
          <w:szCs w:val="20"/>
        </w:rPr>
      </w:pPr>
      <w:r w:rsidRPr="002B6060">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2B6060" w:rsidRPr="002B6060" w:rsidRDefault="002B6060" w:rsidP="002B6060">
      <w:pPr>
        <w:ind w:firstLine="709"/>
        <w:jc w:val="both"/>
        <w:rPr>
          <w:rFonts w:eastAsia="Calibri"/>
          <w:sz w:val="20"/>
          <w:szCs w:val="20"/>
        </w:rPr>
      </w:pPr>
      <w:r w:rsidRPr="002B6060">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2B6060" w:rsidRPr="002B6060" w:rsidRDefault="002B6060" w:rsidP="002B6060">
      <w:pPr>
        <w:ind w:firstLine="709"/>
        <w:jc w:val="both"/>
        <w:rPr>
          <w:rFonts w:eastAsia="Calibri"/>
          <w:sz w:val="20"/>
          <w:szCs w:val="20"/>
        </w:rPr>
      </w:pPr>
      <w:r w:rsidRPr="002B6060">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2B6060" w:rsidRPr="002B6060" w:rsidRDefault="002B6060" w:rsidP="002B6060">
      <w:pPr>
        <w:shd w:val="clear" w:color="auto" w:fill="FFFFFF"/>
        <w:tabs>
          <w:tab w:val="left" w:pos="888"/>
        </w:tabs>
        <w:ind w:firstLine="709"/>
        <w:jc w:val="both"/>
        <w:rPr>
          <w:rFonts w:eastAsia="Calibri"/>
          <w:sz w:val="20"/>
          <w:szCs w:val="20"/>
        </w:rPr>
      </w:pPr>
      <w:r w:rsidRPr="002B6060">
        <w:rPr>
          <w:rFonts w:eastAsia="Calibri"/>
          <w:sz w:val="20"/>
          <w:szCs w:val="20"/>
        </w:rPr>
        <w:t>-</w:t>
      </w:r>
      <w:r w:rsidRPr="002B6060">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2B6060" w:rsidRPr="002B6060" w:rsidRDefault="002B6060" w:rsidP="002B6060">
      <w:pPr>
        <w:ind w:firstLine="709"/>
        <w:jc w:val="both"/>
        <w:rPr>
          <w:rFonts w:eastAsia="Calibri"/>
          <w:sz w:val="20"/>
          <w:szCs w:val="20"/>
        </w:rPr>
      </w:pPr>
      <w:r w:rsidRPr="002B6060">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2B6060" w:rsidRPr="002B6060" w:rsidRDefault="002B6060" w:rsidP="002B6060">
      <w:pPr>
        <w:ind w:firstLine="709"/>
        <w:jc w:val="both"/>
        <w:rPr>
          <w:rFonts w:eastAsia="Calibri"/>
          <w:sz w:val="20"/>
          <w:szCs w:val="20"/>
        </w:rPr>
      </w:pPr>
      <w:r w:rsidRPr="002B6060">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2B6060" w:rsidRPr="002B6060" w:rsidRDefault="002B6060" w:rsidP="002B6060">
      <w:pPr>
        <w:ind w:firstLine="709"/>
        <w:jc w:val="both"/>
        <w:rPr>
          <w:rFonts w:eastAsia="Calibri"/>
          <w:sz w:val="20"/>
          <w:szCs w:val="20"/>
        </w:rPr>
      </w:pPr>
      <w:r w:rsidRPr="002B6060">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2B6060" w:rsidRPr="002B6060" w:rsidRDefault="002B6060" w:rsidP="002B6060">
      <w:pPr>
        <w:ind w:firstLine="709"/>
        <w:jc w:val="both"/>
        <w:rPr>
          <w:rFonts w:eastAsia="Calibri"/>
          <w:sz w:val="20"/>
          <w:szCs w:val="20"/>
        </w:rPr>
      </w:pPr>
      <w:r w:rsidRPr="002B6060">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2B6060" w:rsidRPr="002B6060" w:rsidRDefault="002B6060" w:rsidP="002B6060">
      <w:pPr>
        <w:ind w:firstLine="709"/>
        <w:jc w:val="both"/>
        <w:rPr>
          <w:rFonts w:eastAsia="Calibri"/>
          <w:sz w:val="20"/>
          <w:szCs w:val="20"/>
        </w:rPr>
      </w:pPr>
      <w:r w:rsidRPr="002B6060">
        <w:rPr>
          <w:rFonts w:eastAsia="Calibri"/>
          <w:sz w:val="20"/>
          <w:szCs w:val="20"/>
        </w:rPr>
        <w:t>- продолжительность сдачи экзамена, проводимого в письменной форме, - не более чем на 90 минут;</w:t>
      </w:r>
    </w:p>
    <w:p w:rsidR="002B6060" w:rsidRPr="002B6060" w:rsidRDefault="002B6060" w:rsidP="002B6060">
      <w:pPr>
        <w:ind w:firstLine="709"/>
        <w:jc w:val="both"/>
        <w:rPr>
          <w:rFonts w:eastAsia="Calibri"/>
          <w:sz w:val="20"/>
          <w:szCs w:val="20"/>
        </w:rPr>
      </w:pPr>
      <w:r w:rsidRPr="002B6060">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2B6060" w:rsidRPr="002B6060" w:rsidRDefault="002B6060" w:rsidP="002B6060">
      <w:pPr>
        <w:ind w:firstLine="709"/>
        <w:jc w:val="both"/>
        <w:rPr>
          <w:rFonts w:eastAsia="Calibri"/>
          <w:sz w:val="20"/>
          <w:szCs w:val="20"/>
        </w:rPr>
      </w:pPr>
      <w:r w:rsidRPr="002B6060">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2B6060" w:rsidRPr="002B6060" w:rsidRDefault="002B6060" w:rsidP="002B6060">
      <w:pPr>
        <w:ind w:firstLine="709"/>
        <w:jc w:val="both"/>
        <w:rPr>
          <w:rFonts w:eastAsia="Calibri"/>
          <w:sz w:val="20"/>
          <w:szCs w:val="20"/>
        </w:rPr>
      </w:pPr>
      <w:r w:rsidRPr="002B6060">
        <w:rPr>
          <w:rFonts w:eastAsia="Calibri"/>
          <w:sz w:val="20"/>
          <w:szCs w:val="20"/>
        </w:rPr>
        <w:t>а) для слепых:</w:t>
      </w:r>
    </w:p>
    <w:p w:rsidR="002B6060" w:rsidRPr="002B6060" w:rsidRDefault="002B6060" w:rsidP="002B6060">
      <w:pPr>
        <w:shd w:val="clear" w:color="auto" w:fill="FFFFFF"/>
        <w:tabs>
          <w:tab w:val="left" w:pos="955"/>
        </w:tabs>
        <w:ind w:firstLine="709"/>
        <w:jc w:val="both"/>
        <w:rPr>
          <w:rFonts w:eastAsia="Calibri"/>
          <w:sz w:val="20"/>
          <w:szCs w:val="20"/>
        </w:rPr>
      </w:pPr>
      <w:r w:rsidRPr="002B6060">
        <w:rPr>
          <w:rFonts w:eastAsia="Calibri"/>
          <w:sz w:val="20"/>
          <w:szCs w:val="20"/>
        </w:rPr>
        <w:t>-</w:t>
      </w:r>
      <w:r w:rsidRPr="002B6060">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2B6060" w:rsidRPr="002B6060" w:rsidRDefault="002B6060" w:rsidP="002B6060">
      <w:pPr>
        <w:ind w:firstLine="709"/>
        <w:jc w:val="both"/>
        <w:rPr>
          <w:rFonts w:eastAsia="Calibri"/>
          <w:sz w:val="20"/>
          <w:szCs w:val="20"/>
        </w:rPr>
      </w:pPr>
      <w:r w:rsidRPr="002B6060">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2B6060">
        <w:rPr>
          <w:rFonts w:eastAsia="Calibri"/>
          <w:sz w:val="20"/>
          <w:szCs w:val="20"/>
        </w:rPr>
        <w:t>надиктовываются</w:t>
      </w:r>
      <w:proofErr w:type="spellEnd"/>
      <w:r w:rsidRPr="002B6060">
        <w:rPr>
          <w:rFonts w:eastAsia="Calibri"/>
          <w:sz w:val="20"/>
          <w:szCs w:val="20"/>
        </w:rPr>
        <w:t xml:space="preserve"> ассистенту;</w:t>
      </w:r>
    </w:p>
    <w:p w:rsidR="002B6060" w:rsidRPr="002B6060" w:rsidRDefault="002B6060" w:rsidP="002B6060">
      <w:pPr>
        <w:ind w:firstLine="709"/>
        <w:jc w:val="both"/>
        <w:rPr>
          <w:rFonts w:eastAsia="Calibri"/>
          <w:sz w:val="20"/>
          <w:szCs w:val="20"/>
        </w:rPr>
      </w:pPr>
      <w:r w:rsidRPr="002B6060">
        <w:rPr>
          <w:rFonts w:eastAsia="Calibri"/>
          <w:sz w:val="20"/>
          <w:szCs w:val="20"/>
        </w:rPr>
        <w:t>б) для слабовидящих:</w:t>
      </w:r>
    </w:p>
    <w:p w:rsidR="002B6060" w:rsidRPr="002B6060" w:rsidRDefault="002B6060" w:rsidP="002B6060">
      <w:pPr>
        <w:ind w:firstLine="709"/>
        <w:jc w:val="both"/>
        <w:rPr>
          <w:rFonts w:eastAsia="Calibri"/>
          <w:sz w:val="20"/>
          <w:szCs w:val="20"/>
        </w:rPr>
      </w:pPr>
      <w:r w:rsidRPr="002B6060">
        <w:rPr>
          <w:rFonts w:eastAsia="Calibri"/>
          <w:sz w:val="20"/>
          <w:szCs w:val="20"/>
        </w:rPr>
        <w:lastRenderedPageBreak/>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B6060">
        <w:rPr>
          <w:rFonts w:eastAsia="Calibri"/>
          <w:sz w:val="20"/>
          <w:szCs w:val="20"/>
        </w:rPr>
        <w:t>Jaws</w:t>
      </w:r>
      <w:proofErr w:type="spellEnd"/>
      <w:r w:rsidRPr="002B6060">
        <w:rPr>
          <w:rFonts w:eastAsia="Calibri"/>
          <w:sz w:val="20"/>
          <w:szCs w:val="20"/>
        </w:rPr>
        <w:t>;</w:t>
      </w:r>
    </w:p>
    <w:p w:rsidR="002B6060" w:rsidRPr="002B6060" w:rsidRDefault="002B6060" w:rsidP="002B6060">
      <w:pPr>
        <w:ind w:firstLine="709"/>
        <w:jc w:val="both"/>
        <w:rPr>
          <w:rFonts w:eastAsia="Calibri"/>
          <w:sz w:val="20"/>
          <w:szCs w:val="20"/>
        </w:rPr>
      </w:pPr>
      <w:r w:rsidRPr="002B6060">
        <w:rPr>
          <w:rFonts w:eastAsia="Calibri"/>
          <w:sz w:val="20"/>
          <w:szCs w:val="20"/>
        </w:rPr>
        <w:t>- обеспечивается индивидуальное равномерное освещение не менее 300 люкс;</w:t>
      </w:r>
    </w:p>
    <w:p w:rsidR="002B6060" w:rsidRPr="002B6060" w:rsidRDefault="002B6060" w:rsidP="002B6060">
      <w:pPr>
        <w:ind w:firstLine="709"/>
        <w:jc w:val="both"/>
        <w:rPr>
          <w:rFonts w:eastAsia="Calibri"/>
          <w:sz w:val="20"/>
          <w:szCs w:val="20"/>
        </w:rPr>
      </w:pPr>
      <w:r w:rsidRPr="002B6060">
        <w:rPr>
          <w:rFonts w:eastAsia="Calibri"/>
          <w:sz w:val="20"/>
          <w:szCs w:val="20"/>
        </w:rPr>
        <w:t xml:space="preserve">- при необходимости обучающимся предоставляется увеличивающее </w:t>
      </w:r>
      <w:proofErr w:type="spellStart"/>
      <w:r w:rsidRPr="002B6060">
        <w:rPr>
          <w:rFonts w:eastAsia="Calibri"/>
          <w:sz w:val="20"/>
          <w:szCs w:val="20"/>
        </w:rPr>
        <w:t>устройство,допускается</w:t>
      </w:r>
      <w:proofErr w:type="spellEnd"/>
      <w:r w:rsidRPr="002B6060">
        <w:rPr>
          <w:rFonts w:eastAsia="Calibri"/>
          <w:sz w:val="20"/>
          <w:szCs w:val="20"/>
        </w:rPr>
        <w:t xml:space="preserve"> использование увеличивающих устройств, имеющихся у обучающихся;</w:t>
      </w:r>
    </w:p>
    <w:p w:rsidR="002B6060" w:rsidRPr="002B6060" w:rsidRDefault="002B6060" w:rsidP="002B6060">
      <w:pPr>
        <w:ind w:firstLine="709"/>
        <w:jc w:val="both"/>
        <w:rPr>
          <w:rFonts w:eastAsia="Calibri"/>
          <w:sz w:val="20"/>
          <w:szCs w:val="20"/>
        </w:rPr>
      </w:pPr>
      <w:r w:rsidRPr="002B6060">
        <w:rPr>
          <w:rFonts w:eastAsia="Calibri"/>
          <w:sz w:val="20"/>
          <w:szCs w:val="20"/>
        </w:rPr>
        <w:t>в) для глухих и слабослышащих, с тяжелыми нарушениями речи:</w:t>
      </w:r>
    </w:p>
    <w:p w:rsidR="002B6060" w:rsidRPr="002B6060" w:rsidRDefault="002B6060" w:rsidP="002B6060">
      <w:pPr>
        <w:ind w:firstLine="709"/>
        <w:jc w:val="both"/>
        <w:rPr>
          <w:rFonts w:eastAsia="Calibri"/>
          <w:sz w:val="20"/>
          <w:szCs w:val="20"/>
        </w:rPr>
      </w:pPr>
      <w:r w:rsidRPr="002B6060">
        <w:rPr>
          <w:rFonts w:eastAsia="Calibri"/>
          <w:sz w:val="20"/>
          <w:szCs w:val="20"/>
        </w:rPr>
        <w:t>- имеется в наличии информационная система "Исток" для слабослышащих коллективного пользования;</w:t>
      </w:r>
    </w:p>
    <w:p w:rsidR="002B6060" w:rsidRPr="002B6060" w:rsidRDefault="002B6060" w:rsidP="002B6060">
      <w:pPr>
        <w:ind w:firstLine="709"/>
        <w:jc w:val="both"/>
        <w:rPr>
          <w:rFonts w:eastAsia="Calibri"/>
          <w:sz w:val="20"/>
          <w:szCs w:val="20"/>
        </w:rPr>
      </w:pPr>
      <w:r w:rsidRPr="002B6060">
        <w:rPr>
          <w:rFonts w:eastAsia="Calibri"/>
          <w:sz w:val="20"/>
          <w:szCs w:val="20"/>
        </w:rPr>
        <w:t>- по их желанию испытания проводятся в электронной или письменной форме;</w:t>
      </w:r>
    </w:p>
    <w:p w:rsidR="002B6060" w:rsidRPr="002B6060" w:rsidRDefault="002B6060" w:rsidP="002B6060">
      <w:pPr>
        <w:ind w:firstLine="709"/>
        <w:jc w:val="both"/>
        <w:rPr>
          <w:rFonts w:eastAsia="Calibri"/>
          <w:sz w:val="20"/>
          <w:szCs w:val="20"/>
        </w:rPr>
      </w:pPr>
      <w:r w:rsidRPr="002B6060">
        <w:rPr>
          <w:rFonts w:eastAsia="Calibri"/>
          <w:sz w:val="20"/>
          <w:szCs w:val="20"/>
        </w:rPr>
        <w:t>г) для лиц с нарушениями опорно-двигательного аппарата:</w:t>
      </w:r>
    </w:p>
    <w:p w:rsidR="002B6060" w:rsidRPr="002B6060" w:rsidRDefault="002B6060" w:rsidP="002B6060">
      <w:pPr>
        <w:ind w:firstLine="709"/>
        <w:jc w:val="both"/>
        <w:rPr>
          <w:rFonts w:eastAsia="Calibri"/>
          <w:sz w:val="20"/>
          <w:szCs w:val="20"/>
        </w:rPr>
      </w:pPr>
      <w:r w:rsidRPr="002B6060">
        <w:rPr>
          <w:rFonts w:eastAsia="Calibri"/>
          <w:sz w:val="20"/>
          <w:szCs w:val="20"/>
        </w:rPr>
        <w:t xml:space="preserve">- тестовые и </w:t>
      </w:r>
      <w:proofErr w:type="spellStart"/>
      <w:r w:rsidRPr="002B6060">
        <w:rPr>
          <w:rFonts w:eastAsia="Calibri"/>
          <w:sz w:val="20"/>
          <w:szCs w:val="20"/>
        </w:rPr>
        <w:t>тренинговые</w:t>
      </w:r>
      <w:proofErr w:type="spellEnd"/>
      <w:r w:rsidRPr="002B6060">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2B6060" w:rsidRPr="002B6060" w:rsidRDefault="002B6060" w:rsidP="002B6060">
      <w:pPr>
        <w:ind w:firstLine="709"/>
        <w:jc w:val="both"/>
        <w:rPr>
          <w:rFonts w:eastAsia="Calibri"/>
          <w:sz w:val="20"/>
          <w:szCs w:val="20"/>
        </w:rPr>
      </w:pPr>
      <w:r w:rsidRPr="002B6060">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2B6060" w:rsidRPr="002B6060" w:rsidRDefault="002B6060" w:rsidP="002B6060">
      <w:pPr>
        <w:ind w:firstLine="709"/>
        <w:jc w:val="both"/>
        <w:rPr>
          <w:rFonts w:eastAsia="Calibri"/>
          <w:sz w:val="20"/>
          <w:szCs w:val="20"/>
        </w:rPr>
      </w:pPr>
      <w:r w:rsidRPr="002B6060">
        <w:rPr>
          <w:rFonts w:eastAsia="Calibri"/>
          <w:sz w:val="20"/>
          <w:szCs w:val="20"/>
        </w:rPr>
        <w:t>- по их желанию испытания проводятся в устной форме.</w:t>
      </w:r>
    </w:p>
    <w:p w:rsidR="002B6060" w:rsidRPr="002B6060" w:rsidRDefault="002B6060" w:rsidP="002B6060">
      <w:pPr>
        <w:ind w:firstLine="709"/>
        <w:jc w:val="both"/>
        <w:rPr>
          <w:rFonts w:eastAsia="Calibri"/>
          <w:sz w:val="20"/>
          <w:szCs w:val="20"/>
        </w:rPr>
      </w:pPr>
      <w:r w:rsidRPr="002B6060">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B6060" w:rsidRDefault="002B6060" w:rsidP="002368CA">
      <w:pPr>
        <w:ind w:firstLine="709"/>
        <w:rPr>
          <w:b/>
          <w:sz w:val="20"/>
          <w:szCs w:val="20"/>
        </w:rPr>
      </w:pPr>
    </w:p>
    <w:p w:rsidR="002368CA" w:rsidRPr="003D14DD" w:rsidRDefault="002368CA" w:rsidP="002368CA">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2368CA" w:rsidRPr="003D14DD" w:rsidRDefault="002368CA" w:rsidP="002368CA">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2368CA" w:rsidRPr="003D14DD" w:rsidRDefault="002368CA" w:rsidP="002368CA">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2368CA" w:rsidRPr="003D14DD" w:rsidRDefault="002368CA" w:rsidP="002368CA">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2368CA" w:rsidRPr="003D14DD" w:rsidRDefault="002368CA" w:rsidP="002368CA">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2368CA" w:rsidRPr="003D14DD" w:rsidRDefault="002368CA" w:rsidP="002368CA">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2368CA" w:rsidRPr="003D14DD" w:rsidRDefault="002368CA" w:rsidP="002368CA">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2368CA" w:rsidRPr="003D14DD" w:rsidRDefault="002368CA" w:rsidP="002368CA">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2368CA" w:rsidRPr="003D14DD" w:rsidRDefault="002368CA" w:rsidP="002368CA">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2368CA" w:rsidRPr="003D14DD" w:rsidRDefault="002368CA" w:rsidP="002368CA">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2368CA" w:rsidRPr="003D14DD" w:rsidRDefault="002368CA" w:rsidP="002368CA">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2368CA" w:rsidRPr="003D14DD" w:rsidRDefault="002368CA" w:rsidP="002368CA">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368CA" w:rsidRPr="003D14DD" w:rsidRDefault="002368CA" w:rsidP="002368CA">
      <w:pPr>
        <w:shd w:val="clear" w:color="auto" w:fill="FFFFFF"/>
        <w:ind w:firstLine="709"/>
        <w:jc w:val="both"/>
        <w:rPr>
          <w:sz w:val="20"/>
          <w:szCs w:val="20"/>
        </w:rPr>
      </w:pPr>
      <w:r w:rsidRPr="003D14DD">
        <w:rPr>
          <w:sz w:val="20"/>
          <w:szCs w:val="20"/>
        </w:rPr>
        <w:t>Самостоятельная работа должна:</w:t>
      </w:r>
    </w:p>
    <w:p w:rsidR="002368CA" w:rsidRPr="003D14DD" w:rsidRDefault="002368CA" w:rsidP="002368CA">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2368CA" w:rsidRPr="003D14DD" w:rsidRDefault="002368CA" w:rsidP="002368CA">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2368CA" w:rsidRPr="003D14DD" w:rsidRDefault="002368CA" w:rsidP="002368CA">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2368CA" w:rsidRPr="003D14DD" w:rsidRDefault="002368CA" w:rsidP="002368CA">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2368CA" w:rsidRPr="003D14DD" w:rsidRDefault="002368CA" w:rsidP="002368CA">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2368CA" w:rsidRPr="003D14DD" w:rsidRDefault="002368CA" w:rsidP="002368CA">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2368CA" w:rsidRPr="003D14DD" w:rsidRDefault="002368CA" w:rsidP="002368CA">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2368CA" w:rsidRPr="003D14DD" w:rsidRDefault="002368CA" w:rsidP="002368CA">
      <w:pPr>
        <w:ind w:firstLine="708"/>
        <w:jc w:val="both"/>
        <w:rPr>
          <w:b/>
          <w:bCs/>
          <w:sz w:val="20"/>
          <w:szCs w:val="20"/>
        </w:rPr>
      </w:pPr>
    </w:p>
    <w:p w:rsidR="00932E65" w:rsidRDefault="00932E65" w:rsidP="002368CA">
      <w:pPr>
        <w:tabs>
          <w:tab w:val="left" w:pos="900"/>
        </w:tabs>
        <w:ind w:firstLine="709"/>
        <w:rPr>
          <w:b/>
          <w:bCs/>
          <w:sz w:val="20"/>
          <w:szCs w:val="20"/>
        </w:rPr>
      </w:pPr>
    </w:p>
    <w:p w:rsidR="00932E65" w:rsidRDefault="00932E65" w:rsidP="002368CA">
      <w:pPr>
        <w:tabs>
          <w:tab w:val="left" w:pos="900"/>
        </w:tabs>
        <w:ind w:firstLine="709"/>
        <w:rPr>
          <w:b/>
          <w:bCs/>
          <w:sz w:val="20"/>
          <w:szCs w:val="20"/>
        </w:rPr>
      </w:pPr>
    </w:p>
    <w:p w:rsidR="00932E65" w:rsidRDefault="00932E65" w:rsidP="002368CA">
      <w:pPr>
        <w:tabs>
          <w:tab w:val="left" w:pos="900"/>
        </w:tabs>
        <w:ind w:firstLine="709"/>
        <w:rPr>
          <w:b/>
          <w:bCs/>
          <w:sz w:val="20"/>
          <w:szCs w:val="20"/>
        </w:rPr>
      </w:pPr>
    </w:p>
    <w:p w:rsidR="002368CA" w:rsidRPr="003D14DD" w:rsidRDefault="00932E65" w:rsidP="002368CA">
      <w:pPr>
        <w:tabs>
          <w:tab w:val="left" w:pos="900"/>
        </w:tabs>
        <w:ind w:firstLine="709"/>
        <w:rPr>
          <w:b/>
          <w:sz w:val="20"/>
          <w:szCs w:val="20"/>
        </w:rPr>
      </w:pPr>
      <w:r>
        <w:rPr>
          <w:b/>
          <w:bCs/>
          <w:sz w:val="20"/>
          <w:szCs w:val="20"/>
        </w:rPr>
        <w:lastRenderedPageBreak/>
        <w:t>7</w:t>
      </w:r>
      <w:r w:rsidR="002368CA" w:rsidRPr="003D14DD">
        <w:rPr>
          <w:b/>
          <w:sz w:val="20"/>
          <w:szCs w:val="20"/>
        </w:rPr>
        <w:t>. Учебно-методическое и информационное обеспечение дисциплины</w:t>
      </w:r>
    </w:p>
    <w:p w:rsidR="002368CA" w:rsidRPr="003D14DD" w:rsidRDefault="00932E65" w:rsidP="002368CA">
      <w:pPr>
        <w:ind w:firstLine="680"/>
        <w:rPr>
          <w:b/>
          <w:sz w:val="20"/>
          <w:szCs w:val="20"/>
        </w:rPr>
      </w:pPr>
      <w:r>
        <w:rPr>
          <w:b/>
          <w:sz w:val="20"/>
          <w:szCs w:val="20"/>
        </w:rPr>
        <w:t>7</w:t>
      </w:r>
      <w:r w:rsidR="002368CA" w:rsidRPr="003D14DD">
        <w:rPr>
          <w:b/>
          <w:sz w:val="20"/>
          <w:szCs w:val="20"/>
        </w:rPr>
        <w:t xml:space="preserve">.1 Рекомендуемая литература </w:t>
      </w:r>
    </w:p>
    <w:p w:rsidR="002368CA" w:rsidRPr="003D14DD" w:rsidRDefault="002368CA" w:rsidP="002368CA">
      <w:pPr>
        <w:suppressAutoHyphens/>
        <w:ind w:firstLine="709"/>
        <w:jc w:val="both"/>
        <w:rPr>
          <w:b/>
          <w:sz w:val="20"/>
          <w:szCs w:val="20"/>
        </w:rPr>
      </w:pPr>
    </w:p>
    <w:p w:rsidR="002368CA" w:rsidRPr="003D14DD" w:rsidRDefault="002368CA" w:rsidP="002368CA">
      <w:pPr>
        <w:suppressAutoHyphens/>
        <w:ind w:firstLine="709"/>
        <w:jc w:val="both"/>
        <w:rPr>
          <w:b/>
          <w:sz w:val="20"/>
          <w:szCs w:val="20"/>
        </w:rPr>
      </w:pPr>
      <w:r w:rsidRPr="003D14DD">
        <w:rPr>
          <w:b/>
          <w:sz w:val="20"/>
          <w:szCs w:val="20"/>
        </w:rPr>
        <w:t>Основная учебная и научная литература</w:t>
      </w:r>
    </w:p>
    <w:p w:rsidR="001140F7" w:rsidRPr="001140F7" w:rsidRDefault="001140F7" w:rsidP="001140F7">
      <w:pPr>
        <w:pStyle w:val="afffc"/>
        <w:numPr>
          <w:ilvl w:val="0"/>
          <w:numId w:val="53"/>
        </w:numPr>
        <w:rPr>
          <w:sz w:val="20"/>
          <w:szCs w:val="20"/>
        </w:rPr>
      </w:pPr>
      <w:r w:rsidRPr="001140F7">
        <w:rPr>
          <w:sz w:val="20"/>
          <w:szCs w:val="20"/>
        </w:rPr>
        <w:t>Глухов, А. Т. Информационные технологии в образовании : учебное пособие / А. Т. Глухов. — Саратов : Саратовский государственный технический университет имени Ю.А. Гагарина, ЭБС АСВ, 2020. — 80 c. — ISBN 978-5-7433-3341-7. — Текст : электронный // Электронно-библиотечная система IPR BOOKS : [сайт]. — URL: https://www.iprbookshop.ru/108688.html</w:t>
      </w:r>
    </w:p>
    <w:p w:rsidR="001140F7" w:rsidRPr="001140F7" w:rsidRDefault="001140F7" w:rsidP="001140F7">
      <w:pPr>
        <w:pStyle w:val="afffc"/>
        <w:numPr>
          <w:ilvl w:val="0"/>
          <w:numId w:val="53"/>
        </w:numPr>
        <w:rPr>
          <w:sz w:val="20"/>
          <w:szCs w:val="20"/>
        </w:rPr>
      </w:pPr>
      <w:proofErr w:type="spellStart"/>
      <w:r w:rsidRPr="001140F7">
        <w:rPr>
          <w:sz w:val="20"/>
          <w:szCs w:val="20"/>
        </w:rPr>
        <w:t>Тюльпинова</w:t>
      </w:r>
      <w:proofErr w:type="spellEnd"/>
      <w:r w:rsidRPr="001140F7">
        <w:rPr>
          <w:sz w:val="20"/>
          <w:szCs w:val="20"/>
        </w:rPr>
        <w:t xml:space="preserve">, Н. В. Компьютерные и информационные технологии в науке и производстве : учебное пособие для магистров / Н. В. </w:t>
      </w:r>
      <w:proofErr w:type="spellStart"/>
      <w:r w:rsidRPr="001140F7">
        <w:rPr>
          <w:sz w:val="20"/>
          <w:szCs w:val="20"/>
        </w:rPr>
        <w:t>Тюльпинова</w:t>
      </w:r>
      <w:proofErr w:type="spellEnd"/>
      <w:r w:rsidRPr="001140F7">
        <w:rPr>
          <w:sz w:val="20"/>
          <w:szCs w:val="20"/>
        </w:rPr>
        <w:t>. — Саратов : Вузовское образование, 2020. — 268 c. — ISBN 978-5-4487-0612-7. — Текст : электронный // Электронно-библиотечная система IPR BOOKS : [сайт]. — URL: http://www.iprbookshop.ru/88759.html</w:t>
      </w:r>
    </w:p>
    <w:p w:rsidR="002368CA" w:rsidRPr="004D03A8" w:rsidRDefault="002368CA" w:rsidP="002368CA">
      <w:pPr>
        <w:suppressAutoHyphens/>
        <w:ind w:firstLine="709"/>
        <w:jc w:val="both"/>
        <w:rPr>
          <w:b/>
          <w:sz w:val="20"/>
          <w:szCs w:val="20"/>
        </w:rPr>
      </w:pPr>
    </w:p>
    <w:p w:rsidR="002368CA" w:rsidRPr="004D03A8" w:rsidRDefault="002368CA" w:rsidP="002368CA">
      <w:pPr>
        <w:suppressAutoHyphens/>
        <w:ind w:firstLine="709"/>
        <w:jc w:val="both"/>
        <w:rPr>
          <w:b/>
          <w:sz w:val="20"/>
          <w:szCs w:val="20"/>
        </w:rPr>
      </w:pPr>
      <w:r w:rsidRPr="004D03A8">
        <w:rPr>
          <w:b/>
          <w:sz w:val="20"/>
          <w:szCs w:val="20"/>
        </w:rPr>
        <w:t>Дополнительная литература</w:t>
      </w:r>
    </w:p>
    <w:p w:rsidR="001140F7" w:rsidRPr="001140F7" w:rsidRDefault="001140F7" w:rsidP="001140F7">
      <w:pPr>
        <w:pStyle w:val="afffc"/>
        <w:numPr>
          <w:ilvl w:val="0"/>
          <w:numId w:val="54"/>
        </w:numPr>
        <w:rPr>
          <w:sz w:val="20"/>
          <w:szCs w:val="20"/>
        </w:rPr>
      </w:pPr>
      <w:r w:rsidRPr="001140F7">
        <w:rPr>
          <w:sz w:val="20"/>
          <w:szCs w:val="20"/>
        </w:rPr>
        <w:t>Электронное обучение и дистанционные образовательные технологии. Теория и практика. Научное издание. Часть 1 / Под науч. ред. Я.А. Ваграменко, М.П. Карпенко. М.: Изд-во СГУ,</w:t>
      </w:r>
      <w:r w:rsidRPr="001140F7">
        <w:rPr>
          <w:sz w:val="20"/>
          <w:szCs w:val="20"/>
        </w:rPr>
        <w:br/>
        <w:t>2017. 528 с. - http://library.roweb.online</w:t>
      </w:r>
    </w:p>
    <w:p w:rsidR="001140F7" w:rsidRPr="001140F7" w:rsidRDefault="001140F7" w:rsidP="001140F7">
      <w:pPr>
        <w:pStyle w:val="afffc"/>
        <w:numPr>
          <w:ilvl w:val="0"/>
          <w:numId w:val="54"/>
        </w:numPr>
        <w:rPr>
          <w:sz w:val="20"/>
          <w:szCs w:val="20"/>
        </w:rPr>
      </w:pPr>
      <w:proofErr w:type="spellStart"/>
      <w:r w:rsidRPr="001140F7">
        <w:rPr>
          <w:sz w:val="20"/>
          <w:szCs w:val="20"/>
        </w:rPr>
        <w:t>Телеобучение</w:t>
      </w:r>
      <w:proofErr w:type="spellEnd"/>
      <w:r w:rsidRPr="001140F7">
        <w:rPr>
          <w:sz w:val="20"/>
          <w:szCs w:val="20"/>
        </w:rPr>
        <w:t xml:space="preserve">. Часть 1. </w:t>
      </w:r>
      <w:proofErr w:type="spellStart"/>
      <w:r w:rsidRPr="001140F7">
        <w:rPr>
          <w:sz w:val="20"/>
          <w:szCs w:val="20"/>
        </w:rPr>
        <w:t>Дидакто</w:t>
      </w:r>
      <w:proofErr w:type="spellEnd"/>
      <w:r w:rsidRPr="001140F7">
        <w:rPr>
          <w:sz w:val="20"/>
          <w:szCs w:val="20"/>
        </w:rPr>
        <w:t>-технологическая среда: Монография / Под ред. М.П. Карпенко. М.: Изд-во СГУ, 2017. 287 с. - http://library.roweb.online</w:t>
      </w:r>
    </w:p>
    <w:p w:rsidR="001140F7" w:rsidRPr="001140F7" w:rsidRDefault="001140F7" w:rsidP="001140F7">
      <w:pPr>
        <w:pStyle w:val="afffc"/>
        <w:numPr>
          <w:ilvl w:val="0"/>
          <w:numId w:val="54"/>
        </w:numPr>
        <w:rPr>
          <w:sz w:val="20"/>
          <w:szCs w:val="20"/>
        </w:rPr>
      </w:pPr>
      <w:proofErr w:type="spellStart"/>
      <w:r w:rsidRPr="001140F7">
        <w:rPr>
          <w:sz w:val="20"/>
          <w:szCs w:val="20"/>
        </w:rPr>
        <w:t>Галиева</w:t>
      </w:r>
      <w:proofErr w:type="spellEnd"/>
      <w:r w:rsidRPr="001140F7">
        <w:rPr>
          <w:sz w:val="20"/>
          <w:szCs w:val="20"/>
        </w:rPr>
        <w:t xml:space="preserve">, Н. В. Компьютерные технологии в науке, экономике и управлении : учебник / Н. В. </w:t>
      </w:r>
      <w:proofErr w:type="spellStart"/>
      <w:r w:rsidRPr="001140F7">
        <w:rPr>
          <w:sz w:val="20"/>
          <w:szCs w:val="20"/>
        </w:rPr>
        <w:t>Галиева</w:t>
      </w:r>
      <w:proofErr w:type="spellEnd"/>
      <w:r w:rsidRPr="001140F7">
        <w:rPr>
          <w:sz w:val="20"/>
          <w:szCs w:val="20"/>
        </w:rPr>
        <w:t xml:space="preserve">, Ж. К. </w:t>
      </w:r>
      <w:proofErr w:type="spellStart"/>
      <w:r w:rsidRPr="001140F7">
        <w:rPr>
          <w:sz w:val="20"/>
          <w:szCs w:val="20"/>
        </w:rPr>
        <w:t>Галиев</w:t>
      </w:r>
      <w:proofErr w:type="spellEnd"/>
      <w:r w:rsidRPr="001140F7">
        <w:rPr>
          <w:sz w:val="20"/>
          <w:szCs w:val="20"/>
        </w:rPr>
        <w:t xml:space="preserve">. — Москва : Издательский Дом </w:t>
      </w:r>
      <w:proofErr w:type="spellStart"/>
      <w:r w:rsidRPr="001140F7">
        <w:rPr>
          <w:sz w:val="20"/>
          <w:szCs w:val="20"/>
        </w:rPr>
        <w:t>МИСиС</w:t>
      </w:r>
      <w:proofErr w:type="spellEnd"/>
      <w:r w:rsidRPr="001140F7">
        <w:rPr>
          <w:sz w:val="20"/>
          <w:szCs w:val="20"/>
        </w:rPr>
        <w:t>, 2017. — 131 c. — ISBN 978-5-906846-69-3. — Текст : электронный // Цифровой образовательный ресурс IPR SMART : [сайт]. — URL: https://www.iprbookshop.ru/98181.html</w:t>
      </w:r>
    </w:p>
    <w:p w:rsidR="001140F7" w:rsidRPr="001140F7" w:rsidRDefault="001140F7" w:rsidP="001140F7">
      <w:pPr>
        <w:pStyle w:val="afffc"/>
        <w:numPr>
          <w:ilvl w:val="0"/>
          <w:numId w:val="54"/>
        </w:numPr>
        <w:rPr>
          <w:sz w:val="20"/>
          <w:szCs w:val="20"/>
        </w:rPr>
      </w:pPr>
      <w:r w:rsidRPr="001140F7">
        <w:rPr>
          <w:sz w:val="20"/>
          <w:szCs w:val="20"/>
        </w:rPr>
        <w:t>Компьютерные технологии в научных исследованиях [Электронный ресурс] : учебное пособие / Е.Н. Косова [и др.]. — Электрон. текстовые данные. — Ставрополь: Северо-Кавказский федеральный университет, 2015. — 241 c. — 2227-8397. — Режим доступа: http://www.iprbookshop.ru/63098</w:t>
      </w:r>
    </w:p>
    <w:p w:rsidR="002368CA" w:rsidRPr="004D03A8" w:rsidRDefault="002368CA" w:rsidP="002368CA">
      <w:pPr>
        <w:suppressAutoHyphens/>
        <w:ind w:firstLine="709"/>
        <w:jc w:val="both"/>
        <w:rPr>
          <w:b/>
          <w:sz w:val="20"/>
          <w:szCs w:val="20"/>
        </w:rPr>
      </w:pPr>
    </w:p>
    <w:p w:rsidR="002368CA" w:rsidRPr="004D03A8" w:rsidRDefault="00932E65" w:rsidP="002368CA">
      <w:pPr>
        <w:suppressAutoHyphens/>
        <w:ind w:firstLine="709"/>
        <w:jc w:val="both"/>
        <w:rPr>
          <w:b/>
          <w:sz w:val="20"/>
          <w:szCs w:val="20"/>
        </w:rPr>
      </w:pPr>
      <w:r>
        <w:rPr>
          <w:b/>
          <w:sz w:val="20"/>
          <w:szCs w:val="20"/>
        </w:rPr>
        <w:t>7</w:t>
      </w:r>
      <w:r w:rsidR="002368CA" w:rsidRPr="004D03A8">
        <w:rPr>
          <w:b/>
          <w:sz w:val="20"/>
          <w:szCs w:val="20"/>
        </w:rPr>
        <w:t>.2 Ресурсы информационно-телекоммуникационной сети «Интернет»</w:t>
      </w:r>
    </w:p>
    <w:p w:rsidR="002368CA" w:rsidRPr="004D03A8" w:rsidRDefault="002368CA" w:rsidP="002368CA">
      <w:pPr>
        <w:suppressAutoHyphens/>
        <w:ind w:firstLine="709"/>
        <w:jc w:val="both"/>
        <w:rPr>
          <w:sz w:val="20"/>
          <w:szCs w:val="20"/>
        </w:rPr>
      </w:pPr>
      <w:r w:rsidRPr="004D03A8">
        <w:rPr>
          <w:sz w:val="20"/>
          <w:szCs w:val="20"/>
        </w:rPr>
        <w:t xml:space="preserve">- </w:t>
      </w:r>
      <w:hyperlink r:id="rId6" w:history="1">
        <w:r w:rsidRPr="004D03A8">
          <w:rPr>
            <w:sz w:val="20"/>
            <w:szCs w:val="20"/>
          </w:rPr>
          <w:t>http://www.edu.ru</w:t>
        </w:r>
      </w:hyperlink>
      <w:r w:rsidRPr="004D03A8">
        <w:rPr>
          <w:sz w:val="20"/>
          <w:szCs w:val="20"/>
        </w:rPr>
        <w:t xml:space="preserve"> – Федеральный портал «Российское образование»</w:t>
      </w:r>
    </w:p>
    <w:p w:rsidR="002368CA" w:rsidRPr="004D03A8" w:rsidRDefault="002368CA" w:rsidP="002368CA">
      <w:pPr>
        <w:tabs>
          <w:tab w:val="left" w:pos="0"/>
        </w:tabs>
        <w:suppressAutoHyphens/>
        <w:ind w:firstLine="709"/>
        <w:jc w:val="both"/>
        <w:rPr>
          <w:b/>
          <w:sz w:val="20"/>
          <w:szCs w:val="20"/>
        </w:rPr>
      </w:pPr>
    </w:p>
    <w:p w:rsidR="00760D2F" w:rsidRDefault="00932E65" w:rsidP="00760D2F">
      <w:pPr>
        <w:ind w:firstLine="567"/>
        <w:jc w:val="both"/>
        <w:rPr>
          <w:b/>
          <w:sz w:val="20"/>
          <w:szCs w:val="20"/>
        </w:rPr>
      </w:pPr>
      <w:r>
        <w:rPr>
          <w:b/>
          <w:sz w:val="20"/>
          <w:szCs w:val="20"/>
        </w:rPr>
        <w:t>8</w:t>
      </w:r>
      <w:r w:rsidR="00760D2F">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760D2F" w:rsidRDefault="00760D2F" w:rsidP="00760D2F">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760D2F" w:rsidRDefault="00760D2F" w:rsidP="00760D2F">
      <w:pPr>
        <w:ind w:firstLine="567"/>
        <w:jc w:val="both"/>
        <w:rPr>
          <w:sz w:val="20"/>
          <w:szCs w:val="20"/>
        </w:rPr>
      </w:pPr>
      <w:r>
        <w:rPr>
          <w:sz w:val="20"/>
          <w:szCs w:val="20"/>
        </w:rPr>
        <w:t xml:space="preserve">- </w:t>
      </w:r>
      <w:r w:rsidR="00BD30B3" w:rsidRPr="00BD30B3">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760D2F" w:rsidRDefault="00760D2F" w:rsidP="00760D2F">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60D2F" w:rsidRDefault="00760D2F" w:rsidP="00760D2F">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2368CA" w:rsidRPr="003D14DD" w:rsidRDefault="002368CA" w:rsidP="002368CA">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2368CA" w:rsidRPr="003D14DD" w:rsidRDefault="002368CA" w:rsidP="002368CA">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2368CA" w:rsidRPr="003D14DD" w:rsidRDefault="002368CA" w:rsidP="002368CA">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2368CA" w:rsidRPr="003D14DD" w:rsidRDefault="002368CA" w:rsidP="002368CA">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2368CA" w:rsidRPr="003D14DD" w:rsidRDefault="002368CA" w:rsidP="002368CA">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2368CA" w:rsidRPr="003D14DD" w:rsidRDefault="002368CA" w:rsidP="002368CA">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2368CA" w:rsidRPr="003D14DD" w:rsidRDefault="002368CA" w:rsidP="002368CA">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2368CA" w:rsidRPr="003D14DD" w:rsidRDefault="002368CA" w:rsidP="002368CA">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368CA" w:rsidRPr="003D14DD" w:rsidRDefault="002368CA" w:rsidP="002368CA">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2368CA" w:rsidRPr="003D14DD" w:rsidRDefault="002368CA" w:rsidP="002368CA">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2368CA" w:rsidRPr="003D14DD" w:rsidRDefault="002368CA" w:rsidP="002368CA">
      <w:pPr>
        <w:ind w:firstLine="709"/>
        <w:jc w:val="both"/>
        <w:rPr>
          <w:sz w:val="20"/>
          <w:szCs w:val="20"/>
        </w:rPr>
      </w:pPr>
      <w:r w:rsidRPr="003D14DD">
        <w:rPr>
          <w:sz w:val="20"/>
          <w:szCs w:val="20"/>
        </w:rPr>
        <w:t>Мой Офис Веб-редакторы https://edit.myoffice.ru (отечественное ПО)</w:t>
      </w:r>
    </w:p>
    <w:p w:rsidR="002368CA" w:rsidRPr="003D14DD" w:rsidRDefault="002368CA" w:rsidP="002368CA">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2368CA" w:rsidRPr="003D14DD" w:rsidRDefault="00841098" w:rsidP="002368CA">
      <w:pPr>
        <w:ind w:firstLine="709"/>
        <w:jc w:val="both"/>
        <w:rPr>
          <w:sz w:val="20"/>
          <w:szCs w:val="20"/>
          <w:lang w:val="en-US"/>
        </w:rPr>
      </w:pPr>
      <w:hyperlink r:id="rId7" w:history="1">
        <w:r w:rsidR="002368CA" w:rsidRPr="003D14DD">
          <w:rPr>
            <w:sz w:val="20"/>
            <w:szCs w:val="20"/>
            <w:lang w:val="en-US"/>
          </w:rPr>
          <w:t>http://qsp.su/tools/onlinehelp/about_license_gpl_russian.html</w:t>
        </w:r>
      </w:hyperlink>
      <w:r w:rsidR="002368CA" w:rsidRPr="003D14DD">
        <w:rPr>
          <w:sz w:val="20"/>
          <w:szCs w:val="20"/>
          <w:lang w:val="en-US"/>
        </w:rPr>
        <w:t xml:space="preserve"> </w:t>
      </w:r>
    </w:p>
    <w:p w:rsidR="002368CA" w:rsidRPr="003D14DD" w:rsidRDefault="002368CA" w:rsidP="002368CA">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2368CA" w:rsidRPr="003D14DD" w:rsidRDefault="007570B5" w:rsidP="002368CA">
      <w:pPr>
        <w:ind w:firstLine="709"/>
        <w:jc w:val="both"/>
        <w:rPr>
          <w:sz w:val="20"/>
          <w:szCs w:val="20"/>
        </w:rPr>
      </w:pPr>
      <w:hyperlink r:id="rId8" w:history="1">
        <w:r w:rsidR="002368CA" w:rsidRPr="003D14DD">
          <w:rPr>
            <w:sz w:val="20"/>
            <w:szCs w:val="20"/>
          </w:rPr>
          <w:t>http://qsp.su/tools/onlinehelp/about_license_gpl_russian.html</w:t>
        </w:r>
      </w:hyperlink>
    </w:p>
    <w:p w:rsidR="002368CA" w:rsidRPr="003D14DD" w:rsidRDefault="002368CA" w:rsidP="002368CA">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2368CA" w:rsidRPr="003D14DD" w:rsidRDefault="00841098" w:rsidP="002368CA">
      <w:pPr>
        <w:ind w:firstLine="709"/>
        <w:jc w:val="both"/>
        <w:rPr>
          <w:sz w:val="20"/>
          <w:szCs w:val="20"/>
          <w:lang w:val="en-US"/>
        </w:rPr>
      </w:pPr>
      <w:hyperlink r:id="rId9" w:history="1">
        <w:r w:rsidR="002368CA" w:rsidRPr="003D14DD">
          <w:rPr>
            <w:sz w:val="20"/>
            <w:szCs w:val="20"/>
            <w:lang w:val="en-US"/>
          </w:rPr>
          <w:t>http://qsp.su/tools/onlinehelp/about_license_gpl_russian.html</w:t>
        </w:r>
      </w:hyperlink>
      <w:r w:rsidR="002368CA" w:rsidRPr="003D14DD">
        <w:rPr>
          <w:sz w:val="20"/>
          <w:szCs w:val="20"/>
          <w:lang w:val="en-US"/>
        </w:rPr>
        <w:t xml:space="preserve"> </w:t>
      </w:r>
    </w:p>
    <w:p w:rsidR="002368CA" w:rsidRPr="003D14DD" w:rsidRDefault="002368CA" w:rsidP="002368CA">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2368CA" w:rsidRPr="003D14DD" w:rsidRDefault="00841098" w:rsidP="002368CA">
      <w:pPr>
        <w:ind w:firstLine="709"/>
        <w:jc w:val="both"/>
        <w:rPr>
          <w:sz w:val="20"/>
          <w:szCs w:val="20"/>
          <w:lang w:val="en-US"/>
        </w:rPr>
      </w:pPr>
      <w:hyperlink r:id="rId10" w:history="1">
        <w:r w:rsidR="002368CA" w:rsidRPr="003D14DD">
          <w:rPr>
            <w:sz w:val="20"/>
            <w:szCs w:val="20"/>
            <w:lang w:val="en-US"/>
          </w:rPr>
          <w:t>http://qsp.su/tools/onlinehelp/about_license_gpl_russian.html</w:t>
        </w:r>
      </w:hyperlink>
    </w:p>
    <w:p w:rsidR="002368CA" w:rsidRPr="003D14DD" w:rsidRDefault="002368CA" w:rsidP="002368CA">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2368CA" w:rsidRPr="003D14DD" w:rsidRDefault="00841098" w:rsidP="002368CA">
      <w:pPr>
        <w:ind w:firstLine="709"/>
        <w:jc w:val="both"/>
        <w:rPr>
          <w:sz w:val="20"/>
          <w:szCs w:val="20"/>
          <w:lang w:val="en-US"/>
        </w:rPr>
      </w:pPr>
      <w:hyperlink r:id="rId11" w:history="1">
        <w:r w:rsidR="002368CA" w:rsidRPr="003D14DD">
          <w:rPr>
            <w:sz w:val="20"/>
            <w:szCs w:val="20"/>
            <w:lang w:val="en-US"/>
          </w:rPr>
          <w:t>http://qsp.su/tools/onlinehelp/about_license_gpl_russian.html</w:t>
        </w:r>
      </w:hyperlink>
    </w:p>
    <w:p w:rsidR="002368CA" w:rsidRPr="003D14DD" w:rsidRDefault="002368CA" w:rsidP="002368CA">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2368CA" w:rsidRPr="003D14DD" w:rsidRDefault="002368CA" w:rsidP="002368CA">
      <w:pPr>
        <w:ind w:firstLine="709"/>
        <w:jc w:val="both"/>
        <w:rPr>
          <w:sz w:val="20"/>
          <w:szCs w:val="20"/>
        </w:rPr>
      </w:pPr>
      <w:r w:rsidRPr="003D14DD">
        <w:rPr>
          <w:sz w:val="20"/>
          <w:szCs w:val="20"/>
        </w:rPr>
        <w:t xml:space="preserve">предназначенное для работы с текстами;  </w:t>
      </w:r>
    </w:p>
    <w:p w:rsidR="002368CA" w:rsidRPr="003D14DD" w:rsidRDefault="002368CA" w:rsidP="002368CA">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2368CA" w:rsidRPr="003D14DD" w:rsidRDefault="002368CA" w:rsidP="002368CA">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2368CA" w:rsidRPr="003D14DD" w:rsidRDefault="002368CA" w:rsidP="002368CA">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2368CA" w:rsidRPr="003D14DD" w:rsidRDefault="002368CA" w:rsidP="002368CA">
      <w:pPr>
        <w:ind w:firstLine="709"/>
        <w:rPr>
          <w:sz w:val="20"/>
          <w:szCs w:val="20"/>
        </w:rPr>
      </w:pPr>
      <w:r w:rsidRPr="003D14DD">
        <w:rPr>
          <w:sz w:val="20"/>
          <w:szCs w:val="20"/>
        </w:rPr>
        <w:t>Российское образование. Федеральный портал http://www.edu.ru/</w:t>
      </w:r>
      <w:r w:rsidRPr="003D14DD">
        <w:rPr>
          <w:sz w:val="20"/>
          <w:szCs w:val="20"/>
        </w:rPr>
        <w:br/>
        <w:t xml:space="preserve">Электронные версии изданий по психологии и педагогике </w:t>
      </w:r>
      <w:hyperlink r:id="rId12" w:history="1">
        <w:r w:rsidRPr="003D14DD">
          <w:rPr>
            <w:rStyle w:val="ac"/>
            <w:sz w:val="20"/>
            <w:szCs w:val="20"/>
          </w:rPr>
          <w:t>https://psyjournals.ru/psyedu_ru/index.shtml</w:t>
        </w:r>
      </w:hyperlink>
    </w:p>
    <w:p w:rsidR="002368CA" w:rsidRPr="003D14DD" w:rsidRDefault="002368CA" w:rsidP="002368CA">
      <w:pPr>
        <w:ind w:firstLine="709"/>
        <w:jc w:val="both"/>
        <w:rPr>
          <w:sz w:val="20"/>
          <w:szCs w:val="20"/>
        </w:rPr>
      </w:pPr>
      <w:r w:rsidRPr="003D14DD">
        <w:rPr>
          <w:sz w:val="20"/>
          <w:szCs w:val="20"/>
        </w:rPr>
        <w:t xml:space="preserve">Научная электронная библиотека </w:t>
      </w:r>
      <w:hyperlink r:id="rId13" w:history="1">
        <w:r w:rsidRPr="003D14DD">
          <w:rPr>
            <w:rStyle w:val="ac"/>
            <w:sz w:val="20"/>
            <w:szCs w:val="20"/>
          </w:rPr>
          <w:t>http://elibrary.ru</w:t>
        </w:r>
      </w:hyperlink>
    </w:p>
    <w:p w:rsidR="002368CA" w:rsidRPr="003D14DD" w:rsidRDefault="002368CA" w:rsidP="002368CA">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2368CA" w:rsidRPr="003D14DD" w:rsidRDefault="002368CA" w:rsidP="002368CA">
      <w:pPr>
        <w:ind w:firstLine="709"/>
        <w:jc w:val="both"/>
        <w:rPr>
          <w:sz w:val="20"/>
          <w:szCs w:val="20"/>
        </w:rPr>
      </w:pPr>
      <w:r w:rsidRPr="003D14DD">
        <w:rPr>
          <w:sz w:val="20"/>
          <w:szCs w:val="20"/>
        </w:rPr>
        <w:t>электронная библиотека по всем отраслям знаний</w:t>
      </w:r>
    </w:p>
    <w:p w:rsidR="002368CA" w:rsidRPr="003D14DD" w:rsidRDefault="002368CA" w:rsidP="002368CA">
      <w:pPr>
        <w:ind w:firstLine="709"/>
        <w:jc w:val="both"/>
        <w:rPr>
          <w:sz w:val="20"/>
          <w:szCs w:val="20"/>
        </w:rPr>
      </w:pPr>
      <w:r w:rsidRPr="003D14DD">
        <w:rPr>
          <w:sz w:val="20"/>
          <w:szCs w:val="20"/>
        </w:rPr>
        <w:t>http://www.iprbookshop.ru</w:t>
      </w:r>
    </w:p>
    <w:p w:rsidR="002368CA" w:rsidRPr="003D14DD" w:rsidRDefault="002368CA" w:rsidP="002368CA">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8D205D" w:rsidRPr="008D205D" w:rsidRDefault="008D205D" w:rsidP="008D205D">
      <w:pPr>
        <w:rPr>
          <w:sz w:val="20"/>
          <w:szCs w:val="20"/>
        </w:rPr>
      </w:pPr>
      <w:r w:rsidRPr="008D205D">
        <w:rPr>
          <w:sz w:val="20"/>
          <w:szCs w:val="20"/>
        </w:rPr>
        <w:t xml:space="preserve">Справочно-правовая система «Гарант»; </w:t>
      </w:r>
    </w:p>
    <w:p w:rsidR="00335312" w:rsidRDefault="008D205D" w:rsidP="008D205D">
      <w:r w:rsidRPr="008D205D">
        <w:rPr>
          <w:sz w:val="20"/>
          <w:szCs w:val="20"/>
        </w:rPr>
        <w:t>Справочно-правовая система «Консультант Плюс».</w:t>
      </w:r>
    </w:p>
    <w:sectPr w:rsidR="00335312" w:rsidSect="00FA3C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6BC9EB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0086097"/>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88C144D"/>
    <w:multiLevelType w:val="hybridMultilevel"/>
    <w:tmpl w:val="DF963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9"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13AC53A1"/>
    <w:multiLevelType w:val="hybridMultilevel"/>
    <w:tmpl w:val="BF6C33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E3FF6"/>
    <w:multiLevelType w:val="multilevel"/>
    <w:tmpl w:val="165E3FF6"/>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color w:val="auto"/>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E846A5A"/>
    <w:multiLevelType w:val="hybridMultilevel"/>
    <w:tmpl w:val="BF6C33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A414D33"/>
    <w:multiLevelType w:val="hybridMultilevel"/>
    <w:tmpl w:val="DF963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0E5E3F"/>
    <w:multiLevelType w:val="multilevel"/>
    <w:tmpl w:val="2C0E5E3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0992BE7"/>
    <w:multiLevelType w:val="multilevel"/>
    <w:tmpl w:val="30992BE7"/>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
      <w:lvlJc w:val="left"/>
      <w:pPr>
        <w:tabs>
          <w:tab w:val="num" w:pos="1440"/>
        </w:tabs>
        <w:ind w:left="1440" w:hanging="360"/>
      </w:pPr>
      <w:rPr>
        <w:rFonts w:ascii="Symbol" w:hAnsi="Symbol" w:hint="default"/>
        <w:color w:val="auto"/>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81B22EE"/>
    <w:multiLevelType w:val="multilevel"/>
    <w:tmpl w:val="381B22E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945420E"/>
    <w:multiLevelType w:val="multilevel"/>
    <w:tmpl w:val="3945420E"/>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3FEC778F"/>
    <w:multiLevelType w:val="multilevel"/>
    <w:tmpl w:val="3FEC778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BC38A3"/>
    <w:multiLevelType w:val="multilevel"/>
    <w:tmpl w:val="40BC38A3"/>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3485C91"/>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3B82ABE"/>
    <w:multiLevelType w:val="multilevel"/>
    <w:tmpl w:val="43B82ABE"/>
    <w:lvl w:ilvl="0">
      <w:start w:val="1"/>
      <w:numFmt w:val="decimal"/>
      <w:lvlText w:val="%1."/>
      <w:lvlJc w:val="left"/>
      <w:pPr>
        <w:ind w:left="720" w:hanging="360"/>
      </w:pPr>
    </w:lvl>
    <w:lvl w:ilvl="1">
      <w:start w:val="2"/>
      <w:numFmt w:val="decimal"/>
      <w:isLgl/>
      <w:lvlText w:val="%1.%2"/>
      <w:lvlJc w:val="left"/>
      <w:pPr>
        <w:ind w:left="990" w:hanging="45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1"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50C297A"/>
    <w:multiLevelType w:val="multilevel"/>
    <w:tmpl w:val="450C297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6" w15:restartNumberingAfterBreak="0">
    <w:nsid w:val="4D2D6EDA"/>
    <w:multiLevelType w:val="multilevel"/>
    <w:tmpl w:val="4D2D6EDA"/>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05A4224"/>
    <w:multiLevelType w:val="multilevel"/>
    <w:tmpl w:val="505A4224"/>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color w:val="auto"/>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913315"/>
    <w:multiLevelType w:val="multilevel"/>
    <w:tmpl w:val="53913315"/>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
      <w:lvlJc w:val="left"/>
      <w:pPr>
        <w:tabs>
          <w:tab w:val="num" w:pos="1440"/>
        </w:tabs>
        <w:ind w:left="1440" w:hanging="360"/>
      </w:pPr>
      <w:rPr>
        <w:rFonts w:ascii="Symbol" w:hAnsi="Symbol" w:hint="default"/>
        <w:color w:val="auto"/>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160F25"/>
    <w:multiLevelType w:val="multilevel"/>
    <w:tmpl w:val="54160F25"/>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0" w15:restartNumberingAfterBreak="0">
    <w:nsid w:val="580C1268"/>
    <w:multiLevelType w:val="multilevel"/>
    <w:tmpl w:val="580C1268"/>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42" w15:restartNumberingAfterBreak="0">
    <w:nsid w:val="5DDC004B"/>
    <w:multiLevelType w:val="multilevel"/>
    <w:tmpl w:val="4634039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0817973"/>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39E77E6"/>
    <w:multiLevelType w:val="multilevel"/>
    <w:tmpl w:val="580C1268"/>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67CF2F8B"/>
    <w:multiLevelType w:val="multilevel"/>
    <w:tmpl w:val="67CF2F8B"/>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color w:val="auto"/>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BEA34A9"/>
    <w:multiLevelType w:val="multilevel"/>
    <w:tmpl w:val="6BEA34A9"/>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
      <w:lvlJc w:val="left"/>
      <w:pPr>
        <w:tabs>
          <w:tab w:val="num" w:pos="1440"/>
        </w:tabs>
        <w:ind w:left="1440" w:hanging="360"/>
      </w:pPr>
      <w:rPr>
        <w:rFonts w:ascii="Symbol" w:hAnsi="Symbol" w:hint="default"/>
        <w:color w:val="auto"/>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8" w15:restartNumberingAfterBreak="0">
    <w:nsid w:val="715E603D"/>
    <w:multiLevelType w:val="multilevel"/>
    <w:tmpl w:val="715E603D"/>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
      <w:lvlJc w:val="left"/>
      <w:pPr>
        <w:tabs>
          <w:tab w:val="num" w:pos="1440"/>
        </w:tabs>
        <w:ind w:left="1440" w:hanging="360"/>
      </w:pPr>
      <w:rPr>
        <w:rFonts w:ascii="Symbol" w:hAnsi="Symbol" w:hint="default"/>
        <w:color w:val="auto"/>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3BE1C41"/>
    <w:multiLevelType w:val="multilevel"/>
    <w:tmpl w:val="73BE1C41"/>
    <w:lvl w:ilvl="0">
      <w:start w:val="1"/>
      <w:numFmt w:val="decimal"/>
      <w:lvlText w:val="%1."/>
      <w:lvlJc w:val="left"/>
      <w:pPr>
        <w:tabs>
          <w:tab w:val="num" w:pos="360"/>
        </w:tabs>
        <w:ind w:left="360" w:hanging="360"/>
      </w:pPr>
      <w:rPr>
        <w:rFonts w:hint="default"/>
        <w:b/>
      </w:rPr>
    </w:lvl>
    <w:lvl w:ilvl="1">
      <w:start w:val="1"/>
      <w:numFmt w:val="bullet"/>
      <w:lvlText w:val=""/>
      <w:lvlJc w:val="left"/>
      <w:pPr>
        <w:tabs>
          <w:tab w:val="num" w:pos="1080"/>
        </w:tabs>
        <w:ind w:left="1080" w:hanging="360"/>
      </w:pPr>
      <w:rPr>
        <w:rFonts w:ascii="Symbol" w:hAnsi="Symbol" w:hint="default"/>
        <w:b/>
        <w:color w:val="00000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0" w15:restartNumberingAfterBreak="0">
    <w:nsid w:val="74D71FF8"/>
    <w:multiLevelType w:val="multilevel"/>
    <w:tmpl w:val="74D71FF8"/>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51"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81B69CC"/>
    <w:multiLevelType w:val="multilevel"/>
    <w:tmpl w:val="781B69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7D35261F"/>
    <w:multiLevelType w:val="multilevel"/>
    <w:tmpl w:val="580C1268"/>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34"/>
  </w:num>
  <w:num w:numId="3">
    <w:abstractNumId w:val="1"/>
    <w:lvlOverride w:ilvl="0">
      <w:startOverride w:val="1"/>
    </w:lvlOverride>
  </w:num>
  <w:num w:numId="4">
    <w:abstractNumId w:val="51"/>
  </w:num>
  <w:num w:numId="5">
    <w:abstractNumId w:val="3"/>
  </w:num>
  <w:num w:numId="6">
    <w:abstractNumId w:val="23"/>
  </w:num>
  <w:num w:numId="7">
    <w:abstractNumId w:val="6"/>
  </w:num>
  <w:num w:numId="8">
    <w:abstractNumId w:val="31"/>
  </w:num>
  <w:num w:numId="9">
    <w:abstractNumId w:val="17"/>
  </w:num>
  <w:num w:numId="10">
    <w:abstractNumId w:val="2"/>
  </w:num>
  <w:num w:numId="11">
    <w:abstractNumId w:val="12"/>
  </w:num>
  <w:num w:numId="12">
    <w:abstractNumId w:val="35"/>
  </w:num>
  <w:num w:numId="13">
    <w:abstractNumId w:val="13"/>
  </w:num>
  <w:num w:numId="14">
    <w:abstractNumId w:val="21"/>
  </w:num>
  <w:num w:numId="15">
    <w:abstractNumId w:val="8"/>
  </w:num>
  <w:num w:numId="16">
    <w:abstractNumId w:val="9"/>
  </w:num>
  <w:num w:numId="17">
    <w:abstractNumId w:val="26"/>
  </w:num>
  <w:num w:numId="18">
    <w:abstractNumId w:val="14"/>
    <w:lvlOverride w:ilvl="0">
      <w:startOverride w:val="1"/>
    </w:lvlOverride>
  </w:num>
  <w:num w:numId="19">
    <w:abstractNumId w:val="50"/>
  </w:num>
  <w:num w:numId="20">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1">
    <w:abstractNumId w:val="47"/>
  </w:num>
  <w:num w:numId="22">
    <w:abstractNumId w:val="49"/>
  </w:num>
  <w:num w:numId="23">
    <w:abstractNumId w:val="25"/>
  </w:num>
  <w:num w:numId="24">
    <w:abstractNumId w:val="20"/>
  </w:num>
  <w:num w:numId="25">
    <w:abstractNumId w:val="46"/>
  </w:num>
  <w:num w:numId="26">
    <w:abstractNumId w:val="48"/>
  </w:num>
  <w:num w:numId="27">
    <w:abstractNumId w:val="38"/>
  </w:num>
  <w:num w:numId="28">
    <w:abstractNumId w:val="37"/>
  </w:num>
  <w:num w:numId="29">
    <w:abstractNumId w:val="11"/>
  </w:num>
  <w:num w:numId="30">
    <w:abstractNumId w:val="45"/>
  </w:num>
  <w:num w:numId="31">
    <w:abstractNumId w:val="52"/>
  </w:num>
  <w:num w:numId="32">
    <w:abstractNumId w:val="19"/>
  </w:num>
  <w:num w:numId="33">
    <w:abstractNumId w:val="39"/>
  </w:num>
  <w:num w:numId="34">
    <w:abstractNumId w:val="30"/>
  </w:num>
  <w:num w:numId="35">
    <w:abstractNumId w:val="33"/>
  </w:num>
  <w:num w:numId="36">
    <w:abstractNumId w:val="28"/>
  </w:num>
  <w:num w:numId="37">
    <w:abstractNumId w:val="36"/>
  </w:num>
  <w:num w:numId="38">
    <w:abstractNumId w:val="40"/>
  </w:num>
  <w:num w:numId="39">
    <w:abstractNumId w:val="24"/>
  </w:num>
  <w:num w:numId="40">
    <w:abstractNumId w:val="27"/>
  </w:num>
  <w:num w:numId="41">
    <w:abstractNumId w:val="41"/>
  </w:num>
  <w:num w:numId="42">
    <w:abstractNumId w:val="44"/>
  </w:num>
  <w:num w:numId="43">
    <w:abstractNumId w:val="5"/>
  </w:num>
  <w:num w:numId="44">
    <w:abstractNumId w:val="29"/>
  </w:num>
  <w:num w:numId="45">
    <w:abstractNumId w:val="43"/>
  </w:num>
  <w:num w:numId="46">
    <w:abstractNumId w:val="42"/>
  </w:num>
  <w:num w:numId="47">
    <w:abstractNumId w:val="53"/>
  </w:num>
  <w:num w:numId="48">
    <w:abstractNumId w:val="15"/>
  </w:num>
  <w:num w:numId="49">
    <w:abstractNumId w:val="32"/>
  </w:num>
  <w:num w:numId="50">
    <w:abstractNumId w:val="22"/>
  </w:num>
  <w:num w:numId="51">
    <w:abstractNumId w:val="16"/>
  </w:num>
  <w:num w:numId="52">
    <w:abstractNumId w:val="10"/>
  </w:num>
  <w:num w:numId="53">
    <w:abstractNumId w:val="18"/>
  </w:num>
  <w:num w:numId="54">
    <w:abstractNumId w:val="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DB7FD4"/>
    <w:rsid w:val="001140F7"/>
    <w:rsid w:val="001775F3"/>
    <w:rsid w:val="002368CA"/>
    <w:rsid w:val="00276162"/>
    <w:rsid w:val="002855D3"/>
    <w:rsid w:val="002A5CAD"/>
    <w:rsid w:val="002B6060"/>
    <w:rsid w:val="002D31CF"/>
    <w:rsid w:val="003A4CB6"/>
    <w:rsid w:val="004D03A8"/>
    <w:rsid w:val="006A1B44"/>
    <w:rsid w:val="006E2163"/>
    <w:rsid w:val="00702E00"/>
    <w:rsid w:val="007570B5"/>
    <w:rsid w:val="00760D2F"/>
    <w:rsid w:val="007B08CA"/>
    <w:rsid w:val="007F7C79"/>
    <w:rsid w:val="00841098"/>
    <w:rsid w:val="008D205D"/>
    <w:rsid w:val="00932E65"/>
    <w:rsid w:val="00AB22A5"/>
    <w:rsid w:val="00BD30B3"/>
    <w:rsid w:val="00C36E10"/>
    <w:rsid w:val="00CC47CE"/>
    <w:rsid w:val="00CD5A1C"/>
    <w:rsid w:val="00CE1A9E"/>
    <w:rsid w:val="00DB7FD4"/>
    <w:rsid w:val="00FA3C66"/>
    <w:rsid w:val="00FD3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48763"/>
  <w15:docId w15:val="{207CB9F5-2D7A-4556-BDDE-B63475A28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2368CA"/>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2368CA"/>
    <w:pPr>
      <w:ind w:firstLine="454"/>
      <w:outlineLvl w:val="0"/>
    </w:pPr>
    <w:rPr>
      <w:b/>
      <w:caps/>
    </w:rPr>
  </w:style>
  <w:style w:type="paragraph" w:styleId="21">
    <w:name w:val="heading 2"/>
    <w:basedOn w:val="a3"/>
    <w:next w:val="a3"/>
    <w:link w:val="23"/>
    <w:qFormat/>
    <w:rsid w:val="002368CA"/>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2368CA"/>
    <w:pPr>
      <w:spacing w:before="100" w:beforeAutospacing="1" w:after="100" w:afterAutospacing="1"/>
      <w:outlineLvl w:val="2"/>
    </w:pPr>
    <w:rPr>
      <w:b/>
      <w:bCs/>
      <w:sz w:val="27"/>
      <w:szCs w:val="27"/>
    </w:rPr>
  </w:style>
  <w:style w:type="paragraph" w:styleId="41">
    <w:name w:val="heading 4"/>
    <w:basedOn w:val="a3"/>
    <w:next w:val="a3"/>
    <w:link w:val="42"/>
    <w:qFormat/>
    <w:rsid w:val="002368CA"/>
    <w:pPr>
      <w:keepNext/>
      <w:spacing w:before="240" w:after="60"/>
      <w:outlineLvl w:val="3"/>
    </w:pPr>
    <w:rPr>
      <w:b/>
      <w:bCs/>
      <w:sz w:val="28"/>
      <w:szCs w:val="28"/>
    </w:rPr>
  </w:style>
  <w:style w:type="paragraph" w:styleId="50">
    <w:name w:val="heading 5"/>
    <w:basedOn w:val="a3"/>
    <w:next w:val="a3"/>
    <w:link w:val="51"/>
    <w:qFormat/>
    <w:rsid w:val="002368CA"/>
    <w:pPr>
      <w:spacing w:before="240" w:after="60"/>
      <w:outlineLvl w:val="4"/>
    </w:pPr>
    <w:rPr>
      <w:b/>
      <w:bCs/>
      <w:i/>
      <w:iCs/>
      <w:sz w:val="26"/>
      <w:szCs w:val="26"/>
    </w:rPr>
  </w:style>
  <w:style w:type="paragraph" w:styleId="6">
    <w:name w:val="heading 6"/>
    <w:basedOn w:val="a3"/>
    <w:next w:val="a3"/>
    <w:link w:val="60"/>
    <w:qFormat/>
    <w:rsid w:val="002368CA"/>
    <w:pPr>
      <w:spacing w:before="240" w:after="60"/>
      <w:outlineLvl w:val="5"/>
    </w:pPr>
    <w:rPr>
      <w:rFonts w:ascii="Calibri" w:hAnsi="Calibri"/>
      <w:b/>
      <w:bCs/>
      <w:sz w:val="22"/>
      <w:szCs w:val="22"/>
    </w:rPr>
  </w:style>
  <w:style w:type="paragraph" w:styleId="7">
    <w:name w:val="heading 7"/>
    <w:basedOn w:val="a3"/>
    <w:next w:val="a3"/>
    <w:link w:val="70"/>
    <w:qFormat/>
    <w:rsid w:val="002368CA"/>
    <w:pPr>
      <w:spacing w:before="240" w:after="60"/>
      <w:outlineLvl w:val="6"/>
    </w:pPr>
    <w:rPr>
      <w:rFonts w:ascii="Calibri" w:hAnsi="Calibri"/>
    </w:rPr>
  </w:style>
  <w:style w:type="paragraph" w:styleId="80">
    <w:name w:val="heading 8"/>
    <w:basedOn w:val="a3"/>
    <w:next w:val="a3"/>
    <w:link w:val="81"/>
    <w:qFormat/>
    <w:rsid w:val="002368CA"/>
    <w:pPr>
      <w:spacing w:before="240" w:after="60"/>
      <w:outlineLvl w:val="7"/>
    </w:pPr>
    <w:rPr>
      <w:rFonts w:ascii="Calibri" w:hAnsi="Calibri"/>
      <w:i/>
      <w:iCs/>
      <w:lang w:eastAsia="en-US"/>
    </w:rPr>
  </w:style>
  <w:style w:type="paragraph" w:styleId="9">
    <w:name w:val="heading 9"/>
    <w:basedOn w:val="a3"/>
    <w:next w:val="a3"/>
    <w:link w:val="90"/>
    <w:qFormat/>
    <w:rsid w:val="002368CA"/>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2368CA"/>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2368CA"/>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2368CA"/>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2368CA"/>
    <w:rPr>
      <w:rFonts w:ascii="Times New Roman" w:eastAsia="Times New Roman" w:hAnsi="Times New Roman" w:cs="Times New Roman"/>
      <w:b/>
      <w:bCs/>
      <w:sz w:val="28"/>
      <w:szCs w:val="28"/>
    </w:rPr>
  </w:style>
  <w:style w:type="character" w:customStyle="1" w:styleId="51">
    <w:name w:val="Заголовок 5 Знак"/>
    <w:basedOn w:val="a4"/>
    <w:link w:val="50"/>
    <w:rsid w:val="002368CA"/>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2368CA"/>
    <w:rPr>
      <w:rFonts w:ascii="Calibri" w:eastAsia="Times New Roman" w:hAnsi="Calibri" w:cs="Times New Roman"/>
      <w:b/>
      <w:bCs/>
    </w:rPr>
  </w:style>
  <w:style w:type="character" w:customStyle="1" w:styleId="70">
    <w:name w:val="Заголовок 7 Знак"/>
    <w:basedOn w:val="a4"/>
    <w:link w:val="7"/>
    <w:rsid w:val="002368CA"/>
    <w:rPr>
      <w:rFonts w:ascii="Calibri" w:eastAsia="Times New Roman" w:hAnsi="Calibri" w:cs="Times New Roman"/>
      <w:sz w:val="24"/>
      <w:szCs w:val="24"/>
    </w:rPr>
  </w:style>
  <w:style w:type="character" w:customStyle="1" w:styleId="81">
    <w:name w:val="Заголовок 8 Знак"/>
    <w:basedOn w:val="a4"/>
    <w:link w:val="80"/>
    <w:rsid w:val="002368CA"/>
    <w:rPr>
      <w:rFonts w:ascii="Calibri" w:eastAsia="Times New Roman" w:hAnsi="Calibri" w:cs="Times New Roman"/>
      <w:i/>
      <w:iCs/>
      <w:sz w:val="24"/>
      <w:szCs w:val="24"/>
    </w:rPr>
  </w:style>
  <w:style w:type="character" w:customStyle="1" w:styleId="90">
    <w:name w:val="Заголовок 9 Знак"/>
    <w:basedOn w:val="a4"/>
    <w:link w:val="9"/>
    <w:rsid w:val="002368CA"/>
    <w:rPr>
      <w:rFonts w:ascii="Cambria" w:eastAsia="Times New Roman" w:hAnsi="Cambria" w:cs="Times New Roman"/>
    </w:rPr>
  </w:style>
  <w:style w:type="character" w:customStyle="1" w:styleId="14">
    <w:name w:val="Заголовок 1 Знак4"/>
    <w:link w:val="11"/>
    <w:locked/>
    <w:rsid w:val="002368CA"/>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2368CA"/>
    <w:rPr>
      <w:rFonts w:ascii="Arial" w:eastAsia="Times New Roman" w:hAnsi="Arial" w:cs="Arial"/>
      <w:b/>
      <w:bCs/>
      <w:i/>
      <w:iCs/>
      <w:sz w:val="28"/>
      <w:szCs w:val="28"/>
    </w:rPr>
  </w:style>
  <w:style w:type="character" w:customStyle="1" w:styleId="320">
    <w:name w:val="Заголовок 3 Знак2"/>
    <w:link w:val="32"/>
    <w:locked/>
    <w:rsid w:val="002368CA"/>
    <w:rPr>
      <w:rFonts w:ascii="Times New Roman" w:eastAsia="Times New Roman" w:hAnsi="Times New Roman" w:cs="Times New Roman"/>
      <w:b/>
      <w:bCs/>
      <w:sz w:val="27"/>
      <w:szCs w:val="27"/>
      <w:lang w:eastAsia="ru-RU"/>
    </w:rPr>
  </w:style>
  <w:style w:type="character" w:styleId="HTML">
    <w:name w:val="HTML Sample"/>
    <w:rsid w:val="002368CA"/>
    <w:rPr>
      <w:rFonts w:ascii="Courier New" w:eastAsia="Times New Roman" w:hAnsi="Courier New" w:cs="Courier New"/>
    </w:rPr>
  </w:style>
  <w:style w:type="character" w:styleId="a7">
    <w:name w:val="FollowedHyperlink"/>
    <w:rsid w:val="002368CA"/>
    <w:rPr>
      <w:color w:val="800080"/>
      <w:u w:val="single"/>
    </w:rPr>
  </w:style>
  <w:style w:type="character" w:styleId="a8">
    <w:name w:val="footnote reference"/>
    <w:unhideWhenUsed/>
    <w:rsid w:val="002368CA"/>
    <w:rPr>
      <w:vertAlign w:val="superscript"/>
    </w:rPr>
  </w:style>
  <w:style w:type="character" w:styleId="a9">
    <w:name w:val="annotation reference"/>
    <w:rsid w:val="002368CA"/>
    <w:rPr>
      <w:sz w:val="16"/>
      <w:szCs w:val="16"/>
    </w:rPr>
  </w:style>
  <w:style w:type="character" w:styleId="aa">
    <w:name w:val="endnote reference"/>
    <w:unhideWhenUsed/>
    <w:rsid w:val="002368CA"/>
    <w:rPr>
      <w:vertAlign w:val="superscript"/>
    </w:rPr>
  </w:style>
  <w:style w:type="character" w:styleId="HTML0">
    <w:name w:val="HTML Acronym"/>
    <w:rsid w:val="002368CA"/>
  </w:style>
  <w:style w:type="character" w:styleId="ab">
    <w:name w:val="Emphasis"/>
    <w:qFormat/>
    <w:rsid w:val="002368CA"/>
    <w:rPr>
      <w:i/>
      <w:iCs/>
    </w:rPr>
  </w:style>
  <w:style w:type="character" w:styleId="ac">
    <w:name w:val="Hyperlink"/>
    <w:uiPriority w:val="99"/>
    <w:rsid w:val="002368CA"/>
    <w:rPr>
      <w:color w:val="000000"/>
      <w:u w:val="single"/>
    </w:rPr>
  </w:style>
  <w:style w:type="character" w:styleId="HTML1">
    <w:name w:val="HTML Code"/>
    <w:rsid w:val="002368CA"/>
    <w:rPr>
      <w:rFonts w:ascii="Courier New" w:eastAsia="Times New Roman" w:hAnsi="Courier New" w:cs="Courier New"/>
      <w:sz w:val="20"/>
      <w:szCs w:val="20"/>
    </w:rPr>
  </w:style>
  <w:style w:type="character" w:styleId="ad">
    <w:name w:val="page number"/>
    <w:rsid w:val="002368CA"/>
  </w:style>
  <w:style w:type="character" w:styleId="ae">
    <w:name w:val="line number"/>
    <w:unhideWhenUsed/>
    <w:rsid w:val="002368CA"/>
  </w:style>
  <w:style w:type="character" w:styleId="HTML2">
    <w:name w:val="HTML Definition"/>
    <w:rsid w:val="002368CA"/>
    <w:rPr>
      <w:i/>
      <w:iCs/>
    </w:rPr>
  </w:style>
  <w:style w:type="character" w:styleId="HTML3">
    <w:name w:val="HTML Variable"/>
    <w:rsid w:val="002368CA"/>
    <w:rPr>
      <w:i/>
      <w:iCs/>
    </w:rPr>
  </w:style>
  <w:style w:type="character" w:styleId="HTML4">
    <w:name w:val="HTML Typewriter"/>
    <w:rsid w:val="002368CA"/>
    <w:rPr>
      <w:rFonts w:ascii="Courier New" w:eastAsia="Times New Roman" w:hAnsi="Courier New" w:cs="Courier New"/>
      <w:sz w:val="20"/>
      <w:szCs w:val="20"/>
    </w:rPr>
  </w:style>
  <w:style w:type="character" w:styleId="af">
    <w:name w:val="Strong"/>
    <w:uiPriority w:val="22"/>
    <w:qFormat/>
    <w:rsid w:val="002368CA"/>
    <w:rPr>
      <w:b/>
      <w:bCs/>
    </w:rPr>
  </w:style>
  <w:style w:type="character" w:styleId="HTML5">
    <w:name w:val="HTML Cite"/>
    <w:unhideWhenUsed/>
    <w:rsid w:val="002368CA"/>
    <w:rPr>
      <w:i/>
      <w:iCs/>
    </w:rPr>
  </w:style>
  <w:style w:type="paragraph" w:styleId="af0">
    <w:name w:val="Balloon Text"/>
    <w:basedOn w:val="a3"/>
    <w:link w:val="af1"/>
    <w:rsid w:val="002368CA"/>
    <w:rPr>
      <w:rFonts w:ascii="Tahoma" w:hAnsi="Tahoma"/>
      <w:sz w:val="16"/>
      <w:szCs w:val="16"/>
    </w:rPr>
  </w:style>
  <w:style w:type="character" w:customStyle="1" w:styleId="af1">
    <w:name w:val="Текст выноски Знак"/>
    <w:basedOn w:val="a4"/>
    <w:link w:val="af0"/>
    <w:rsid w:val="002368CA"/>
    <w:rPr>
      <w:rFonts w:ascii="Tahoma" w:eastAsia="Times New Roman" w:hAnsi="Tahoma" w:cs="Times New Roman"/>
      <w:sz w:val="16"/>
      <w:szCs w:val="16"/>
    </w:rPr>
  </w:style>
  <w:style w:type="paragraph" w:styleId="24">
    <w:name w:val="Body Text 2"/>
    <w:basedOn w:val="a3"/>
    <w:link w:val="25"/>
    <w:rsid w:val="002368CA"/>
    <w:pPr>
      <w:jc w:val="both"/>
    </w:pPr>
    <w:rPr>
      <w:color w:val="000000"/>
      <w:sz w:val="28"/>
    </w:rPr>
  </w:style>
  <w:style w:type="character" w:customStyle="1" w:styleId="25">
    <w:name w:val="Основной текст 2 Знак"/>
    <w:basedOn w:val="a4"/>
    <w:link w:val="24"/>
    <w:rsid w:val="002368CA"/>
    <w:rPr>
      <w:rFonts w:ascii="Times New Roman" w:eastAsia="Times New Roman" w:hAnsi="Times New Roman" w:cs="Times New Roman"/>
      <w:color w:val="000000"/>
      <w:sz w:val="28"/>
      <w:szCs w:val="24"/>
      <w:lang w:eastAsia="ru-RU"/>
    </w:rPr>
  </w:style>
  <w:style w:type="paragraph" w:styleId="5">
    <w:name w:val="List Number 5"/>
    <w:basedOn w:val="a3"/>
    <w:rsid w:val="002368CA"/>
    <w:pPr>
      <w:numPr>
        <w:numId w:val="1"/>
      </w:numPr>
      <w:tabs>
        <w:tab w:val="left" w:pos="1492"/>
      </w:tabs>
    </w:pPr>
  </w:style>
  <w:style w:type="paragraph" w:styleId="af2">
    <w:name w:val="Normal Indent"/>
    <w:basedOn w:val="a3"/>
    <w:rsid w:val="002368CA"/>
    <w:pPr>
      <w:ind w:firstLine="720"/>
      <w:jc w:val="both"/>
    </w:pPr>
    <w:rPr>
      <w:sz w:val="28"/>
      <w:szCs w:val="20"/>
    </w:rPr>
  </w:style>
  <w:style w:type="paragraph" w:styleId="af3">
    <w:name w:val="Plain Text"/>
    <w:basedOn w:val="a3"/>
    <w:link w:val="af4"/>
    <w:rsid w:val="002368CA"/>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2368CA"/>
    <w:rPr>
      <w:rFonts w:ascii="Courier New" w:eastAsia="Times New Roman" w:hAnsi="Courier New" w:cs="Courier New"/>
      <w:sz w:val="20"/>
      <w:szCs w:val="20"/>
      <w:lang w:eastAsia="ru-RU"/>
    </w:rPr>
  </w:style>
  <w:style w:type="paragraph" w:styleId="34">
    <w:name w:val="Body Text Indent 3"/>
    <w:basedOn w:val="a3"/>
    <w:link w:val="330"/>
    <w:rsid w:val="002368CA"/>
    <w:pPr>
      <w:spacing w:after="120"/>
      <w:ind w:left="283"/>
    </w:pPr>
    <w:rPr>
      <w:sz w:val="16"/>
      <w:szCs w:val="16"/>
    </w:rPr>
  </w:style>
  <w:style w:type="character" w:customStyle="1" w:styleId="35">
    <w:name w:val="Основной текст с отступом 3 Знак"/>
    <w:basedOn w:val="a4"/>
    <w:rsid w:val="002368CA"/>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2368CA"/>
    <w:rPr>
      <w:rFonts w:ascii="Times New Roman" w:eastAsia="Times New Roman" w:hAnsi="Times New Roman" w:cs="Times New Roman"/>
      <w:sz w:val="16"/>
      <w:szCs w:val="16"/>
      <w:lang w:eastAsia="ru-RU"/>
    </w:rPr>
  </w:style>
  <w:style w:type="paragraph" w:styleId="af5">
    <w:name w:val="endnote text"/>
    <w:basedOn w:val="a3"/>
    <w:link w:val="af6"/>
    <w:unhideWhenUsed/>
    <w:rsid w:val="002368CA"/>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2368CA"/>
    <w:rPr>
      <w:rFonts w:ascii="Times New Roman" w:eastAsia="Times New Roman" w:hAnsi="Times New Roman" w:cs="Times New Roman"/>
      <w:color w:val="000000"/>
      <w:sz w:val="28"/>
      <w:szCs w:val="24"/>
    </w:rPr>
  </w:style>
  <w:style w:type="paragraph" w:styleId="af7">
    <w:name w:val="caption"/>
    <w:basedOn w:val="a3"/>
    <w:next w:val="a3"/>
    <w:qFormat/>
    <w:rsid w:val="002368CA"/>
    <w:rPr>
      <w:b/>
      <w:bCs/>
      <w:sz w:val="20"/>
      <w:szCs w:val="20"/>
    </w:rPr>
  </w:style>
  <w:style w:type="paragraph" w:styleId="af8">
    <w:name w:val="annotation text"/>
    <w:basedOn w:val="a3"/>
    <w:link w:val="af9"/>
    <w:rsid w:val="002368CA"/>
    <w:rPr>
      <w:sz w:val="20"/>
      <w:szCs w:val="20"/>
    </w:rPr>
  </w:style>
  <w:style w:type="character" w:customStyle="1" w:styleId="af9">
    <w:name w:val="Текст примечания Знак"/>
    <w:basedOn w:val="a4"/>
    <w:link w:val="af8"/>
    <w:rsid w:val="002368CA"/>
    <w:rPr>
      <w:rFonts w:ascii="Times New Roman" w:eastAsia="Times New Roman" w:hAnsi="Times New Roman" w:cs="Times New Roman"/>
      <w:sz w:val="20"/>
      <w:szCs w:val="20"/>
      <w:lang w:eastAsia="ru-RU"/>
    </w:rPr>
  </w:style>
  <w:style w:type="paragraph" w:styleId="13">
    <w:name w:val="index 1"/>
    <w:basedOn w:val="a3"/>
    <w:next w:val="a3"/>
    <w:rsid w:val="002368CA"/>
    <w:pPr>
      <w:suppressAutoHyphens/>
      <w:ind w:left="240" w:hanging="240"/>
    </w:pPr>
    <w:rPr>
      <w:lang w:eastAsia="ar-SA"/>
    </w:rPr>
  </w:style>
  <w:style w:type="paragraph" w:styleId="afa">
    <w:name w:val="annotation subject"/>
    <w:basedOn w:val="af8"/>
    <w:next w:val="af8"/>
    <w:link w:val="afb"/>
    <w:rsid w:val="002368CA"/>
    <w:rPr>
      <w:b/>
      <w:bCs/>
    </w:rPr>
  </w:style>
  <w:style w:type="character" w:customStyle="1" w:styleId="afb">
    <w:name w:val="Тема примечания Знак"/>
    <w:basedOn w:val="af9"/>
    <w:link w:val="afa"/>
    <w:rsid w:val="002368CA"/>
    <w:rPr>
      <w:rFonts w:ascii="Times New Roman" w:eastAsia="Times New Roman" w:hAnsi="Times New Roman" w:cs="Times New Roman"/>
      <w:b/>
      <w:bCs/>
      <w:sz w:val="20"/>
      <w:szCs w:val="20"/>
      <w:lang w:eastAsia="ru-RU"/>
    </w:rPr>
  </w:style>
  <w:style w:type="paragraph" w:styleId="afc">
    <w:name w:val="Document Map"/>
    <w:basedOn w:val="a3"/>
    <w:link w:val="afd"/>
    <w:rsid w:val="002368CA"/>
    <w:pPr>
      <w:shd w:val="clear" w:color="auto" w:fill="000080"/>
    </w:pPr>
    <w:rPr>
      <w:rFonts w:ascii="Tahoma" w:hAnsi="Tahoma"/>
      <w:sz w:val="20"/>
      <w:szCs w:val="20"/>
    </w:rPr>
  </w:style>
  <w:style w:type="character" w:customStyle="1" w:styleId="afd">
    <w:name w:val="Схема документа Знак"/>
    <w:basedOn w:val="a4"/>
    <w:link w:val="afc"/>
    <w:rsid w:val="002368CA"/>
    <w:rPr>
      <w:rFonts w:ascii="Tahoma" w:eastAsia="Times New Roman" w:hAnsi="Tahoma" w:cs="Times New Roman"/>
      <w:sz w:val="20"/>
      <w:szCs w:val="20"/>
      <w:shd w:val="clear" w:color="auto" w:fill="000080"/>
    </w:rPr>
  </w:style>
  <w:style w:type="paragraph" w:styleId="afe">
    <w:name w:val="footnote text"/>
    <w:basedOn w:val="a3"/>
    <w:link w:val="aff"/>
    <w:rsid w:val="002368CA"/>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2368CA"/>
    <w:rPr>
      <w:rFonts w:ascii="Courier New" w:eastAsia="Courier New" w:hAnsi="Courier New" w:cs="Courier New"/>
      <w:color w:val="000000"/>
      <w:sz w:val="28"/>
      <w:szCs w:val="24"/>
      <w:lang w:eastAsia="ru-RU"/>
    </w:rPr>
  </w:style>
  <w:style w:type="paragraph" w:styleId="8">
    <w:name w:val="toc 8"/>
    <w:basedOn w:val="a3"/>
    <w:next w:val="a3"/>
    <w:rsid w:val="002368CA"/>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2368CA"/>
    <w:pPr>
      <w:numPr>
        <w:numId w:val="3"/>
      </w:numPr>
      <w:tabs>
        <w:tab w:val="left" w:pos="926"/>
      </w:tabs>
    </w:pPr>
  </w:style>
  <w:style w:type="paragraph" w:styleId="HTML6">
    <w:name w:val="HTML Address"/>
    <w:basedOn w:val="a3"/>
    <w:link w:val="HTML7"/>
    <w:unhideWhenUsed/>
    <w:rsid w:val="002368CA"/>
    <w:rPr>
      <w:sz w:val="16"/>
      <w:szCs w:val="16"/>
    </w:rPr>
  </w:style>
  <w:style w:type="character" w:customStyle="1" w:styleId="HTML7">
    <w:name w:val="Адрес HTML Знак"/>
    <w:basedOn w:val="a4"/>
    <w:link w:val="HTML6"/>
    <w:rsid w:val="002368CA"/>
    <w:rPr>
      <w:rFonts w:ascii="Times New Roman" w:eastAsia="Times New Roman" w:hAnsi="Times New Roman" w:cs="Times New Roman"/>
      <w:sz w:val="16"/>
      <w:szCs w:val="16"/>
      <w:lang w:val="ru-RU" w:eastAsia="ru-RU"/>
    </w:rPr>
  </w:style>
  <w:style w:type="paragraph" w:styleId="aff0">
    <w:name w:val="header"/>
    <w:basedOn w:val="a3"/>
    <w:link w:val="aff1"/>
    <w:rsid w:val="002368CA"/>
    <w:pPr>
      <w:tabs>
        <w:tab w:val="center" w:pos="4677"/>
        <w:tab w:val="right" w:pos="9355"/>
      </w:tabs>
    </w:pPr>
    <w:rPr>
      <w:b/>
      <w:caps/>
    </w:rPr>
  </w:style>
  <w:style w:type="character" w:customStyle="1" w:styleId="aff1">
    <w:name w:val="Верхний колонтитул Знак"/>
    <w:basedOn w:val="a4"/>
    <w:link w:val="aff0"/>
    <w:rsid w:val="002368CA"/>
    <w:rPr>
      <w:rFonts w:ascii="Times New Roman" w:eastAsia="Times New Roman" w:hAnsi="Times New Roman" w:cs="Times New Roman"/>
      <w:b/>
      <w:caps/>
      <w:sz w:val="24"/>
      <w:szCs w:val="24"/>
      <w:lang w:eastAsia="ru-RU"/>
    </w:rPr>
  </w:style>
  <w:style w:type="paragraph" w:styleId="91">
    <w:name w:val="toc 9"/>
    <w:basedOn w:val="a3"/>
    <w:next w:val="a3"/>
    <w:rsid w:val="002368CA"/>
    <w:pPr>
      <w:spacing w:after="100" w:line="276" w:lineRule="auto"/>
      <w:ind w:left="1760"/>
    </w:pPr>
    <w:rPr>
      <w:rFonts w:ascii="Calibri" w:hAnsi="Calibri"/>
      <w:sz w:val="22"/>
      <w:szCs w:val="22"/>
    </w:rPr>
  </w:style>
  <w:style w:type="paragraph" w:styleId="71">
    <w:name w:val="toc 7"/>
    <w:basedOn w:val="a3"/>
    <w:next w:val="a3"/>
    <w:rsid w:val="002368CA"/>
    <w:pPr>
      <w:spacing w:after="100" w:line="276" w:lineRule="auto"/>
      <w:ind w:left="1320"/>
    </w:pPr>
    <w:rPr>
      <w:rFonts w:ascii="Calibri" w:hAnsi="Calibri"/>
      <w:sz w:val="22"/>
      <w:szCs w:val="22"/>
    </w:rPr>
  </w:style>
  <w:style w:type="paragraph" w:styleId="aff2">
    <w:name w:val="Body Text"/>
    <w:basedOn w:val="a3"/>
    <w:link w:val="43"/>
    <w:rsid w:val="002368CA"/>
    <w:pPr>
      <w:spacing w:after="120"/>
    </w:pPr>
  </w:style>
  <w:style w:type="character" w:customStyle="1" w:styleId="aff3">
    <w:name w:val="Основной текст Знак"/>
    <w:basedOn w:val="a4"/>
    <w:rsid w:val="002368CA"/>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2368CA"/>
    <w:rPr>
      <w:rFonts w:ascii="Times New Roman" w:eastAsia="Times New Roman" w:hAnsi="Times New Roman" w:cs="Times New Roman"/>
      <w:sz w:val="24"/>
      <w:szCs w:val="24"/>
      <w:lang w:eastAsia="ru-RU"/>
    </w:rPr>
  </w:style>
  <w:style w:type="paragraph" w:styleId="aff4">
    <w:name w:val="index heading"/>
    <w:basedOn w:val="a3"/>
    <w:rsid w:val="002368CA"/>
    <w:pPr>
      <w:suppressLineNumbers/>
      <w:suppressAutoHyphens/>
    </w:pPr>
    <w:rPr>
      <w:rFonts w:cs="Tahoma"/>
      <w:lang w:eastAsia="ar-SA"/>
    </w:rPr>
  </w:style>
  <w:style w:type="paragraph" w:styleId="15">
    <w:name w:val="toc 1"/>
    <w:basedOn w:val="a3"/>
    <w:next w:val="a3"/>
    <w:link w:val="16"/>
    <w:rsid w:val="002368CA"/>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2368CA"/>
    <w:rPr>
      <w:rFonts w:ascii="Times New Roman" w:eastAsia="Times New Roman" w:hAnsi="Times New Roman" w:cs="Times New Roman"/>
      <w:color w:val="000000"/>
      <w:sz w:val="24"/>
      <w:szCs w:val="24"/>
      <w:lang w:eastAsia="ru-RU"/>
    </w:rPr>
  </w:style>
  <w:style w:type="paragraph" w:styleId="aff5">
    <w:name w:val="macro"/>
    <w:link w:val="aff6"/>
    <w:rsid w:val="002368C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2368CA"/>
    <w:rPr>
      <w:rFonts w:ascii="Courier New" w:eastAsia="Times New Roman" w:hAnsi="Courier New" w:cs="Times New Roman"/>
      <w:sz w:val="20"/>
      <w:szCs w:val="20"/>
      <w:lang w:val="en-US" w:eastAsia="ru-RU"/>
    </w:rPr>
  </w:style>
  <w:style w:type="paragraph" w:styleId="61">
    <w:name w:val="toc 6"/>
    <w:basedOn w:val="a3"/>
    <w:next w:val="a3"/>
    <w:rsid w:val="002368CA"/>
    <w:pPr>
      <w:spacing w:after="100" w:line="276" w:lineRule="auto"/>
      <w:ind w:left="1100"/>
    </w:pPr>
    <w:rPr>
      <w:rFonts w:ascii="Calibri" w:hAnsi="Calibri"/>
      <w:sz w:val="22"/>
      <w:szCs w:val="22"/>
    </w:rPr>
  </w:style>
  <w:style w:type="paragraph" w:styleId="36">
    <w:name w:val="toc 3"/>
    <w:basedOn w:val="a3"/>
    <w:next w:val="a3"/>
    <w:rsid w:val="002368CA"/>
    <w:pPr>
      <w:widowControl w:val="0"/>
      <w:tabs>
        <w:tab w:val="left" w:pos="360"/>
      </w:tabs>
      <w:autoSpaceDE w:val="0"/>
      <w:autoSpaceDN w:val="0"/>
      <w:adjustRightInd w:val="0"/>
      <w:ind w:left="400"/>
    </w:pPr>
    <w:rPr>
      <w:szCs w:val="20"/>
    </w:rPr>
  </w:style>
  <w:style w:type="paragraph" w:styleId="26">
    <w:name w:val="toc 2"/>
    <w:basedOn w:val="a3"/>
    <w:next w:val="a3"/>
    <w:rsid w:val="002368CA"/>
    <w:pPr>
      <w:widowControl w:val="0"/>
      <w:tabs>
        <w:tab w:val="left" w:pos="360"/>
      </w:tabs>
      <w:autoSpaceDE w:val="0"/>
      <w:autoSpaceDN w:val="0"/>
      <w:adjustRightInd w:val="0"/>
      <w:ind w:left="200"/>
    </w:pPr>
    <w:rPr>
      <w:szCs w:val="20"/>
    </w:rPr>
  </w:style>
  <w:style w:type="paragraph" w:styleId="40">
    <w:name w:val="toc 4"/>
    <w:basedOn w:val="a3"/>
    <w:next w:val="a3"/>
    <w:rsid w:val="002368CA"/>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2368CA"/>
    <w:pPr>
      <w:spacing w:after="100" w:line="276" w:lineRule="auto"/>
      <w:ind w:left="880"/>
    </w:pPr>
    <w:rPr>
      <w:rFonts w:ascii="Calibri" w:hAnsi="Calibri"/>
      <w:sz w:val="22"/>
      <w:szCs w:val="22"/>
    </w:rPr>
  </w:style>
  <w:style w:type="paragraph" w:styleId="53">
    <w:name w:val="List Bullet 5"/>
    <w:basedOn w:val="a3"/>
    <w:rsid w:val="002368CA"/>
    <w:pPr>
      <w:ind w:left="1132" w:hanging="283"/>
    </w:pPr>
    <w:rPr>
      <w:color w:val="00000A"/>
    </w:rPr>
  </w:style>
  <w:style w:type="paragraph" w:styleId="aff7">
    <w:name w:val="Body Text First Indent"/>
    <w:basedOn w:val="aff2"/>
    <w:link w:val="aff8"/>
    <w:rsid w:val="002368CA"/>
    <w:pPr>
      <w:ind w:firstLine="210"/>
    </w:pPr>
    <w:rPr>
      <w:b/>
      <w:bCs/>
      <w:sz w:val="27"/>
      <w:szCs w:val="27"/>
    </w:rPr>
  </w:style>
  <w:style w:type="character" w:customStyle="1" w:styleId="aff8">
    <w:name w:val="Красная строка Знак"/>
    <w:basedOn w:val="aff3"/>
    <w:link w:val="aff7"/>
    <w:rsid w:val="002368CA"/>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2368CA"/>
    <w:pPr>
      <w:spacing w:after="120"/>
      <w:ind w:left="283"/>
    </w:pPr>
  </w:style>
  <w:style w:type="character" w:customStyle="1" w:styleId="affa">
    <w:name w:val="Основной текст с отступом Знак"/>
    <w:basedOn w:val="a4"/>
    <w:link w:val="aff9"/>
    <w:semiHidden/>
    <w:rsid w:val="002368CA"/>
    <w:rPr>
      <w:rFonts w:ascii="Times New Roman" w:eastAsia="Times New Roman" w:hAnsi="Times New Roman" w:cs="Times New Roman"/>
      <w:sz w:val="24"/>
      <w:szCs w:val="24"/>
      <w:lang w:eastAsia="ru-RU"/>
    </w:rPr>
  </w:style>
  <w:style w:type="paragraph" w:styleId="27">
    <w:name w:val="Body Text First Indent 2"/>
    <w:basedOn w:val="aff9"/>
    <w:link w:val="28"/>
    <w:rsid w:val="002368CA"/>
    <w:pPr>
      <w:ind w:firstLine="210"/>
    </w:pPr>
  </w:style>
  <w:style w:type="character" w:customStyle="1" w:styleId="28">
    <w:name w:val="Красная строка 2 Знак"/>
    <w:basedOn w:val="affa"/>
    <w:link w:val="27"/>
    <w:rsid w:val="002368CA"/>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2368CA"/>
    <w:rPr>
      <w:sz w:val="24"/>
      <w:szCs w:val="24"/>
      <w:lang w:val="ru-RU" w:eastAsia="ru-RU" w:bidi="ar-SA"/>
    </w:rPr>
  </w:style>
  <w:style w:type="paragraph" w:styleId="44">
    <w:name w:val="List Bullet 4"/>
    <w:basedOn w:val="a3"/>
    <w:rsid w:val="002368CA"/>
    <w:pPr>
      <w:ind w:left="849" w:hanging="283"/>
    </w:pPr>
    <w:rPr>
      <w:color w:val="00000A"/>
    </w:rPr>
  </w:style>
  <w:style w:type="paragraph" w:styleId="affb">
    <w:name w:val="List Bullet"/>
    <w:basedOn w:val="a3"/>
    <w:rsid w:val="002368CA"/>
    <w:pPr>
      <w:tabs>
        <w:tab w:val="left" w:pos="643"/>
      </w:tabs>
      <w:ind w:left="643" w:hanging="360"/>
      <w:contextualSpacing/>
    </w:pPr>
  </w:style>
  <w:style w:type="paragraph" w:styleId="2">
    <w:name w:val="List Bullet 2"/>
    <w:basedOn w:val="a3"/>
    <w:rsid w:val="002368CA"/>
    <w:pPr>
      <w:numPr>
        <w:numId w:val="5"/>
      </w:numPr>
      <w:tabs>
        <w:tab w:val="left" w:pos="643"/>
      </w:tabs>
    </w:pPr>
  </w:style>
  <w:style w:type="paragraph" w:styleId="37">
    <w:name w:val="List Bullet 3"/>
    <w:basedOn w:val="a3"/>
    <w:rsid w:val="002368CA"/>
    <w:pPr>
      <w:tabs>
        <w:tab w:val="left" w:pos="926"/>
      </w:tabs>
      <w:ind w:left="926" w:hanging="360"/>
    </w:pPr>
  </w:style>
  <w:style w:type="paragraph" w:customStyle="1" w:styleId="affc">
    <w:basedOn w:val="a3"/>
    <w:next w:val="affd"/>
    <w:qFormat/>
    <w:rsid w:val="002368CA"/>
    <w:pPr>
      <w:suppressAutoHyphens/>
      <w:jc w:val="center"/>
    </w:pPr>
    <w:rPr>
      <w:sz w:val="28"/>
      <w:lang w:val="en-US" w:eastAsia="ar-SA"/>
    </w:rPr>
  </w:style>
  <w:style w:type="character" w:customStyle="1" w:styleId="54">
    <w:name w:val="Заголовок Знак5"/>
    <w:link w:val="affe"/>
    <w:rsid w:val="002368CA"/>
    <w:rPr>
      <w:sz w:val="28"/>
      <w:szCs w:val="24"/>
      <w:lang w:val="en-US" w:eastAsia="ar-SA" w:bidi="ar-SA"/>
    </w:rPr>
  </w:style>
  <w:style w:type="paragraph" w:styleId="affd">
    <w:name w:val="Subtitle"/>
    <w:basedOn w:val="a3"/>
    <w:link w:val="afff"/>
    <w:qFormat/>
    <w:rsid w:val="002368CA"/>
    <w:pPr>
      <w:jc w:val="center"/>
    </w:pPr>
    <w:rPr>
      <w:b/>
    </w:rPr>
  </w:style>
  <w:style w:type="character" w:customStyle="1" w:styleId="afff">
    <w:name w:val="Подзаголовок Знак"/>
    <w:basedOn w:val="a4"/>
    <w:link w:val="affd"/>
    <w:rsid w:val="002368CA"/>
    <w:rPr>
      <w:rFonts w:ascii="Times New Roman" w:eastAsia="Times New Roman" w:hAnsi="Times New Roman" w:cs="Times New Roman"/>
      <w:b/>
      <w:sz w:val="24"/>
      <w:szCs w:val="24"/>
    </w:rPr>
  </w:style>
  <w:style w:type="paragraph" w:styleId="afff0">
    <w:name w:val="footer"/>
    <w:basedOn w:val="a3"/>
    <w:link w:val="afff1"/>
    <w:rsid w:val="002368CA"/>
    <w:pPr>
      <w:tabs>
        <w:tab w:val="center" w:pos="4677"/>
        <w:tab w:val="right" w:pos="9355"/>
      </w:tabs>
    </w:pPr>
  </w:style>
  <w:style w:type="character" w:customStyle="1" w:styleId="afff1">
    <w:name w:val="Нижний колонтитул Знак"/>
    <w:basedOn w:val="a4"/>
    <w:link w:val="afff0"/>
    <w:rsid w:val="002368CA"/>
    <w:rPr>
      <w:rFonts w:ascii="Times New Roman" w:eastAsia="Times New Roman" w:hAnsi="Times New Roman" w:cs="Times New Roman"/>
      <w:sz w:val="24"/>
      <w:szCs w:val="24"/>
      <w:lang w:eastAsia="ru-RU"/>
    </w:rPr>
  </w:style>
  <w:style w:type="paragraph" w:styleId="a2">
    <w:name w:val="List Number"/>
    <w:basedOn w:val="a3"/>
    <w:rsid w:val="002368CA"/>
    <w:pPr>
      <w:numPr>
        <w:numId w:val="6"/>
      </w:numPr>
      <w:tabs>
        <w:tab w:val="left" w:pos="1354"/>
      </w:tabs>
      <w:contextualSpacing/>
    </w:pPr>
    <w:rPr>
      <w:sz w:val="20"/>
      <w:szCs w:val="20"/>
      <w:lang w:eastAsia="en-US"/>
    </w:rPr>
  </w:style>
  <w:style w:type="paragraph" w:styleId="2a">
    <w:name w:val="List Number 2"/>
    <w:basedOn w:val="a3"/>
    <w:rsid w:val="002368CA"/>
    <w:pPr>
      <w:widowControl w:val="0"/>
      <w:tabs>
        <w:tab w:val="left" w:pos="641"/>
      </w:tabs>
      <w:ind w:left="641" w:hanging="358"/>
    </w:pPr>
    <w:rPr>
      <w:rFonts w:ascii="Courier New" w:hAnsi="Courier New"/>
      <w:szCs w:val="20"/>
    </w:rPr>
  </w:style>
  <w:style w:type="paragraph" w:styleId="afff2">
    <w:name w:val="List"/>
    <w:basedOn w:val="a3"/>
    <w:rsid w:val="002368CA"/>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2368CA"/>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2368CA"/>
    <w:rPr>
      <w:rFonts w:ascii="Times New Roman" w:eastAsia="Times New Roman" w:hAnsi="Times New Roman" w:cs="Times New Roman"/>
      <w:sz w:val="24"/>
      <w:szCs w:val="24"/>
      <w:lang w:eastAsia="ru-RU" w:bidi="hi-IN"/>
    </w:rPr>
  </w:style>
  <w:style w:type="paragraph" w:styleId="30">
    <w:name w:val="Body Text 3"/>
    <w:basedOn w:val="a3"/>
    <w:link w:val="321"/>
    <w:rsid w:val="002368CA"/>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2368CA"/>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2368CA"/>
    <w:rPr>
      <w:rFonts w:ascii="Times New Roman" w:eastAsia="Times New Roman" w:hAnsi="Times New Roman" w:cs="Times New Roman"/>
      <w:sz w:val="16"/>
      <w:szCs w:val="16"/>
    </w:rPr>
  </w:style>
  <w:style w:type="paragraph" w:styleId="2b">
    <w:name w:val="Body Text Indent 2"/>
    <w:basedOn w:val="a3"/>
    <w:link w:val="220"/>
    <w:rsid w:val="002368CA"/>
    <w:pPr>
      <w:spacing w:after="120" w:line="480" w:lineRule="auto"/>
      <w:ind w:left="283"/>
    </w:pPr>
  </w:style>
  <w:style w:type="character" w:customStyle="1" w:styleId="2c">
    <w:name w:val="Основной текст с отступом 2 Знак"/>
    <w:basedOn w:val="a4"/>
    <w:rsid w:val="002368CA"/>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2368CA"/>
    <w:rPr>
      <w:rFonts w:ascii="Times New Roman" w:eastAsia="Times New Roman" w:hAnsi="Times New Roman" w:cs="Times New Roman"/>
      <w:sz w:val="24"/>
      <w:szCs w:val="24"/>
      <w:lang w:eastAsia="ru-RU"/>
    </w:rPr>
  </w:style>
  <w:style w:type="paragraph" w:styleId="2d">
    <w:name w:val="List Continue 2"/>
    <w:basedOn w:val="a3"/>
    <w:rsid w:val="002368CA"/>
    <w:pPr>
      <w:spacing w:after="120"/>
      <w:ind w:left="566"/>
      <w:jc w:val="both"/>
    </w:pPr>
    <w:rPr>
      <w:sz w:val="20"/>
      <w:szCs w:val="20"/>
    </w:rPr>
  </w:style>
  <w:style w:type="paragraph" w:styleId="2e">
    <w:name w:val="List 2"/>
    <w:basedOn w:val="a3"/>
    <w:rsid w:val="002368CA"/>
    <w:pPr>
      <w:ind w:left="566" w:hanging="283"/>
      <w:contextualSpacing/>
    </w:pPr>
  </w:style>
  <w:style w:type="paragraph" w:styleId="39">
    <w:name w:val="List 3"/>
    <w:basedOn w:val="a3"/>
    <w:rsid w:val="002368CA"/>
    <w:pPr>
      <w:ind w:left="849" w:hanging="283"/>
    </w:pPr>
  </w:style>
  <w:style w:type="paragraph" w:styleId="45">
    <w:name w:val="List 4"/>
    <w:basedOn w:val="a3"/>
    <w:rsid w:val="002368CA"/>
    <w:pPr>
      <w:ind w:left="1132" w:hanging="283"/>
      <w:contextualSpacing/>
    </w:pPr>
  </w:style>
  <w:style w:type="paragraph" w:styleId="HTML8">
    <w:name w:val="HTML Preformatted"/>
    <w:basedOn w:val="a3"/>
    <w:link w:val="HTML30"/>
    <w:rsid w:val="00236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2368CA"/>
    <w:rPr>
      <w:rFonts w:ascii="Consolas" w:eastAsia="Times New Roman" w:hAnsi="Consolas" w:cs="Times New Roman"/>
      <w:sz w:val="20"/>
      <w:szCs w:val="20"/>
      <w:lang w:eastAsia="ru-RU"/>
    </w:rPr>
  </w:style>
  <w:style w:type="character" w:customStyle="1" w:styleId="HTML30">
    <w:name w:val="Стандартный HTML Знак3"/>
    <w:link w:val="HTML8"/>
    <w:rsid w:val="002368CA"/>
    <w:rPr>
      <w:rFonts w:ascii="Courier New" w:eastAsia="Times New Roman" w:hAnsi="Courier New" w:cs="Times New Roman"/>
      <w:sz w:val="20"/>
      <w:szCs w:val="20"/>
    </w:rPr>
  </w:style>
  <w:style w:type="paragraph" w:styleId="afff4">
    <w:name w:val="Block Text"/>
    <w:basedOn w:val="a3"/>
    <w:rsid w:val="002368CA"/>
    <w:pPr>
      <w:ind w:left="709" w:right="-908"/>
    </w:pPr>
    <w:rPr>
      <w:szCs w:val="20"/>
    </w:rPr>
  </w:style>
  <w:style w:type="table" w:styleId="18">
    <w:name w:val="Table Simple 1"/>
    <w:basedOn w:val="a5"/>
    <w:rsid w:val="002368CA"/>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2368C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2368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2368C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2368CA"/>
    <w:rPr>
      <w:rFonts w:ascii="Times New Roman" w:hAnsi="Times New Roman" w:cs="Times New Roman"/>
      <w:b/>
      <w:bCs/>
      <w:sz w:val="26"/>
      <w:szCs w:val="26"/>
    </w:rPr>
  </w:style>
  <w:style w:type="paragraph" w:customStyle="1" w:styleId="afff7">
    <w:name w:val="Для таблиц"/>
    <w:basedOn w:val="a3"/>
    <w:uiPriority w:val="99"/>
    <w:rsid w:val="002368CA"/>
  </w:style>
  <w:style w:type="paragraph" w:customStyle="1" w:styleId="afff8">
    <w:name w:val="список с точками"/>
    <w:basedOn w:val="a3"/>
    <w:rsid w:val="002368CA"/>
    <w:pPr>
      <w:tabs>
        <w:tab w:val="left" w:pos="3330"/>
      </w:tabs>
      <w:spacing w:line="312" w:lineRule="auto"/>
      <w:ind w:left="3330" w:hanging="720"/>
      <w:jc w:val="both"/>
    </w:pPr>
  </w:style>
  <w:style w:type="paragraph" w:customStyle="1" w:styleId="Default">
    <w:name w:val="Default"/>
    <w:rsid w:val="002368C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2368CA"/>
    <w:rPr>
      <w:rFonts w:ascii="Times New Roman" w:hAnsi="Times New Roman" w:cs="Times New Roman"/>
      <w:b/>
      <w:bCs/>
      <w:sz w:val="24"/>
      <w:szCs w:val="24"/>
    </w:rPr>
  </w:style>
  <w:style w:type="character" w:customStyle="1" w:styleId="FontStyle12">
    <w:name w:val="Font Style12"/>
    <w:rsid w:val="002368CA"/>
    <w:rPr>
      <w:rFonts w:ascii="Times New Roman" w:hAnsi="Times New Roman" w:cs="Times New Roman"/>
      <w:sz w:val="24"/>
      <w:szCs w:val="24"/>
    </w:rPr>
  </w:style>
  <w:style w:type="paragraph" w:customStyle="1" w:styleId="Style2">
    <w:name w:val="Style2"/>
    <w:basedOn w:val="a3"/>
    <w:rsid w:val="002368CA"/>
    <w:pPr>
      <w:widowControl w:val="0"/>
      <w:autoSpaceDE w:val="0"/>
      <w:autoSpaceDN w:val="0"/>
      <w:adjustRightInd w:val="0"/>
    </w:pPr>
  </w:style>
  <w:style w:type="paragraph" w:customStyle="1" w:styleId="Style1">
    <w:name w:val="Style1"/>
    <w:basedOn w:val="a3"/>
    <w:rsid w:val="002368CA"/>
    <w:pPr>
      <w:widowControl w:val="0"/>
      <w:autoSpaceDE w:val="0"/>
      <w:autoSpaceDN w:val="0"/>
      <w:adjustRightInd w:val="0"/>
      <w:spacing w:line="309" w:lineRule="exact"/>
      <w:ind w:firstLine="686"/>
      <w:jc w:val="both"/>
    </w:pPr>
  </w:style>
  <w:style w:type="paragraph" w:customStyle="1" w:styleId="Style16">
    <w:name w:val="Style16"/>
    <w:basedOn w:val="a3"/>
    <w:rsid w:val="002368CA"/>
    <w:pPr>
      <w:widowControl w:val="0"/>
      <w:autoSpaceDE w:val="0"/>
      <w:autoSpaceDN w:val="0"/>
      <w:adjustRightInd w:val="0"/>
      <w:spacing w:line="480" w:lineRule="exact"/>
      <w:ind w:firstLine="715"/>
      <w:jc w:val="both"/>
    </w:pPr>
  </w:style>
  <w:style w:type="character" w:customStyle="1" w:styleId="FontStyle36">
    <w:name w:val="Font Style36"/>
    <w:rsid w:val="002368CA"/>
    <w:rPr>
      <w:rFonts w:ascii="Times New Roman" w:hAnsi="Times New Roman" w:cs="Times New Roman" w:hint="default"/>
      <w:sz w:val="26"/>
      <w:szCs w:val="26"/>
    </w:rPr>
  </w:style>
  <w:style w:type="character" w:customStyle="1" w:styleId="FontStyle51">
    <w:name w:val="Font Style51"/>
    <w:rsid w:val="002368CA"/>
    <w:rPr>
      <w:rFonts w:ascii="Times New Roman" w:hAnsi="Times New Roman" w:cs="Times New Roman"/>
      <w:sz w:val="24"/>
      <w:szCs w:val="24"/>
    </w:rPr>
  </w:style>
  <w:style w:type="character" w:customStyle="1" w:styleId="afffa">
    <w:name w:val="Тело ИАК Знак"/>
    <w:link w:val="afffb"/>
    <w:rsid w:val="002368CA"/>
    <w:rPr>
      <w:sz w:val="28"/>
      <w:szCs w:val="28"/>
    </w:rPr>
  </w:style>
  <w:style w:type="paragraph" w:customStyle="1" w:styleId="afffb">
    <w:name w:val="Тело ИАК"/>
    <w:basedOn w:val="a3"/>
    <w:link w:val="afffa"/>
    <w:rsid w:val="002368CA"/>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2368C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2368CA"/>
  </w:style>
  <w:style w:type="character" w:customStyle="1" w:styleId="150">
    <w:name w:val="Знак Знак15"/>
    <w:locked/>
    <w:rsid w:val="002368CA"/>
    <w:rPr>
      <w:b/>
      <w:caps/>
      <w:sz w:val="24"/>
      <w:szCs w:val="24"/>
      <w:lang w:val="ru-RU" w:eastAsia="ru-RU" w:bidi="ar-SA"/>
    </w:rPr>
  </w:style>
  <w:style w:type="character" w:customStyle="1" w:styleId="110">
    <w:name w:val="Знак Знак11"/>
    <w:locked/>
    <w:rsid w:val="002368CA"/>
    <w:rPr>
      <w:sz w:val="16"/>
      <w:szCs w:val="16"/>
      <w:lang w:val="ru-RU" w:eastAsia="ru-RU" w:bidi="ar-SA"/>
    </w:rPr>
  </w:style>
  <w:style w:type="character" w:customStyle="1" w:styleId="100">
    <w:name w:val="Знак Знак10"/>
    <w:rsid w:val="002368CA"/>
    <w:rPr>
      <w:sz w:val="16"/>
      <w:szCs w:val="16"/>
      <w:lang w:val="ru-RU" w:eastAsia="ru-RU" w:bidi="ar-SA"/>
    </w:rPr>
  </w:style>
  <w:style w:type="character" w:customStyle="1" w:styleId="140">
    <w:name w:val="Знак Знак14"/>
    <w:rsid w:val="002368CA"/>
    <w:rPr>
      <w:rFonts w:ascii="Arial" w:hAnsi="Arial" w:cs="Arial"/>
      <w:b/>
      <w:bCs/>
      <w:i/>
      <w:iCs/>
      <w:sz w:val="28"/>
      <w:szCs w:val="28"/>
      <w:lang w:val="ru-RU" w:eastAsia="en-US" w:bidi="ar-SA"/>
    </w:rPr>
  </w:style>
  <w:style w:type="character" w:customStyle="1" w:styleId="120">
    <w:name w:val="Знак Знак12"/>
    <w:rsid w:val="002368CA"/>
    <w:rPr>
      <w:rFonts w:ascii="Calibri" w:hAnsi="Calibri"/>
      <w:i/>
      <w:iCs/>
      <w:sz w:val="24"/>
      <w:szCs w:val="24"/>
      <w:lang w:val="ru-RU" w:eastAsia="en-US" w:bidi="ar-SA"/>
    </w:rPr>
  </w:style>
  <w:style w:type="character" w:customStyle="1" w:styleId="62">
    <w:name w:val="Знак Знак6"/>
    <w:rsid w:val="002368CA"/>
    <w:rPr>
      <w:sz w:val="24"/>
      <w:szCs w:val="24"/>
    </w:rPr>
  </w:style>
  <w:style w:type="paragraph" w:customStyle="1" w:styleId="Style5">
    <w:name w:val="Style5"/>
    <w:basedOn w:val="a3"/>
    <w:rsid w:val="002368CA"/>
    <w:pPr>
      <w:widowControl w:val="0"/>
      <w:autoSpaceDE w:val="0"/>
      <w:autoSpaceDN w:val="0"/>
      <w:adjustRightInd w:val="0"/>
      <w:spacing w:line="490" w:lineRule="exact"/>
      <w:jc w:val="center"/>
    </w:pPr>
  </w:style>
  <w:style w:type="paragraph" w:customStyle="1" w:styleId="FR3">
    <w:name w:val="FR3"/>
    <w:rsid w:val="002368CA"/>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2368CA"/>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2368CA"/>
    <w:rPr>
      <w:rFonts w:ascii="Times New Roman" w:hAnsi="Times New Roman" w:cs="Times New Roman" w:hint="default"/>
      <w:i/>
      <w:iCs/>
      <w:sz w:val="16"/>
      <w:szCs w:val="16"/>
    </w:rPr>
  </w:style>
  <w:style w:type="paragraph" w:customStyle="1" w:styleId="2f">
    <w:name w:val="Стиль2"/>
    <w:basedOn w:val="a3"/>
    <w:next w:val="a2"/>
    <w:rsid w:val="002368CA"/>
    <w:rPr>
      <w:b/>
      <w:sz w:val="20"/>
    </w:rPr>
  </w:style>
  <w:style w:type="paragraph" w:customStyle="1" w:styleId="FR4">
    <w:name w:val="FR4"/>
    <w:rsid w:val="002368CA"/>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2368CA"/>
    <w:pPr>
      <w:spacing w:line="360" w:lineRule="auto"/>
      <w:jc w:val="both"/>
    </w:pPr>
    <w:rPr>
      <w:szCs w:val="20"/>
    </w:rPr>
  </w:style>
  <w:style w:type="paragraph" w:customStyle="1" w:styleId="1b">
    <w:name w:val="Текст1"/>
    <w:basedOn w:val="a3"/>
    <w:rsid w:val="002368CA"/>
    <w:rPr>
      <w:rFonts w:ascii="Courier New" w:hAnsi="Courier New"/>
      <w:sz w:val="20"/>
      <w:szCs w:val="20"/>
    </w:rPr>
  </w:style>
  <w:style w:type="paragraph" w:customStyle="1" w:styleId="1c">
    <w:name w:val="Абзац списка1"/>
    <w:basedOn w:val="a3"/>
    <w:link w:val="ListParagraphChar"/>
    <w:rsid w:val="002368CA"/>
    <w:pPr>
      <w:ind w:left="708"/>
    </w:pPr>
  </w:style>
  <w:style w:type="character" w:customStyle="1" w:styleId="ListParagraphChar">
    <w:name w:val="List Paragraph Char"/>
    <w:link w:val="1c"/>
    <w:locked/>
    <w:rsid w:val="002368CA"/>
    <w:rPr>
      <w:rFonts w:ascii="Times New Roman" w:eastAsia="Times New Roman" w:hAnsi="Times New Roman" w:cs="Times New Roman"/>
      <w:sz w:val="24"/>
      <w:szCs w:val="24"/>
      <w:lang w:eastAsia="ru-RU"/>
    </w:rPr>
  </w:style>
  <w:style w:type="character" w:customStyle="1" w:styleId="FontStyle600">
    <w:name w:val="Font Style600"/>
    <w:rsid w:val="002368CA"/>
    <w:rPr>
      <w:rFonts w:ascii="Times New Roman" w:hAnsi="Times New Roman" w:cs="Times New Roman"/>
      <w:sz w:val="22"/>
      <w:szCs w:val="22"/>
    </w:rPr>
  </w:style>
  <w:style w:type="character" w:customStyle="1" w:styleId="FontStyle184">
    <w:name w:val="Font Style184"/>
    <w:rsid w:val="002368CA"/>
    <w:rPr>
      <w:rFonts w:ascii="Times New Roman" w:hAnsi="Times New Roman" w:cs="Times New Roman"/>
      <w:sz w:val="20"/>
      <w:szCs w:val="20"/>
    </w:rPr>
  </w:style>
  <w:style w:type="character" w:customStyle="1" w:styleId="FontStyle624">
    <w:name w:val="Font Style624"/>
    <w:rsid w:val="002368CA"/>
    <w:rPr>
      <w:rFonts w:ascii="Times New Roman" w:hAnsi="Times New Roman" w:cs="Times New Roman"/>
      <w:b/>
      <w:bCs/>
      <w:i/>
      <w:iCs/>
      <w:sz w:val="22"/>
      <w:szCs w:val="22"/>
    </w:rPr>
  </w:style>
  <w:style w:type="character" w:customStyle="1" w:styleId="FontStyle187">
    <w:name w:val="Font Style187"/>
    <w:rsid w:val="002368CA"/>
    <w:rPr>
      <w:rFonts w:ascii="Times New Roman" w:hAnsi="Times New Roman" w:cs="Times New Roman"/>
      <w:i/>
      <w:iCs/>
      <w:sz w:val="20"/>
      <w:szCs w:val="20"/>
    </w:rPr>
  </w:style>
  <w:style w:type="character" w:customStyle="1" w:styleId="FontStyle572">
    <w:name w:val="Font Style572"/>
    <w:rsid w:val="002368CA"/>
    <w:rPr>
      <w:rFonts w:ascii="Times New Roman" w:hAnsi="Times New Roman" w:cs="Times New Roman"/>
      <w:sz w:val="16"/>
      <w:szCs w:val="16"/>
    </w:rPr>
  </w:style>
  <w:style w:type="character" w:customStyle="1" w:styleId="FontStyle568">
    <w:name w:val="Font Style568"/>
    <w:rsid w:val="002368CA"/>
    <w:rPr>
      <w:rFonts w:ascii="Times New Roman" w:hAnsi="Times New Roman" w:cs="Times New Roman"/>
      <w:i/>
      <w:iCs/>
      <w:sz w:val="16"/>
      <w:szCs w:val="16"/>
    </w:rPr>
  </w:style>
  <w:style w:type="paragraph" w:customStyle="1" w:styleId="Style241">
    <w:name w:val="Style241"/>
    <w:basedOn w:val="a3"/>
    <w:rsid w:val="002368CA"/>
    <w:pPr>
      <w:widowControl w:val="0"/>
      <w:autoSpaceDE w:val="0"/>
      <w:autoSpaceDN w:val="0"/>
      <w:adjustRightInd w:val="0"/>
      <w:spacing w:line="194" w:lineRule="exact"/>
      <w:ind w:hanging="2021"/>
    </w:pPr>
  </w:style>
  <w:style w:type="character" w:customStyle="1" w:styleId="FontStyle152">
    <w:name w:val="Font Style152"/>
    <w:rsid w:val="002368CA"/>
    <w:rPr>
      <w:rFonts w:ascii="Times New Roman" w:hAnsi="Times New Roman" w:cs="Times New Roman"/>
      <w:b/>
      <w:bCs/>
      <w:sz w:val="20"/>
      <w:szCs w:val="20"/>
    </w:rPr>
  </w:style>
  <w:style w:type="paragraph" w:customStyle="1" w:styleId="Style174">
    <w:name w:val="Style174"/>
    <w:basedOn w:val="a3"/>
    <w:rsid w:val="002368CA"/>
    <w:pPr>
      <w:widowControl w:val="0"/>
      <w:autoSpaceDE w:val="0"/>
      <w:autoSpaceDN w:val="0"/>
      <w:adjustRightInd w:val="0"/>
      <w:spacing w:line="254" w:lineRule="exact"/>
      <w:jc w:val="center"/>
    </w:pPr>
  </w:style>
  <w:style w:type="paragraph" w:customStyle="1" w:styleId="Style222">
    <w:name w:val="Style222"/>
    <w:basedOn w:val="a3"/>
    <w:rsid w:val="002368CA"/>
    <w:pPr>
      <w:widowControl w:val="0"/>
      <w:autoSpaceDE w:val="0"/>
      <w:autoSpaceDN w:val="0"/>
      <w:adjustRightInd w:val="0"/>
      <w:spacing w:line="174" w:lineRule="exact"/>
      <w:ind w:firstLine="374"/>
      <w:jc w:val="both"/>
    </w:pPr>
  </w:style>
  <w:style w:type="paragraph" w:customStyle="1" w:styleId="Style285">
    <w:name w:val="Style285"/>
    <w:basedOn w:val="a3"/>
    <w:rsid w:val="002368CA"/>
    <w:pPr>
      <w:widowControl w:val="0"/>
      <w:autoSpaceDE w:val="0"/>
      <w:autoSpaceDN w:val="0"/>
      <w:adjustRightInd w:val="0"/>
      <w:spacing w:line="379" w:lineRule="exact"/>
      <w:ind w:hanging="787"/>
    </w:pPr>
  </w:style>
  <w:style w:type="paragraph" w:customStyle="1" w:styleId="Style204">
    <w:name w:val="Style204"/>
    <w:basedOn w:val="a3"/>
    <w:rsid w:val="002368CA"/>
    <w:pPr>
      <w:widowControl w:val="0"/>
      <w:autoSpaceDE w:val="0"/>
      <w:autoSpaceDN w:val="0"/>
      <w:adjustRightInd w:val="0"/>
      <w:spacing w:line="229" w:lineRule="exact"/>
      <w:jc w:val="both"/>
    </w:pPr>
  </w:style>
  <w:style w:type="paragraph" w:customStyle="1" w:styleId="Style210">
    <w:name w:val="Style210"/>
    <w:basedOn w:val="a3"/>
    <w:rsid w:val="002368CA"/>
    <w:pPr>
      <w:widowControl w:val="0"/>
      <w:autoSpaceDE w:val="0"/>
      <w:autoSpaceDN w:val="0"/>
      <w:adjustRightInd w:val="0"/>
      <w:spacing w:line="221" w:lineRule="exact"/>
    </w:pPr>
  </w:style>
  <w:style w:type="character" w:customStyle="1" w:styleId="FontStyle575">
    <w:name w:val="Font Style575"/>
    <w:rsid w:val="002368CA"/>
    <w:rPr>
      <w:rFonts w:ascii="Courier New" w:hAnsi="Courier New" w:cs="Courier New"/>
      <w:b/>
      <w:bCs/>
      <w:sz w:val="24"/>
      <w:szCs w:val="24"/>
    </w:rPr>
  </w:style>
  <w:style w:type="character" w:customStyle="1" w:styleId="FontStyle668">
    <w:name w:val="Font Style668"/>
    <w:rsid w:val="002368CA"/>
    <w:rPr>
      <w:rFonts w:ascii="Times New Roman" w:hAnsi="Times New Roman" w:cs="Times New Roman"/>
      <w:b/>
      <w:bCs/>
      <w:i/>
      <w:iCs/>
      <w:spacing w:val="30"/>
      <w:sz w:val="20"/>
      <w:szCs w:val="20"/>
    </w:rPr>
  </w:style>
  <w:style w:type="character" w:customStyle="1" w:styleId="toctext">
    <w:name w:val="toctext"/>
    <w:rsid w:val="002368CA"/>
  </w:style>
  <w:style w:type="paragraph" w:customStyle="1" w:styleId="Style59">
    <w:name w:val="Style59"/>
    <w:basedOn w:val="a3"/>
    <w:rsid w:val="002368CA"/>
    <w:pPr>
      <w:widowControl w:val="0"/>
      <w:autoSpaceDE w:val="0"/>
      <w:autoSpaceDN w:val="0"/>
      <w:adjustRightInd w:val="0"/>
      <w:spacing w:line="221" w:lineRule="exact"/>
      <w:ind w:firstLine="950"/>
      <w:jc w:val="both"/>
    </w:pPr>
  </w:style>
  <w:style w:type="paragraph" w:customStyle="1" w:styleId="Style269">
    <w:name w:val="Style269"/>
    <w:basedOn w:val="a3"/>
    <w:rsid w:val="002368CA"/>
    <w:pPr>
      <w:widowControl w:val="0"/>
      <w:autoSpaceDE w:val="0"/>
      <w:autoSpaceDN w:val="0"/>
      <w:adjustRightInd w:val="0"/>
      <w:spacing w:line="331" w:lineRule="exact"/>
      <w:ind w:firstLine="2621"/>
    </w:pPr>
  </w:style>
  <w:style w:type="paragraph" w:customStyle="1" w:styleId="Style19">
    <w:name w:val="Style19"/>
    <w:basedOn w:val="a3"/>
    <w:rsid w:val="002368CA"/>
    <w:pPr>
      <w:widowControl w:val="0"/>
      <w:autoSpaceDE w:val="0"/>
      <w:autoSpaceDN w:val="0"/>
      <w:adjustRightInd w:val="0"/>
      <w:spacing w:line="456" w:lineRule="exact"/>
      <w:ind w:firstLine="667"/>
      <w:jc w:val="both"/>
    </w:pPr>
  </w:style>
  <w:style w:type="character" w:customStyle="1" w:styleId="FontStyle580">
    <w:name w:val="Font Style580"/>
    <w:rsid w:val="002368CA"/>
    <w:rPr>
      <w:rFonts w:ascii="Times New Roman" w:hAnsi="Times New Roman" w:cs="Times New Roman"/>
      <w:i/>
      <w:iCs/>
      <w:sz w:val="22"/>
      <w:szCs w:val="22"/>
    </w:rPr>
  </w:style>
  <w:style w:type="character" w:customStyle="1" w:styleId="FontStyle582">
    <w:name w:val="Font Style582"/>
    <w:rsid w:val="002368CA"/>
    <w:rPr>
      <w:rFonts w:ascii="Times New Roman" w:hAnsi="Times New Roman" w:cs="Times New Roman"/>
      <w:b/>
      <w:bCs/>
      <w:i/>
      <w:iCs/>
      <w:sz w:val="22"/>
      <w:szCs w:val="22"/>
    </w:rPr>
  </w:style>
  <w:style w:type="paragraph" w:customStyle="1" w:styleId="Style192">
    <w:name w:val="Style192"/>
    <w:basedOn w:val="a3"/>
    <w:rsid w:val="002368CA"/>
    <w:pPr>
      <w:widowControl w:val="0"/>
      <w:autoSpaceDE w:val="0"/>
      <w:autoSpaceDN w:val="0"/>
      <w:adjustRightInd w:val="0"/>
      <w:spacing w:line="226" w:lineRule="exact"/>
      <w:ind w:firstLine="346"/>
      <w:jc w:val="both"/>
    </w:pPr>
  </w:style>
  <w:style w:type="character" w:customStyle="1" w:styleId="FontStyle592">
    <w:name w:val="Font Style592"/>
    <w:rsid w:val="002368CA"/>
    <w:rPr>
      <w:rFonts w:ascii="Times New Roman" w:hAnsi="Times New Roman" w:cs="Times New Roman"/>
      <w:b/>
      <w:bCs/>
      <w:sz w:val="20"/>
      <w:szCs w:val="20"/>
    </w:rPr>
  </w:style>
  <w:style w:type="character" w:customStyle="1" w:styleId="FontStyle577">
    <w:name w:val="Font Style577"/>
    <w:rsid w:val="002368CA"/>
    <w:rPr>
      <w:rFonts w:ascii="Times New Roman" w:hAnsi="Times New Roman" w:cs="Times New Roman"/>
      <w:sz w:val="20"/>
      <w:szCs w:val="20"/>
    </w:rPr>
  </w:style>
  <w:style w:type="character" w:customStyle="1" w:styleId="FontStyle594">
    <w:name w:val="Font Style594"/>
    <w:rsid w:val="002368CA"/>
    <w:rPr>
      <w:rFonts w:ascii="Times New Roman" w:hAnsi="Times New Roman" w:cs="Times New Roman"/>
      <w:i/>
      <w:iCs/>
      <w:sz w:val="20"/>
      <w:szCs w:val="20"/>
    </w:rPr>
  </w:style>
  <w:style w:type="character" w:customStyle="1" w:styleId="FontStyle148">
    <w:name w:val="Font Style148"/>
    <w:rsid w:val="002368CA"/>
    <w:rPr>
      <w:rFonts w:ascii="Times New Roman" w:hAnsi="Times New Roman" w:cs="Times New Roman"/>
      <w:i/>
      <w:iCs/>
      <w:sz w:val="20"/>
      <w:szCs w:val="20"/>
    </w:rPr>
  </w:style>
  <w:style w:type="paragraph" w:customStyle="1" w:styleId="Style139">
    <w:name w:val="Style139"/>
    <w:basedOn w:val="a3"/>
    <w:rsid w:val="002368CA"/>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2368CA"/>
    <w:rPr>
      <w:rFonts w:ascii="Times New Roman" w:hAnsi="Times New Roman" w:cs="Times New Roman"/>
      <w:b/>
      <w:bCs/>
      <w:i/>
      <w:iCs/>
      <w:spacing w:val="30"/>
      <w:sz w:val="22"/>
      <w:szCs w:val="22"/>
    </w:rPr>
  </w:style>
  <w:style w:type="paragraph" w:customStyle="1" w:styleId="Style161">
    <w:name w:val="Style161"/>
    <w:basedOn w:val="a3"/>
    <w:rsid w:val="002368CA"/>
    <w:pPr>
      <w:widowControl w:val="0"/>
      <w:autoSpaceDE w:val="0"/>
      <w:autoSpaceDN w:val="0"/>
      <w:adjustRightInd w:val="0"/>
      <w:spacing w:line="221" w:lineRule="exact"/>
      <w:ind w:firstLine="379"/>
      <w:jc w:val="both"/>
    </w:pPr>
  </w:style>
  <w:style w:type="character" w:customStyle="1" w:styleId="FontStyle562">
    <w:name w:val="Font Style562"/>
    <w:rsid w:val="002368CA"/>
    <w:rPr>
      <w:rFonts w:ascii="Times New Roman" w:hAnsi="Times New Roman" w:cs="Times New Roman"/>
      <w:b/>
      <w:bCs/>
      <w:spacing w:val="-10"/>
      <w:sz w:val="28"/>
      <w:szCs w:val="28"/>
    </w:rPr>
  </w:style>
  <w:style w:type="paragraph" w:customStyle="1" w:styleId="Style135">
    <w:name w:val="Style135"/>
    <w:basedOn w:val="a3"/>
    <w:rsid w:val="002368CA"/>
    <w:pPr>
      <w:widowControl w:val="0"/>
      <w:autoSpaceDE w:val="0"/>
      <w:autoSpaceDN w:val="0"/>
      <w:adjustRightInd w:val="0"/>
      <w:spacing w:line="302" w:lineRule="exact"/>
      <w:ind w:firstLine="355"/>
    </w:pPr>
  </w:style>
  <w:style w:type="character" w:customStyle="1" w:styleId="FontStyle188">
    <w:name w:val="Font Style188"/>
    <w:rsid w:val="002368CA"/>
    <w:rPr>
      <w:rFonts w:ascii="Times New Roman" w:hAnsi="Times New Roman" w:cs="Times New Roman"/>
      <w:b/>
      <w:bCs/>
      <w:sz w:val="20"/>
      <w:szCs w:val="20"/>
    </w:rPr>
  </w:style>
  <w:style w:type="character" w:customStyle="1" w:styleId="FontStyle581">
    <w:name w:val="Font Style581"/>
    <w:rsid w:val="002368CA"/>
    <w:rPr>
      <w:rFonts w:ascii="Courier New" w:hAnsi="Courier New" w:cs="Courier New"/>
      <w:b/>
      <w:bCs/>
      <w:sz w:val="26"/>
      <w:szCs w:val="26"/>
    </w:rPr>
  </w:style>
  <w:style w:type="character" w:customStyle="1" w:styleId="FontStyle653">
    <w:name w:val="Font Style653"/>
    <w:rsid w:val="002368CA"/>
    <w:rPr>
      <w:rFonts w:ascii="Book Antiqua" w:hAnsi="Book Antiqua" w:cs="Book Antiqua"/>
      <w:b/>
      <w:bCs/>
      <w:sz w:val="18"/>
      <w:szCs w:val="18"/>
    </w:rPr>
  </w:style>
  <w:style w:type="character" w:customStyle="1" w:styleId="FontStyle631">
    <w:name w:val="Font Style631"/>
    <w:rsid w:val="002368CA"/>
    <w:rPr>
      <w:rFonts w:ascii="Times New Roman" w:hAnsi="Times New Roman" w:cs="Times New Roman"/>
      <w:b/>
      <w:bCs/>
      <w:spacing w:val="20"/>
      <w:sz w:val="22"/>
      <w:szCs w:val="22"/>
    </w:rPr>
  </w:style>
  <w:style w:type="character" w:customStyle="1" w:styleId="FontStyle712">
    <w:name w:val="Font Style712"/>
    <w:rsid w:val="002368CA"/>
    <w:rPr>
      <w:rFonts w:ascii="Times New Roman" w:hAnsi="Times New Roman" w:cs="Times New Roman"/>
      <w:b/>
      <w:bCs/>
      <w:sz w:val="20"/>
      <w:szCs w:val="20"/>
    </w:rPr>
  </w:style>
  <w:style w:type="character" w:customStyle="1" w:styleId="FontStyle820">
    <w:name w:val="Font Style820"/>
    <w:rsid w:val="002368CA"/>
    <w:rPr>
      <w:rFonts w:ascii="Times New Roman" w:hAnsi="Times New Roman" w:cs="Times New Roman"/>
      <w:sz w:val="22"/>
      <w:szCs w:val="22"/>
    </w:rPr>
  </w:style>
  <w:style w:type="character" w:customStyle="1" w:styleId="FontStyle821">
    <w:name w:val="Font Style821"/>
    <w:rsid w:val="002368CA"/>
    <w:rPr>
      <w:rFonts w:ascii="Times New Roman" w:hAnsi="Times New Roman" w:cs="Times New Roman"/>
      <w:i/>
      <w:iCs/>
      <w:sz w:val="22"/>
      <w:szCs w:val="22"/>
    </w:rPr>
  </w:style>
  <w:style w:type="paragraph" w:customStyle="1" w:styleId="Style450">
    <w:name w:val="Style450"/>
    <w:basedOn w:val="a3"/>
    <w:rsid w:val="002368CA"/>
    <w:pPr>
      <w:widowControl w:val="0"/>
      <w:autoSpaceDE w:val="0"/>
      <w:autoSpaceDN w:val="0"/>
      <w:adjustRightInd w:val="0"/>
      <w:spacing w:line="336" w:lineRule="exact"/>
      <w:ind w:firstLine="331"/>
      <w:jc w:val="both"/>
    </w:pPr>
  </w:style>
  <w:style w:type="character" w:customStyle="1" w:styleId="z-">
    <w:name w:val="z-Начало формы Знак"/>
    <w:link w:val="z-0"/>
    <w:rsid w:val="002368CA"/>
    <w:rPr>
      <w:rFonts w:ascii="Arial" w:hAnsi="Arial"/>
      <w:b/>
      <w:bCs/>
      <w:kern w:val="32"/>
      <w:sz w:val="32"/>
      <w:szCs w:val="32"/>
    </w:rPr>
  </w:style>
  <w:style w:type="paragraph" w:styleId="z-0">
    <w:name w:val="HTML Top of Form"/>
    <w:basedOn w:val="a3"/>
    <w:next w:val="a3"/>
    <w:link w:val="z-"/>
    <w:unhideWhenUsed/>
    <w:rsid w:val="002368CA"/>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2368CA"/>
    <w:rPr>
      <w:rFonts w:ascii="Arial" w:eastAsia="Times New Roman" w:hAnsi="Arial" w:cs="Arial"/>
      <w:vanish/>
      <w:sz w:val="16"/>
      <w:szCs w:val="16"/>
      <w:lang w:eastAsia="ru-RU"/>
    </w:rPr>
  </w:style>
  <w:style w:type="character" w:customStyle="1" w:styleId="Heading2Char">
    <w:name w:val="Heading 2 Char"/>
    <w:aliases w:val="Знак3 Знак Char"/>
    <w:locked/>
    <w:rsid w:val="002368CA"/>
    <w:rPr>
      <w:rFonts w:ascii="Arial" w:hAnsi="Arial" w:cs="Arial"/>
      <w:b/>
      <w:bCs/>
      <w:i/>
      <w:iCs/>
      <w:sz w:val="28"/>
      <w:szCs w:val="28"/>
    </w:rPr>
  </w:style>
  <w:style w:type="paragraph" w:customStyle="1" w:styleId="1d">
    <w:name w:val="Без интервала1"/>
    <w:basedOn w:val="a3"/>
    <w:link w:val="NoSpacingChar"/>
    <w:rsid w:val="002368CA"/>
  </w:style>
  <w:style w:type="character" w:customStyle="1" w:styleId="NoSpacingChar">
    <w:name w:val="No Spacing Char"/>
    <w:link w:val="1d"/>
    <w:locked/>
    <w:rsid w:val="002368CA"/>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2368CA"/>
    <w:pPr>
      <w:ind w:left="708"/>
    </w:pPr>
  </w:style>
  <w:style w:type="character" w:customStyle="1" w:styleId="ListParagraphChar4">
    <w:name w:val="List Paragraph Char4"/>
    <w:link w:val="2f0"/>
    <w:locked/>
    <w:rsid w:val="002368CA"/>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2368CA"/>
    <w:rPr>
      <w:i/>
      <w:iCs/>
      <w:color w:val="000000"/>
    </w:rPr>
  </w:style>
  <w:style w:type="character" w:customStyle="1" w:styleId="QuoteChar">
    <w:name w:val="Quote Char"/>
    <w:link w:val="210"/>
    <w:locked/>
    <w:rsid w:val="002368CA"/>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2368CA"/>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2368CA"/>
    <w:rPr>
      <w:rFonts w:ascii="Times New Roman" w:eastAsia="Times New Roman" w:hAnsi="Times New Roman" w:cs="Times New Roman"/>
      <w:b/>
      <w:bCs/>
      <w:i/>
      <w:iCs/>
      <w:color w:val="4F81BD"/>
      <w:sz w:val="24"/>
      <w:szCs w:val="24"/>
    </w:rPr>
  </w:style>
  <w:style w:type="character" w:customStyle="1" w:styleId="1f">
    <w:name w:val="Слабое выделение1"/>
    <w:rsid w:val="002368CA"/>
    <w:rPr>
      <w:rFonts w:cs="Times New Roman"/>
      <w:i/>
      <w:color w:val="808080"/>
    </w:rPr>
  </w:style>
  <w:style w:type="character" w:customStyle="1" w:styleId="1f0">
    <w:name w:val="Сильное выделение1"/>
    <w:rsid w:val="002368CA"/>
    <w:rPr>
      <w:rFonts w:cs="Times New Roman"/>
      <w:b/>
      <w:i/>
      <w:color w:val="4F81BD"/>
    </w:rPr>
  </w:style>
  <w:style w:type="character" w:customStyle="1" w:styleId="1f1">
    <w:name w:val="Слабая ссылка1"/>
    <w:rsid w:val="002368CA"/>
    <w:rPr>
      <w:rFonts w:cs="Times New Roman"/>
      <w:smallCaps/>
      <w:color w:val="C0504D"/>
      <w:u w:val="single"/>
    </w:rPr>
  </w:style>
  <w:style w:type="character" w:customStyle="1" w:styleId="1f2">
    <w:name w:val="Сильная ссылка1"/>
    <w:rsid w:val="002368CA"/>
    <w:rPr>
      <w:rFonts w:cs="Times New Roman"/>
      <w:b/>
      <w:smallCaps/>
      <w:color w:val="C0504D"/>
      <w:spacing w:val="5"/>
      <w:u w:val="single"/>
    </w:rPr>
  </w:style>
  <w:style w:type="character" w:customStyle="1" w:styleId="1f3">
    <w:name w:val="Название книги1"/>
    <w:rsid w:val="002368CA"/>
    <w:rPr>
      <w:rFonts w:cs="Times New Roman"/>
      <w:b/>
      <w:smallCaps/>
      <w:spacing w:val="5"/>
    </w:rPr>
  </w:style>
  <w:style w:type="paragraph" w:customStyle="1" w:styleId="1f4">
    <w:name w:val="Заголовок оглавления1"/>
    <w:basedOn w:val="11"/>
    <w:next w:val="a3"/>
    <w:rsid w:val="002368CA"/>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2368CA"/>
    <w:pPr>
      <w:widowControl w:val="0"/>
      <w:spacing w:before="200" w:after="60" w:line="204" w:lineRule="auto"/>
      <w:jc w:val="center"/>
    </w:pPr>
    <w:rPr>
      <w:rFonts w:ascii="SchoolDL" w:hAnsi="SchoolDL"/>
      <w:b/>
      <w:caps/>
      <w:sz w:val="20"/>
      <w:szCs w:val="20"/>
    </w:rPr>
  </w:style>
  <w:style w:type="paragraph" w:customStyle="1" w:styleId="p">
    <w:name w:val="p"/>
    <w:basedOn w:val="a3"/>
    <w:rsid w:val="002368CA"/>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2368CA"/>
    <w:rPr>
      <w:rFonts w:cs="Times New Roman"/>
    </w:rPr>
  </w:style>
  <w:style w:type="paragraph" w:customStyle="1" w:styleId="1f6">
    <w:name w:val="ЗАГОЛОВОК 1"/>
    <w:link w:val="1f7"/>
    <w:rsid w:val="002368CA"/>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2368CA"/>
    <w:rPr>
      <w:rFonts w:ascii="Times New Roman" w:eastAsia="Times New Roman" w:hAnsi="Times New Roman" w:cs="Times New Roman"/>
      <w:b/>
      <w:caps/>
      <w:sz w:val="24"/>
      <w:szCs w:val="24"/>
      <w:lang w:eastAsia="ru-RU"/>
    </w:rPr>
  </w:style>
  <w:style w:type="paragraph" w:customStyle="1" w:styleId="1f8">
    <w:name w:val="Стиль1"/>
    <w:basedOn w:val="11"/>
    <w:link w:val="1f9"/>
    <w:rsid w:val="002368CA"/>
    <w:pPr>
      <w:keepNext/>
      <w:spacing w:line="312" w:lineRule="auto"/>
      <w:ind w:firstLine="0"/>
      <w:jc w:val="center"/>
    </w:pPr>
    <w:rPr>
      <w:bCs/>
      <w:kern w:val="32"/>
    </w:rPr>
  </w:style>
  <w:style w:type="character" w:customStyle="1" w:styleId="1f9">
    <w:name w:val="Стиль1 Знак"/>
    <w:link w:val="1f8"/>
    <w:locked/>
    <w:rsid w:val="002368CA"/>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2368CA"/>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2368CA"/>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2368CA"/>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2368CA"/>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2368CA"/>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2368CA"/>
    <w:pPr>
      <w:keepNext/>
      <w:numPr>
        <w:numId w:val="8"/>
      </w:numPr>
      <w:tabs>
        <w:tab w:val="left" w:pos="0"/>
      </w:tabs>
      <w:spacing w:before="240" w:after="60"/>
      <w:outlineLvl w:val="3"/>
    </w:pPr>
    <w:rPr>
      <w:bCs/>
      <w:i/>
      <w:sz w:val="28"/>
      <w:szCs w:val="28"/>
    </w:rPr>
  </w:style>
  <w:style w:type="paragraph" w:customStyle="1" w:styleId="1ff">
    <w:name w:val="Обычный1"/>
    <w:rsid w:val="002368CA"/>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2368CA"/>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2368CA"/>
    <w:rPr>
      <w:rFonts w:ascii="Cambria" w:hAnsi="Cambria" w:cs="Times New Roman"/>
      <w:b/>
      <w:bCs/>
      <w:color w:val="365F91"/>
      <w:sz w:val="28"/>
      <w:szCs w:val="28"/>
    </w:rPr>
  </w:style>
  <w:style w:type="character" w:customStyle="1" w:styleId="apple-converted-space">
    <w:name w:val="apple-converted-space"/>
    <w:rsid w:val="002368CA"/>
  </w:style>
  <w:style w:type="paragraph" w:styleId="afffc">
    <w:name w:val="List Paragraph"/>
    <w:basedOn w:val="a3"/>
    <w:link w:val="afffd"/>
    <w:uiPriority w:val="99"/>
    <w:qFormat/>
    <w:rsid w:val="002368CA"/>
    <w:pPr>
      <w:ind w:left="708"/>
    </w:pPr>
  </w:style>
  <w:style w:type="character" w:customStyle="1" w:styleId="afffd">
    <w:name w:val="Абзац списка Знак"/>
    <w:link w:val="afffc"/>
    <w:uiPriority w:val="99"/>
    <w:rsid w:val="002368CA"/>
    <w:rPr>
      <w:rFonts w:ascii="Times New Roman" w:eastAsia="Times New Roman" w:hAnsi="Times New Roman" w:cs="Times New Roman"/>
      <w:sz w:val="24"/>
      <w:szCs w:val="24"/>
    </w:rPr>
  </w:style>
  <w:style w:type="character" w:customStyle="1" w:styleId="211">
    <w:name w:val="Заголовок 2 Знак1"/>
    <w:uiPriority w:val="99"/>
    <w:rsid w:val="002368CA"/>
    <w:rPr>
      <w:rFonts w:ascii="Arial" w:hAnsi="Arial" w:cs="Arial"/>
      <w:b/>
      <w:bCs/>
      <w:i/>
      <w:iCs/>
      <w:sz w:val="28"/>
      <w:szCs w:val="28"/>
      <w:lang w:val="ru-RU" w:eastAsia="en-US" w:bidi="ar-SA"/>
    </w:rPr>
  </w:style>
  <w:style w:type="character" w:customStyle="1" w:styleId="apple-style-span">
    <w:name w:val="apple-style-span"/>
    <w:uiPriority w:val="99"/>
    <w:rsid w:val="002368CA"/>
  </w:style>
  <w:style w:type="paragraph" w:customStyle="1" w:styleId="1ff0">
    <w:name w:val="абзац1"/>
    <w:basedOn w:val="a3"/>
    <w:rsid w:val="002368CA"/>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2368CA"/>
    <w:pPr>
      <w:jc w:val="both"/>
    </w:pPr>
    <w:rPr>
      <w:sz w:val="28"/>
      <w:szCs w:val="20"/>
    </w:rPr>
  </w:style>
  <w:style w:type="paragraph" w:customStyle="1" w:styleId="text">
    <w:name w:val="text"/>
    <w:basedOn w:val="a3"/>
    <w:rsid w:val="002368CA"/>
    <w:pPr>
      <w:spacing w:before="100" w:beforeAutospacing="1" w:after="100" w:afterAutospacing="1"/>
    </w:pPr>
  </w:style>
  <w:style w:type="character" w:customStyle="1" w:styleId="112">
    <w:name w:val="1 Заголовок 1 Знак"/>
    <w:link w:val="113"/>
    <w:locked/>
    <w:rsid w:val="002368CA"/>
    <w:rPr>
      <w:rFonts w:ascii="Arial" w:hAnsi="Arial"/>
      <w:b/>
      <w:sz w:val="32"/>
      <w:szCs w:val="32"/>
    </w:rPr>
  </w:style>
  <w:style w:type="paragraph" w:customStyle="1" w:styleId="113">
    <w:name w:val="1 Заголовок 1"/>
    <w:basedOn w:val="a3"/>
    <w:link w:val="112"/>
    <w:rsid w:val="002368CA"/>
    <w:pPr>
      <w:spacing w:before="240" w:after="60"/>
    </w:pPr>
    <w:rPr>
      <w:rFonts w:ascii="Arial" w:eastAsiaTheme="minorHAnsi" w:hAnsi="Arial" w:cstheme="minorBidi"/>
      <w:b/>
      <w:sz w:val="32"/>
      <w:szCs w:val="32"/>
      <w:lang w:eastAsia="en-US"/>
    </w:rPr>
  </w:style>
  <w:style w:type="paragraph" w:customStyle="1" w:styleId="Style14">
    <w:name w:val="Style14"/>
    <w:basedOn w:val="a3"/>
    <w:rsid w:val="002368CA"/>
    <w:pPr>
      <w:widowControl w:val="0"/>
      <w:autoSpaceDE w:val="0"/>
      <w:autoSpaceDN w:val="0"/>
      <w:adjustRightInd w:val="0"/>
    </w:pPr>
  </w:style>
  <w:style w:type="paragraph" w:customStyle="1" w:styleId="Style11">
    <w:name w:val="Style11"/>
    <w:basedOn w:val="a3"/>
    <w:rsid w:val="002368CA"/>
    <w:pPr>
      <w:widowControl w:val="0"/>
      <w:autoSpaceDE w:val="0"/>
      <w:autoSpaceDN w:val="0"/>
      <w:adjustRightInd w:val="0"/>
    </w:pPr>
  </w:style>
  <w:style w:type="paragraph" w:customStyle="1" w:styleId="FR1">
    <w:name w:val="FR1"/>
    <w:rsid w:val="002368CA"/>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2368CA"/>
  </w:style>
  <w:style w:type="paragraph" w:customStyle="1" w:styleId="afffe">
    <w:name w:val="Обычный текст"/>
    <w:basedOn w:val="a3"/>
    <w:link w:val="affff"/>
    <w:rsid w:val="002368CA"/>
    <w:pPr>
      <w:ind w:firstLine="454"/>
      <w:jc w:val="both"/>
    </w:pPr>
    <w:rPr>
      <w:szCs w:val="20"/>
    </w:rPr>
  </w:style>
  <w:style w:type="character" w:customStyle="1" w:styleId="affff">
    <w:name w:val="Обычный текст Знак"/>
    <w:link w:val="afffe"/>
    <w:rsid w:val="002368CA"/>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2368CA"/>
    <w:rPr>
      <w:bCs/>
      <w:kern w:val="32"/>
      <w:sz w:val="32"/>
      <w:lang w:val="ru-RU" w:eastAsia="en-US" w:bidi="ar-SA"/>
    </w:rPr>
  </w:style>
  <w:style w:type="character" w:customStyle="1" w:styleId="Heading3Char">
    <w:name w:val="Heading 3 Char"/>
    <w:aliases w:val="Знак2 Char"/>
    <w:locked/>
    <w:rsid w:val="002368CA"/>
    <w:rPr>
      <w:rFonts w:ascii="Arial" w:hAnsi="Arial" w:cs="Arial"/>
      <w:b/>
      <w:bCs/>
      <w:sz w:val="26"/>
      <w:szCs w:val="26"/>
      <w:lang w:val="ru-RU" w:eastAsia="en-US" w:bidi="ar-SA"/>
    </w:rPr>
  </w:style>
  <w:style w:type="character" w:customStyle="1" w:styleId="TitleChar">
    <w:name w:val="Title Char"/>
    <w:locked/>
    <w:rsid w:val="002368CA"/>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2368CA"/>
    <w:rPr>
      <w:sz w:val="24"/>
      <w:lang w:val="en-US" w:eastAsia="en-US" w:bidi="ar-SA"/>
    </w:rPr>
  </w:style>
  <w:style w:type="paragraph" w:customStyle="1" w:styleId="l1">
    <w:name w:val="l1"/>
    <w:basedOn w:val="a3"/>
    <w:rsid w:val="002368CA"/>
    <w:pPr>
      <w:spacing w:before="100" w:beforeAutospacing="1" w:after="100" w:afterAutospacing="1"/>
    </w:pPr>
  </w:style>
  <w:style w:type="paragraph" w:customStyle="1" w:styleId="l2">
    <w:name w:val="l2"/>
    <w:basedOn w:val="a3"/>
    <w:rsid w:val="002368CA"/>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2368CA"/>
    <w:rPr>
      <w:sz w:val="24"/>
      <w:szCs w:val="24"/>
      <w:lang w:val="ru-RU" w:eastAsia="ru-RU" w:bidi="ar-SA"/>
    </w:rPr>
  </w:style>
  <w:style w:type="character" w:customStyle="1" w:styleId="gapspan">
    <w:name w:val="gapspan"/>
    <w:rsid w:val="002368CA"/>
    <w:rPr>
      <w:rFonts w:cs="Times New Roman"/>
    </w:rPr>
  </w:style>
  <w:style w:type="paragraph" w:customStyle="1" w:styleId="TablLeft">
    <w:name w:val="Tabl Left"/>
    <w:basedOn w:val="a3"/>
    <w:semiHidden/>
    <w:rsid w:val="002368CA"/>
    <w:pPr>
      <w:overflowPunct w:val="0"/>
      <w:autoSpaceDE w:val="0"/>
      <w:autoSpaceDN w:val="0"/>
      <w:adjustRightInd w:val="0"/>
      <w:textAlignment w:val="baseline"/>
    </w:pPr>
    <w:rPr>
      <w:sz w:val="28"/>
      <w:szCs w:val="20"/>
    </w:rPr>
  </w:style>
  <w:style w:type="character" w:customStyle="1" w:styleId="citecrochet1">
    <w:name w:val="cite_crochet1"/>
    <w:rsid w:val="002368CA"/>
    <w:rPr>
      <w:vanish/>
    </w:rPr>
  </w:style>
  <w:style w:type="character" w:customStyle="1" w:styleId="nowrap1">
    <w:name w:val="nowrap1"/>
    <w:rsid w:val="002368CA"/>
  </w:style>
  <w:style w:type="paragraph" w:customStyle="1" w:styleId="style3">
    <w:name w:val="style3"/>
    <w:basedOn w:val="a3"/>
    <w:rsid w:val="002368CA"/>
    <w:pPr>
      <w:spacing w:before="100" w:beforeAutospacing="1" w:after="100" w:afterAutospacing="1"/>
    </w:pPr>
    <w:rPr>
      <w:rFonts w:ascii="Verdana" w:hAnsi="Verdana"/>
      <w:sz w:val="18"/>
      <w:szCs w:val="18"/>
    </w:rPr>
  </w:style>
  <w:style w:type="character" w:customStyle="1" w:styleId="zagl">
    <w:name w:val="zagl"/>
    <w:rsid w:val="002368CA"/>
  </w:style>
  <w:style w:type="character" w:customStyle="1" w:styleId="font4">
    <w:name w:val="font4"/>
    <w:rsid w:val="002368CA"/>
  </w:style>
  <w:style w:type="paragraph" w:customStyle="1" w:styleId="tekstob">
    <w:name w:val="tekstob"/>
    <w:basedOn w:val="a3"/>
    <w:rsid w:val="002368CA"/>
    <w:pPr>
      <w:spacing w:before="100" w:beforeAutospacing="1" w:after="100" w:afterAutospacing="1"/>
    </w:pPr>
  </w:style>
  <w:style w:type="character" w:customStyle="1" w:styleId="st1">
    <w:name w:val="st1"/>
    <w:rsid w:val="002368CA"/>
  </w:style>
  <w:style w:type="character" w:customStyle="1" w:styleId="p1">
    <w:name w:val="p1"/>
    <w:rsid w:val="002368CA"/>
    <w:rPr>
      <w:rFonts w:cs="Times New Roman"/>
    </w:rPr>
  </w:style>
  <w:style w:type="character" w:customStyle="1" w:styleId="accented">
    <w:name w:val="accented"/>
    <w:rsid w:val="002368CA"/>
  </w:style>
  <w:style w:type="character" w:customStyle="1" w:styleId="editsection">
    <w:name w:val="editsection"/>
    <w:rsid w:val="002368CA"/>
  </w:style>
  <w:style w:type="paragraph" w:customStyle="1" w:styleId="-1">
    <w:name w:val="Обычный-1"/>
    <w:basedOn w:val="a3"/>
    <w:rsid w:val="002368CA"/>
    <w:pPr>
      <w:widowControl w:val="0"/>
      <w:spacing w:line="360" w:lineRule="auto"/>
      <w:ind w:firstLine="720"/>
      <w:jc w:val="both"/>
    </w:pPr>
    <w:rPr>
      <w:szCs w:val="20"/>
    </w:rPr>
  </w:style>
  <w:style w:type="paragraph" w:customStyle="1" w:styleId="text-v">
    <w:name w:val="text-v"/>
    <w:basedOn w:val="a3"/>
    <w:rsid w:val="002368CA"/>
    <w:pPr>
      <w:spacing w:before="100" w:beforeAutospacing="1" w:after="100" w:afterAutospacing="1"/>
    </w:pPr>
  </w:style>
  <w:style w:type="paragraph" w:customStyle="1" w:styleId="normal5">
    <w:name w:val="normal5"/>
    <w:basedOn w:val="a3"/>
    <w:rsid w:val="002368CA"/>
    <w:pPr>
      <w:spacing w:before="100" w:beforeAutospacing="1" w:after="100" w:afterAutospacing="1"/>
    </w:pPr>
  </w:style>
  <w:style w:type="paragraph" w:styleId="affff0">
    <w:name w:val="No Spacing"/>
    <w:link w:val="affff1"/>
    <w:qFormat/>
    <w:rsid w:val="002368CA"/>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2368CA"/>
    <w:rPr>
      <w:rFonts w:ascii="Times New Roman" w:eastAsia="Times New Roman" w:hAnsi="Times New Roman" w:cs="Times New Roman"/>
      <w:sz w:val="24"/>
      <w:szCs w:val="24"/>
      <w:lang w:eastAsia="ru-RU"/>
    </w:rPr>
  </w:style>
  <w:style w:type="paragraph" w:customStyle="1" w:styleId="1ff1">
    <w:name w:val="Основной текст1"/>
    <w:basedOn w:val="1a"/>
    <w:rsid w:val="002368CA"/>
    <w:pPr>
      <w:widowControl/>
      <w:spacing w:after="120"/>
      <w:ind w:firstLine="0"/>
      <w:jc w:val="left"/>
    </w:pPr>
    <w:rPr>
      <w:rFonts w:ascii="Times New Roman" w:hAnsi="Times New Roman"/>
      <w:sz w:val="24"/>
    </w:rPr>
  </w:style>
  <w:style w:type="character" w:customStyle="1" w:styleId="FontStyle571">
    <w:name w:val="Font Style571"/>
    <w:rsid w:val="002368CA"/>
    <w:rPr>
      <w:rFonts w:ascii="Times New Roman" w:hAnsi="Times New Roman" w:cs="Times New Roman"/>
      <w:b/>
      <w:bCs/>
      <w:i/>
      <w:iCs/>
      <w:spacing w:val="30"/>
      <w:sz w:val="20"/>
      <w:szCs w:val="20"/>
    </w:rPr>
  </w:style>
  <w:style w:type="character" w:customStyle="1" w:styleId="FontStyle658">
    <w:name w:val="Font Style658"/>
    <w:rsid w:val="002368CA"/>
    <w:rPr>
      <w:rFonts w:ascii="Times New Roman" w:hAnsi="Times New Roman" w:cs="Times New Roman"/>
      <w:b/>
      <w:bCs/>
      <w:spacing w:val="-30"/>
      <w:sz w:val="32"/>
      <w:szCs w:val="32"/>
    </w:rPr>
  </w:style>
  <w:style w:type="character" w:customStyle="1" w:styleId="FontStyle596">
    <w:name w:val="Font Style596"/>
    <w:rsid w:val="002368CA"/>
    <w:rPr>
      <w:rFonts w:ascii="Consolas" w:hAnsi="Consolas" w:cs="Consolas"/>
      <w:i/>
      <w:iCs/>
      <w:spacing w:val="10"/>
      <w:sz w:val="24"/>
      <w:szCs w:val="24"/>
    </w:rPr>
  </w:style>
  <w:style w:type="character" w:customStyle="1" w:styleId="FontStyle621">
    <w:name w:val="Font Style621"/>
    <w:rsid w:val="002368CA"/>
    <w:rPr>
      <w:rFonts w:ascii="Times New Roman" w:hAnsi="Times New Roman" w:cs="Times New Roman" w:hint="default"/>
      <w:b/>
      <w:bCs/>
      <w:i/>
      <w:iCs/>
      <w:spacing w:val="30"/>
      <w:sz w:val="18"/>
      <w:szCs w:val="18"/>
    </w:rPr>
  </w:style>
  <w:style w:type="paragraph" w:customStyle="1" w:styleId="Style570">
    <w:name w:val="Style570"/>
    <w:basedOn w:val="a3"/>
    <w:rsid w:val="002368CA"/>
    <w:pPr>
      <w:widowControl w:val="0"/>
      <w:autoSpaceDE w:val="0"/>
      <w:autoSpaceDN w:val="0"/>
      <w:adjustRightInd w:val="0"/>
    </w:pPr>
  </w:style>
  <w:style w:type="character" w:customStyle="1" w:styleId="FontStyle870">
    <w:name w:val="Font Style870"/>
    <w:rsid w:val="002368CA"/>
    <w:rPr>
      <w:rFonts w:ascii="Times New Roman" w:hAnsi="Times New Roman" w:cs="Times New Roman" w:hint="default"/>
      <w:b/>
      <w:bCs/>
      <w:i/>
      <w:iCs/>
      <w:sz w:val="22"/>
      <w:szCs w:val="22"/>
    </w:rPr>
  </w:style>
  <w:style w:type="paragraph" w:customStyle="1" w:styleId="Style43">
    <w:name w:val="Style43"/>
    <w:basedOn w:val="a3"/>
    <w:rsid w:val="002368CA"/>
    <w:pPr>
      <w:widowControl w:val="0"/>
      <w:autoSpaceDE w:val="0"/>
      <w:autoSpaceDN w:val="0"/>
      <w:adjustRightInd w:val="0"/>
      <w:spacing w:line="211" w:lineRule="exact"/>
      <w:ind w:hanging="756"/>
    </w:pPr>
  </w:style>
  <w:style w:type="paragraph" w:customStyle="1" w:styleId="Style318">
    <w:name w:val="Style318"/>
    <w:basedOn w:val="a3"/>
    <w:rsid w:val="002368CA"/>
    <w:pPr>
      <w:widowControl w:val="0"/>
      <w:autoSpaceDE w:val="0"/>
      <w:autoSpaceDN w:val="0"/>
      <w:adjustRightInd w:val="0"/>
      <w:spacing w:line="223" w:lineRule="exact"/>
      <w:ind w:firstLine="374"/>
      <w:jc w:val="both"/>
    </w:pPr>
  </w:style>
  <w:style w:type="character" w:customStyle="1" w:styleId="FontStyle846">
    <w:name w:val="Font Style846"/>
    <w:rsid w:val="002368CA"/>
    <w:rPr>
      <w:rFonts w:ascii="Times New Roman" w:hAnsi="Times New Roman" w:cs="Times New Roman"/>
      <w:b/>
      <w:bCs/>
      <w:sz w:val="22"/>
      <w:szCs w:val="22"/>
    </w:rPr>
  </w:style>
  <w:style w:type="character" w:customStyle="1" w:styleId="FontStyle811">
    <w:name w:val="Font Style811"/>
    <w:rsid w:val="002368CA"/>
    <w:rPr>
      <w:rFonts w:ascii="Times New Roman" w:hAnsi="Times New Roman" w:cs="Times New Roman"/>
      <w:b/>
      <w:bCs/>
      <w:i/>
      <w:iCs/>
      <w:sz w:val="22"/>
      <w:szCs w:val="22"/>
    </w:rPr>
  </w:style>
  <w:style w:type="paragraph" w:customStyle="1" w:styleId="bodytext">
    <w:name w:val="bodytext"/>
    <w:basedOn w:val="a3"/>
    <w:rsid w:val="002368CA"/>
    <w:pPr>
      <w:spacing w:after="100" w:afterAutospacing="1" w:line="300" w:lineRule="atLeast"/>
    </w:pPr>
    <w:rPr>
      <w:rFonts w:ascii="Arial" w:hAnsi="Arial" w:cs="Arial"/>
      <w:color w:val="666666"/>
      <w:sz w:val="21"/>
      <w:szCs w:val="21"/>
    </w:rPr>
  </w:style>
  <w:style w:type="paragraph" w:customStyle="1" w:styleId="subheader">
    <w:name w:val="subheader"/>
    <w:basedOn w:val="a3"/>
    <w:rsid w:val="002368CA"/>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2368CA"/>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2368CA"/>
  </w:style>
  <w:style w:type="character" w:customStyle="1" w:styleId="mymarkfind">
    <w:name w:val="my_mark_find"/>
    <w:rsid w:val="002368CA"/>
  </w:style>
  <w:style w:type="paragraph" w:customStyle="1" w:styleId="3a">
    <w:name w:val="Знак3"/>
    <w:basedOn w:val="a3"/>
    <w:rsid w:val="002368CA"/>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2368CA"/>
    <w:pPr>
      <w:spacing w:before="48" w:after="48"/>
      <w:jc w:val="both"/>
    </w:pPr>
  </w:style>
  <w:style w:type="character" w:customStyle="1" w:styleId="b-serp-url">
    <w:name w:val="b-serp-url"/>
    <w:rsid w:val="002368CA"/>
  </w:style>
  <w:style w:type="paragraph" w:styleId="z-2">
    <w:name w:val="HTML Bottom of Form"/>
    <w:basedOn w:val="a3"/>
    <w:next w:val="a3"/>
    <w:link w:val="z-3"/>
    <w:rsid w:val="002368CA"/>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2368CA"/>
    <w:rPr>
      <w:rFonts w:ascii="Arial" w:eastAsia="Times New Roman" w:hAnsi="Arial" w:cs="Times New Roman"/>
      <w:vanish/>
      <w:sz w:val="16"/>
      <w:szCs w:val="16"/>
    </w:rPr>
  </w:style>
  <w:style w:type="paragraph" w:customStyle="1" w:styleId="3b">
    <w:name w:val="Стиль3"/>
    <w:basedOn w:val="a3"/>
    <w:link w:val="3c"/>
    <w:rsid w:val="002368CA"/>
    <w:pPr>
      <w:widowControl w:val="0"/>
      <w:autoSpaceDE w:val="0"/>
      <w:autoSpaceDN w:val="0"/>
      <w:adjustRightInd w:val="0"/>
      <w:ind w:firstLine="567"/>
      <w:jc w:val="both"/>
    </w:pPr>
    <w:rPr>
      <w:b/>
      <w:sz w:val="28"/>
      <w:szCs w:val="20"/>
    </w:rPr>
  </w:style>
  <w:style w:type="character" w:customStyle="1" w:styleId="3c">
    <w:name w:val="Стиль3 Знак"/>
    <w:link w:val="3b"/>
    <w:locked/>
    <w:rsid w:val="002368CA"/>
    <w:rPr>
      <w:rFonts w:ascii="Times New Roman" w:eastAsia="Times New Roman" w:hAnsi="Times New Roman" w:cs="Times New Roman"/>
      <w:b/>
      <w:sz w:val="28"/>
      <w:szCs w:val="20"/>
      <w:lang w:eastAsia="ru-RU"/>
    </w:rPr>
  </w:style>
  <w:style w:type="paragraph" w:customStyle="1" w:styleId="biblio">
    <w:name w:val="biblio"/>
    <w:basedOn w:val="a3"/>
    <w:rsid w:val="002368CA"/>
    <w:pPr>
      <w:spacing w:before="48" w:after="48"/>
      <w:ind w:firstLine="360"/>
      <w:jc w:val="both"/>
    </w:pPr>
    <w:rPr>
      <w:sz w:val="19"/>
      <w:szCs w:val="19"/>
    </w:rPr>
  </w:style>
  <w:style w:type="paragraph" w:customStyle="1" w:styleId="biblio0">
    <w:name w:val="biblio0"/>
    <w:basedOn w:val="a3"/>
    <w:rsid w:val="002368CA"/>
    <w:pPr>
      <w:spacing w:before="48" w:after="48"/>
      <w:jc w:val="both"/>
    </w:pPr>
    <w:rPr>
      <w:sz w:val="19"/>
      <w:szCs w:val="19"/>
    </w:rPr>
  </w:style>
  <w:style w:type="paragraph" w:customStyle="1" w:styleId="podpis">
    <w:name w:val="podpis"/>
    <w:basedOn w:val="a3"/>
    <w:rsid w:val="002368CA"/>
    <w:pPr>
      <w:spacing w:before="48" w:after="48"/>
      <w:jc w:val="right"/>
    </w:pPr>
    <w:rPr>
      <w:i/>
      <w:iCs/>
      <w:sz w:val="19"/>
      <w:szCs w:val="19"/>
    </w:rPr>
  </w:style>
  <w:style w:type="paragraph" w:customStyle="1" w:styleId="ris">
    <w:name w:val="ris"/>
    <w:basedOn w:val="a3"/>
    <w:rsid w:val="002368CA"/>
    <w:pPr>
      <w:spacing w:before="48" w:after="48"/>
      <w:jc w:val="center"/>
    </w:pPr>
    <w:rPr>
      <w:i/>
      <w:iCs/>
      <w:sz w:val="19"/>
      <w:szCs w:val="19"/>
    </w:rPr>
  </w:style>
  <w:style w:type="paragraph" w:customStyle="1" w:styleId="small">
    <w:name w:val="small"/>
    <w:basedOn w:val="a3"/>
    <w:rsid w:val="002368CA"/>
    <w:pPr>
      <w:spacing w:before="48" w:after="48"/>
      <w:ind w:firstLine="360"/>
      <w:jc w:val="both"/>
    </w:pPr>
    <w:rPr>
      <w:sz w:val="19"/>
      <w:szCs w:val="19"/>
    </w:rPr>
  </w:style>
  <w:style w:type="paragraph" w:customStyle="1" w:styleId="small0">
    <w:name w:val="small0"/>
    <w:basedOn w:val="a3"/>
    <w:rsid w:val="002368CA"/>
    <w:pPr>
      <w:spacing w:before="48" w:after="48"/>
      <w:jc w:val="both"/>
    </w:pPr>
    <w:rPr>
      <w:sz w:val="19"/>
      <w:szCs w:val="19"/>
    </w:rPr>
  </w:style>
  <w:style w:type="paragraph" w:customStyle="1" w:styleId="stih4">
    <w:name w:val="stih4"/>
    <w:basedOn w:val="a3"/>
    <w:rsid w:val="002368CA"/>
    <w:pPr>
      <w:spacing w:before="120" w:after="120"/>
      <w:ind w:left="3240"/>
    </w:pPr>
    <w:rPr>
      <w:sz w:val="19"/>
      <w:szCs w:val="19"/>
    </w:rPr>
  </w:style>
  <w:style w:type="paragraph" w:customStyle="1" w:styleId="zag8">
    <w:name w:val="zag8"/>
    <w:basedOn w:val="a3"/>
    <w:rsid w:val="002368CA"/>
    <w:pPr>
      <w:spacing w:before="240" w:after="48"/>
      <w:jc w:val="center"/>
    </w:pPr>
    <w:rPr>
      <w:sz w:val="19"/>
      <w:szCs w:val="19"/>
    </w:rPr>
  </w:style>
  <w:style w:type="character" w:customStyle="1" w:styleId="page">
    <w:name w:val="page"/>
    <w:rsid w:val="002368CA"/>
    <w:rPr>
      <w:i/>
      <w:iCs/>
      <w:vanish/>
      <w:color w:val="00008B"/>
      <w:sz w:val="19"/>
      <w:szCs w:val="19"/>
      <w:bdr w:val="single" w:sz="4" w:space="0" w:color="C1C1C1"/>
    </w:rPr>
  </w:style>
  <w:style w:type="paragraph" w:customStyle="1" w:styleId="hook">
    <w:name w:val="hook"/>
    <w:basedOn w:val="a3"/>
    <w:rsid w:val="002368CA"/>
    <w:pPr>
      <w:spacing w:before="100" w:beforeAutospacing="1" w:after="100" w:afterAutospacing="1"/>
    </w:pPr>
    <w:rPr>
      <w:rFonts w:ascii="Comic Sans MS" w:hAnsi="Comic Sans MS"/>
      <w:b/>
      <w:bCs/>
    </w:rPr>
  </w:style>
  <w:style w:type="character" w:customStyle="1" w:styleId="current">
    <w:name w:val="current"/>
    <w:rsid w:val="002368CA"/>
  </w:style>
  <w:style w:type="paragraph" w:customStyle="1" w:styleId="affff3">
    <w:name w:val="Цитаты"/>
    <w:basedOn w:val="1a"/>
    <w:rsid w:val="002368CA"/>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2368CA"/>
    <w:pPr>
      <w:spacing w:before="100" w:after="100"/>
      <w:jc w:val="both"/>
    </w:pPr>
    <w:rPr>
      <w:rFonts w:ascii="Arial" w:hAnsi="Arial"/>
      <w:color w:val="000000"/>
      <w:sz w:val="20"/>
      <w:szCs w:val="20"/>
    </w:rPr>
  </w:style>
  <w:style w:type="character" w:customStyle="1" w:styleId="udar">
    <w:name w:val="udar"/>
    <w:rsid w:val="002368CA"/>
    <w:rPr>
      <w:rFonts w:cs="Times New Roman"/>
    </w:rPr>
  </w:style>
  <w:style w:type="paragraph" w:customStyle="1" w:styleId="CharCharCarCarCharCharCarCarCharCharCarCarCharChar">
    <w:name w:val="Char Char Car Car Char Char Car Car Char Char Car Car Char Char"/>
    <w:basedOn w:val="a3"/>
    <w:rsid w:val="002368CA"/>
    <w:pPr>
      <w:spacing w:after="160" w:line="240" w:lineRule="exact"/>
    </w:pPr>
    <w:rPr>
      <w:sz w:val="20"/>
      <w:szCs w:val="20"/>
    </w:rPr>
  </w:style>
  <w:style w:type="paragraph" w:customStyle="1" w:styleId="310">
    <w:name w:val="Основной текст с отступом 31"/>
    <w:basedOn w:val="a3"/>
    <w:rsid w:val="002368CA"/>
    <w:pPr>
      <w:ind w:firstLine="567"/>
      <w:jc w:val="both"/>
    </w:pPr>
    <w:rPr>
      <w:rFonts w:ascii="Arial" w:hAnsi="Arial"/>
      <w:sz w:val="20"/>
      <w:szCs w:val="20"/>
    </w:rPr>
  </w:style>
  <w:style w:type="character" w:customStyle="1" w:styleId="submenu-table">
    <w:name w:val="submenu-table"/>
    <w:rsid w:val="002368CA"/>
  </w:style>
  <w:style w:type="paragraph" w:customStyle="1" w:styleId="book">
    <w:name w:val="book"/>
    <w:basedOn w:val="a3"/>
    <w:rsid w:val="002368CA"/>
    <w:pPr>
      <w:ind w:firstLine="450"/>
      <w:jc w:val="both"/>
    </w:pPr>
  </w:style>
  <w:style w:type="character" w:customStyle="1" w:styleId="bday">
    <w:name w:val="bday"/>
    <w:rsid w:val="002368CA"/>
  </w:style>
  <w:style w:type="paragraph" w:customStyle="1" w:styleId="212">
    <w:name w:val="Основной текст 21"/>
    <w:basedOn w:val="a3"/>
    <w:rsid w:val="002368CA"/>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2368CA"/>
    <w:rPr>
      <w:sz w:val="24"/>
      <w:szCs w:val="24"/>
    </w:rPr>
  </w:style>
  <w:style w:type="paragraph" w:customStyle="1" w:styleId="Style45">
    <w:name w:val="Style45"/>
    <w:basedOn w:val="a3"/>
    <w:rsid w:val="002368CA"/>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2368CA"/>
    <w:rPr>
      <w:b/>
      <w:caps/>
      <w:sz w:val="24"/>
      <w:szCs w:val="24"/>
      <w:lang w:val="ru-RU" w:eastAsia="ru-RU" w:bidi="ar-SA"/>
    </w:rPr>
  </w:style>
  <w:style w:type="character" w:customStyle="1" w:styleId="400">
    <w:name w:val="Знак Знак40"/>
    <w:locked/>
    <w:rsid w:val="002368CA"/>
    <w:rPr>
      <w:rFonts w:ascii="Arial" w:hAnsi="Arial" w:cs="Arial"/>
      <w:b/>
      <w:bCs/>
      <w:i/>
      <w:iCs/>
      <w:sz w:val="28"/>
      <w:szCs w:val="28"/>
      <w:lang w:val="ru-RU" w:eastAsia="en-US" w:bidi="ar-SA"/>
    </w:rPr>
  </w:style>
  <w:style w:type="character" w:customStyle="1" w:styleId="390">
    <w:name w:val="Знак Знак39"/>
    <w:locked/>
    <w:rsid w:val="002368CA"/>
    <w:rPr>
      <w:b/>
      <w:bCs/>
      <w:sz w:val="27"/>
      <w:szCs w:val="27"/>
      <w:lang w:val="ru-RU" w:eastAsia="ru-RU" w:bidi="ar-SA"/>
    </w:rPr>
  </w:style>
  <w:style w:type="character" w:customStyle="1" w:styleId="380">
    <w:name w:val="Знак Знак38"/>
    <w:locked/>
    <w:rsid w:val="002368CA"/>
    <w:rPr>
      <w:b/>
      <w:bCs/>
      <w:sz w:val="28"/>
      <w:szCs w:val="28"/>
      <w:lang w:val="ru-RU" w:eastAsia="ru-RU" w:bidi="ar-SA"/>
    </w:rPr>
  </w:style>
  <w:style w:type="character" w:customStyle="1" w:styleId="370">
    <w:name w:val="Знак Знак37"/>
    <w:locked/>
    <w:rsid w:val="002368CA"/>
    <w:rPr>
      <w:b/>
      <w:bCs/>
      <w:i/>
      <w:iCs/>
      <w:sz w:val="26"/>
      <w:szCs w:val="26"/>
      <w:lang w:val="ru-RU" w:eastAsia="ru-RU" w:bidi="ar-SA"/>
    </w:rPr>
  </w:style>
  <w:style w:type="character" w:customStyle="1" w:styleId="360">
    <w:name w:val="Знак Знак36"/>
    <w:locked/>
    <w:rsid w:val="002368CA"/>
    <w:rPr>
      <w:sz w:val="24"/>
      <w:lang w:val="ru-RU" w:eastAsia="ru-RU" w:bidi="ar-SA"/>
    </w:rPr>
  </w:style>
  <w:style w:type="character" w:customStyle="1" w:styleId="350">
    <w:name w:val="Знак Знак35"/>
    <w:locked/>
    <w:rsid w:val="002368CA"/>
    <w:rPr>
      <w:sz w:val="24"/>
      <w:szCs w:val="24"/>
      <w:lang w:val="ru-RU" w:eastAsia="ru-RU" w:bidi="ar-SA"/>
    </w:rPr>
  </w:style>
  <w:style w:type="character" w:customStyle="1" w:styleId="340">
    <w:name w:val="Знак Знак34"/>
    <w:locked/>
    <w:rsid w:val="002368CA"/>
    <w:rPr>
      <w:i/>
      <w:iCs/>
      <w:sz w:val="24"/>
      <w:szCs w:val="24"/>
      <w:lang w:val="ru-RU" w:eastAsia="ru-RU" w:bidi="ar-SA"/>
    </w:rPr>
  </w:style>
  <w:style w:type="character" w:customStyle="1" w:styleId="affff5">
    <w:name w:val="Знак Знак Знак"/>
    <w:locked/>
    <w:rsid w:val="002368CA"/>
    <w:rPr>
      <w:rFonts w:ascii="Courier New" w:hAnsi="Courier New" w:cs="Courier New"/>
      <w:lang w:val="ru-RU" w:eastAsia="ru-RU" w:bidi="ar-SA"/>
    </w:rPr>
  </w:style>
  <w:style w:type="paragraph" w:customStyle="1" w:styleId="affff6">
    <w:name w:val="Знак Знак Знак Знак Знак Знак"/>
    <w:basedOn w:val="a3"/>
    <w:rsid w:val="002368CA"/>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2368CA"/>
    <w:pPr>
      <w:autoSpaceDE w:val="0"/>
      <w:autoSpaceDN w:val="0"/>
      <w:adjustRightInd w:val="0"/>
    </w:pPr>
  </w:style>
  <w:style w:type="paragraph" w:customStyle="1" w:styleId="affff8">
    <w:name w:val="Темы"/>
    <w:basedOn w:val="a3"/>
    <w:link w:val="affff9"/>
    <w:rsid w:val="002368CA"/>
    <w:pPr>
      <w:keepNext/>
    </w:pPr>
  </w:style>
  <w:style w:type="character" w:customStyle="1" w:styleId="affff9">
    <w:name w:val="Темы Знак"/>
    <w:link w:val="affff8"/>
    <w:locked/>
    <w:rsid w:val="002368CA"/>
    <w:rPr>
      <w:rFonts w:ascii="Times New Roman" w:eastAsia="Times New Roman" w:hAnsi="Times New Roman" w:cs="Times New Roman"/>
      <w:sz w:val="24"/>
      <w:szCs w:val="24"/>
      <w:lang w:eastAsia="ru-RU"/>
    </w:rPr>
  </w:style>
  <w:style w:type="paragraph" w:customStyle="1" w:styleId="affffa">
    <w:name w:val="a"/>
    <w:basedOn w:val="a3"/>
    <w:rsid w:val="002368CA"/>
    <w:pPr>
      <w:spacing w:before="100" w:beforeAutospacing="1" w:after="100" w:afterAutospacing="1"/>
    </w:pPr>
  </w:style>
  <w:style w:type="paragraph" w:customStyle="1" w:styleId="acxspmiddle">
    <w:name w:val="acxspmiddle"/>
    <w:basedOn w:val="a3"/>
    <w:rsid w:val="002368CA"/>
    <w:pPr>
      <w:spacing w:before="100" w:beforeAutospacing="1" w:after="100" w:afterAutospacing="1"/>
    </w:pPr>
  </w:style>
  <w:style w:type="character" w:customStyle="1" w:styleId="affffb">
    <w:name w:val="Основной текст_"/>
    <w:link w:val="1ff3"/>
    <w:locked/>
    <w:rsid w:val="002368CA"/>
    <w:rPr>
      <w:rFonts w:ascii="Arial" w:hAnsi="Arial" w:cs="Arial"/>
      <w:sz w:val="19"/>
      <w:szCs w:val="19"/>
      <w:shd w:val="clear" w:color="auto" w:fill="FFFFFF"/>
    </w:rPr>
  </w:style>
  <w:style w:type="paragraph" w:customStyle="1" w:styleId="1ff3">
    <w:name w:val="Основной текст1"/>
    <w:basedOn w:val="a3"/>
    <w:link w:val="affffb"/>
    <w:rsid w:val="002368CA"/>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2368CA"/>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2368CA"/>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2368CA"/>
    <w:pPr>
      <w:spacing w:after="160" w:line="240" w:lineRule="exact"/>
    </w:pPr>
    <w:rPr>
      <w:rFonts w:ascii="Verdana" w:hAnsi="Verdana"/>
      <w:lang w:val="en-US" w:eastAsia="en-US"/>
    </w:rPr>
  </w:style>
  <w:style w:type="paragraph" w:customStyle="1" w:styleId="Style24">
    <w:name w:val="Style24"/>
    <w:basedOn w:val="a3"/>
    <w:rsid w:val="002368CA"/>
    <w:pPr>
      <w:widowControl w:val="0"/>
      <w:autoSpaceDE w:val="0"/>
      <w:autoSpaceDN w:val="0"/>
      <w:adjustRightInd w:val="0"/>
      <w:spacing w:line="482" w:lineRule="exact"/>
      <w:ind w:firstLine="720"/>
      <w:jc w:val="both"/>
    </w:pPr>
  </w:style>
  <w:style w:type="paragraph" w:customStyle="1" w:styleId="ConsPlusTitle">
    <w:name w:val="ConsPlusTitle"/>
    <w:rsid w:val="002368CA"/>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2368CA"/>
    <w:rPr>
      <w:rFonts w:ascii="Courier New" w:hAnsi="Courier New"/>
      <w:sz w:val="20"/>
      <w:szCs w:val="20"/>
    </w:rPr>
  </w:style>
  <w:style w:type="paragraph" w:customStyle="1" w:styleId="ConsPlusNormal">
    <w:name w:val="ConsPlusNormal"/>
    <w:link w:val="ConsPlusNormal0"/>
    <w:rsid w:val="002368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368CA"/>
    <w:rPr>
      <w:rFonts w:ascii="Arial" w:eastAsia="Times New Roman" w:hAnsi="Arial" w:cs="Arial"/>
      <w:sz w:val="20"/>
      <w:szCs w:val="20"/>
      <w:lang w:eastAsia="ru-RU"/>
    </w:rPr>
  </w:style>
  <w:style w:type="paragraph" w:customStyle="1" w:styleId="213">
    <w:name w:val="Заголовок 21"/>
    <w:basedOn w:val="a3"/>
    <w:next w:val="a3"/>
    <w:rsid w:val="002368CA"/>
    <w:pPr>
      <w:keepNext/>
      <w:widowControl w:val="0"/>
      <w:jc w:val="center"/>
    </w:pPr>
    <w:rPr>
      <w:b/>
      <w:sz w:val="26"/>
      <w:szCs w:val="20"/>
    </w:rPr>
  </w:style>
  <w:style w:type="paragraph" w:customStyle="1" w:styleId="2f1">
    <w:name w:val="Обычный2"/>
    <w:basedOn w:val="a3"/>
    <w:rsid w:val="002368CA"/>
    <w:pPr>
      <w:spacing w:before="100" w:beforeAutospacing="1" w:after="100" w:afterAutospacing="1"/>
    </w:pPr>
  </w:style>
  <w:style w:type="paragraph" w:customStyle="1" w:styleId="2f2">
    <w:name w:val="заголовок 2"/>
    <w:basedOn w:val="a3"/>
    <w:next w:val="a3"/>
    <w:rsid w:val="002368CA"/>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2368CA"/>
    <w:pPr>
      <w:spacing w:before="24" w:after="16"/>
      <w:ind w:firstLine="454"/>
      <w:jc w:val="center"/>
    </w:pPr>
    <w:rPr>
      <w:rFonts w:ascii="Times New Roman" w:hAnsi="Times New Roman" w:cs="Times New Roman"/>
      <w:b/>
      <w:bCs/>
    </w:rPr>
  </w:style>
  <w:style w:type="paragraph" w:customStyle="1" w:styleId="46">
    <w:name w:val="Стиль4"/>
    <w:basedOn w:val="21"/>
    <w:rsid w:val="002368CA"/>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2368CA"/>
    <w:pPr>
      <w:keepNext/>
      <w:spacing w:before="0" w:beforeAutospacing="0" w:after="0" w:afterAutospacing="0" w:line="312" w:lineRule="auto"/>
      <w:ind w:firstLine="454"/>
    </w:pPr>
    <w:rPr>
      <w:sz w:val="22"/>
      <w:szCs w:val="22"/>
    </w:rPr>
  </w:style>
  <w:style w:type="paragraph" w:customStyle="1" w:styleId="63">
    <w:name w:val="Стиль6"/>
    <w:basedOn w:val="a3"/>
    <w:rsid w:val="002368CA"/>
    <w:pPr>
      <w:spacing w:line="312" w:lineRule="auto"/>
      <w:ind w:firstLine="454"/>
      <w:jc w:val="both"/>
    </w:pPr>
  </w:style>
  <w:style w:type="paragraph" w:customStyle="1" w:styleId="affffd">
    <w:name w:val="Стиль По ширине"/>
    <w:basedOn w:val="a3"/>
    <w:rsid w:val="002368CA"/>
    <w:pPr>
      <w:spacing w:line="312" w:lineRule="auto"/>
      <w:ind w:firstLine="454"/>
      <w:jc w:val="both"/>
    </w:pPr>
  </w:style>
  <w:style w:type="paragraph" w:customStyle="1" w:styleId="Style8">
    <w:name w:val="Style8"/>
    <w:basedOn w:val="a3"/>
    <w:rsid w:val="002368CA"/>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2368CA"/>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2368CA"/>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2368CA"/>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2368CA"/>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2368CA"/>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2368CA"/>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2368CA"/>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2368CA"/>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2368CA"/>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2368CA"/>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2368CA"/>
    <w:rPr>
      <w:rFonts w:ascii="Arial" w:eastAsia="Times New Roman" w:hAnsi="Arial" w:cs="Times New Roman"/>
      <w:sz w:val="20"/>
      <w:szCs w:val="20"/>
      <w:lang w:eastAsia="ru-RU"/>
    </w:rPr>
  </w:style>
  <w:style w:type="paragraph" w:customStyle="1" w:styleId="western">
    <w:name w:val="western"/>
    <w:basedOn w:val="a3"/>
    <w:rsid w:val="002368CA"/>
    <w:pPr>
      <w:shd w:val="clear" w:color="auto" w:fill="FFFFFF"/>
      <w:spacing w:before="778" w:line="475" w:lineRule="atLeast"/>
    </w:pPr>
    <w:rPr>
      <w:color w:val="000000"/>
    </w:rPr>
  </w:style>
  <w:style w:type="character" w:customStyle="1" w:styleId="small11">
    <w:name w:val="small11"/>
    <w:rsid w:val="002368CA"/>
    <w:rPr>
      <w:rFonts w:ascii="Times New Roman" w:hAnsi="Times New Roman" w:cs="Times New Roman" w:hint="default"/>
      <w:sz w:val="16"/>
      <w:szCs w:val="16"/>
    </w:rPr>
  </w:style>
  <w:style w:type="character" w:customStyle="1" w:styleId="b-serp-urlitem1">
    <w:name w:val="b-serp-url__item1"/>
    <w:rsid w:val="002368CA"/>
    <w:rPr>
      <w:rFonts w:ascii="Times New Roman" w:hAnsi="Times New Roman" w:cs="Times New Roman" w:hint="default"/>
    </w:rPr>
  </w:style>
  <w:style w:type="character" w:customStyle="1" w:styleId="121">
    <w:name w:val="Знак Знак12"/>
    <w:locked/>
    <w:rsid w:val="002368CA"/>
    <w:rPr>
      <w:b/>
      <w:bCs w:val="0"/>
      <w:caps/>
      <w:sz w:val="24"/>
      <w:szCs w:val="24"/>
      <w:lang w:val="ru-RU" w:eastAsia="ru-RU" w:bidi="ar-SA"/>
    </w:rPr>
  </w:style>
  <w:style w:type="character" w:customStyle="1" w:styleId="tbln121">
    <w:name w:val="tbln121"/>
    <w:rsid w:val="002368CA"/>
    <w:rPr>
      <w:rFonts w:ascii="Arial" w:hAnsi="Arial" w:cs="Arial" w:hint="default"/>
      <w:b w:val="0"/>
      <w:bCs w:val="0"/>
      <w:i/>
      <w:iCs/>
      <w:strike w:val="0"/>
      <w:dstrike w:val="0"/>
      <w:color w:val="000000"/>
      <w:sz w:val="18"/>
      <w:szCs w:val="18"/>
      <w:u w:val="none"/>
    </w:rPr>
  </w:style>
  <w:style w:type="character" w:customStyle="1" w:styleId="mistake">
    <w:name w:val="mistake"/>
    <w:rsid w:val="002368CA"/>
    <w:rPr>
      <w:sz w:val="24"/>
      <w:szCs w:val="24"/>
    </w:rPr>
  </w:style>
  <w:style w:type="character" w:customStyle="1" w:styleId="trb12">
    <w:name w:val="trb12"/>
    <w:rsid w:val="002368CA"/>
  </w:style>
  <w:style w:type="character" w:customStyle="1" w:styleId="tbln12">
    <w:name w:val="tbln12"/>
    <w:rsid w:val="002368CA"/>
  </w:style>
  <w:style w:type="character" w:customStyle="1" w:styleId="tbb12">
    <w:name w:val="tbb12"/>
    <w:rsid w:val="002368CA"/>
  </w:style>
  <w:style w:type="character" w:customStyle="1" w:styleId="hpsatn">
    <w:name w:val="hps atn"/>
    <w:rsid w:val="002368CA"/>
  </w:style>
  <w:style w:type="character" w:customStyle="1" w:styleId="64">
    <w:name w:val="Знак Знак6"/>
    <w:rsid w:val="002368CA"/>
    <w:rPr>
      <w:rFonts w:ascii="Arial" w:hAnsi="Arial" w:cs="Arial" w:hint="default"/>
      <w:b/>
      <w:bCs/>
      <w:kern w:val="32"/>
      <w:sz w:val="32"/>
      <w:szCs w:val="32"/>
    </w:rPr>
  </w:style>
  <w:style w:type="character" w:customStyle="1" w:styleId="FontStyle42">
    <w:name w:val="Font Style42"/>
    <w:rsid w:val="002368CA"/>
    <w:rPr>
      <w:rFonts w:ascii="Times New Roman" w:hAnsi="Times New Roman" w:cs="Times New Roman" w:hint="default"/>
      <w:sz w:val="26"/>
      <w:szCs w:val="26"/>
    </w:rPr>
  </w:style>
  <w:style w:type="character" w:customStyle="1" w:styleId="FontStyle41">
    <w:name w:val="Font Style41"/>
    <w:rsid w:val="002368CA"/>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2368CA"/>
    <w:rPr>
      <w:sz w:val="24"/>
      <w:szCs w:val="24"/>
      <w:lang w:val="ru-RU" w:eastAsia="ru-RU" w:bidi="ar-SA"/>
    </w:rPr>
  </w:style>
  <w:style w:type="character" w:customStyle="1" w:styleId="FontStyle139">
    <w:name w:val="Font Style139"/>
    <w:rsid w:val="002368CA"/>
    <w:rPr>
      <w:rFonts w:ascii="Palatino Linotype" w:hAnsi="Palatino Linotype" w:cs="Palatino Linotype" w:hint="default"/>
      <w:sz w:val="18"/>
      <w:szCs w:val="18"/>
    </w:rPr>
  </w:style>
  <w:style w:type="character" w:customStyle="1" w:styleId="FontStyle157">
    <w:name w:val="Font Style157"/>
    <w:rsid w:val="002368CA"/>
    <w:rPr>
      <w:rFonts w:ascii="Palatino Linotype" w:hAnsi="Palatino Linotype" w:cs="Palatino Linotype" w:hint="default"/>
      <w:sz w:val="18"/>
      <w:szCs w:val="18"/>
    </w:rPr>
  </w:style>
  <w:style w:type="character" w:customStyle="1" w:styleId="FontStyle138">
    <w:name w:val="Font Style138"/>
    <w:rsid w:val="002368CA"/>
    <w:rPr>
      <w:rFonts w:ascii="Palatino Linotype" w:hAnsi="Palatino Linotype" w:cs="Palatino Linotype" w:hint="default"/>
      <w:b/>
      <w:bCs/>
      <w:sz w:val="18"/>
      <w:szCs w:val="18"/>
    </w:rPr>
  </w:style>
  <w:style w:type="character" w:customStyle="1" w:styleId="FontStyle146">
    <w:name w:val="Font Style146"/>
    <w:rsid w:val="002368CA"/>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2368CA"/>
    <w:rPr>
      <w:sz w:val="24"/>
      <w:szCs w:val="24"/>
      <w:lang w:val="ru-RU" w:eastAsia="ru-RU" w:bidi="ar-SA"/>
    </w:rPr>
  </w:style>
  <w:style w:type="character" w:customStyle="1" w:styleId="1ff7">
    <w:name w:val="Знак1"/>
    <w:rsid w:val="002368CA"/>
    <w:rPr>
      <w:rFonts w:ascii="Arial" w:hAnsi="Arial" w:cs="Arial" w:hint="default"/>
      <w:b/>
      <w:bCs/>
      <w:kern w:val="32"/>
      <w:sz w:val="32"/>
      <w:szCs w:val="32"/>
      <w:lang w:val="ru-RU" w:eastAsia="ru-RU" w:bidi="ar-SA"/>
    </w:rPr>
  </w:style>
  <w:style w:type="character" w:customStyle="1" w:styleId="2f3">
    <w:name w:val="Знак2"/>
    <w:rsid w:val="002368CA"/>
    <w:rPr>
      <w:sz w:val="24"/>
      <w:lang w:val="ru-RU" w:eastAsia="en-US" w:bidi="ar-SA"/>
    </w:rPr>
  </w:style>
  <w:style w:type="character" w:customStyle="1" w:styleId="311">
    <w:name w:val="Заголовок 3 Знак1"/>
    <w:aliases w:val="Знак2 Знак3"/>
    <w:locked/>
    <w:rsid w:val="002368CA"/>
    <w:rPr>
      <w:b/>
      <w:bCs/>
      <w:sz w:val="27"/>
      <w:szCs w:val="27"/>
      <w:lang w:val="ru-RU" w:eastAsia="ru-RU" w:bidi="ar-SA"/>
    </w:rPr>
  </w:style>
  <w:style w:type="paragraph" w:customStyle="1" w:styleId="mane">
    <w:name w:val="mane"/>
    <w:rsid w:val="002368CA"/>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2368CA"/>
    <w:rPr>
      <w:rFonts w:ascii="Sylfaen" w:hAnsi="Sylfaen" w:cs="Sylfaen"/>
      <w:sz w:val="18"/>
      <w:szCs w:val="18"/>
    </w:rPr>
  </w:style>
  <w:style w:type="character" w:customStyle="1" w:styleId="keyword1">
    <w:name w:val="keyword1"/>
    <w:rsid w:val="002368CA"/>
    <w:rPr>
      <w:i/>
      <w:iCs/>
    </w:rPr>
  </w:style>
  <w:style w:type="character" w:customStyle="1" w:styleId="keyworddef1">
    <w:name w:val="keyword_def1"/>
    <w:rsid w:val="002368CA"/>
    <w:rPr>
      <w:b/>
      <w:bCs/>
      <w:i/>
      <w:iCs/>
    </w:rPr>
  </w:style>
  <w:style w:type="character" w:customStyle="1" w:styleId="afffff">
    <w:name w:val="Выделение в тексте документа"/>
    <w:rsid w:val="002368CA"/>
    <w:rPr>
      <w:rFonts w:cs="Times New Roman"/>
      <w:b/>
    </w:rPr>
  </w:style>
  <w:style w:type="paragraph" w:customStyle="1" w:styleId="afffff0">
    <w:name w:val="Текст документа"/>
    <w:basedOn w:val="a3"/>
    <w:rsid w:val="002368CA"/>
    <w:pPr>
      <w:ind w:firstLine="709"/>
      <w:jc w:val="both"/>
    </w:pPr>
  </w:style>
  <w:style w:type="character" w:customStyle="1" w:styleId="xmlemitalic1">
    <w:name w:val="xml_em_italic1"/>
    <w:rsid w:val="002368CA"/>
    <w:rPr>
      <w:i/>
      <w:iCs/>
    </w:rPr>
  </w:style>
  <w:style w:type="paragraph" w:customStyle="1" w:styleId="afffff1">
    <w:name w:val="Модуль"/>
    <w:basedOn w:val="a3"/>
    <w:rsid w:val="002368CA"/>
    <w:pPr>
      <w:keepNext/>
      <w:jc w:val="both"/>
    </w:pPr>
  </w:style>
  <w:style w:type="character" w:customStyle="1" w:styleId="WW8Num4z3">
    <w:name w:val="WW8Num4z3"/>
    <w:rsid w:val="002368CA"/>
    <w:rPr>
      <w:rFonts w:ascii="Symbol" w:hAnsi="Symbol"/>
    </w:rPr>
  </w:style>
  <w:style w:type="paragraph" w:customStyle="1" w:styleId="114">
    <w:name w:val="Название11"/>
    <w:basedOn w:val="a3"/>
    <w:next w:val="aff2"/>
    <w:qFormat/>
    <w:rsid w:val="002368CA"/>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2368CA"/>
    <w:pPr>
      <w:suppressLineNumbers/>
      <w:suppressAutoHyphens/>
    </w:pPr>
    <w:rPr>
      <w:lang w:eastAsia="ar-SA"/>
    </w:rPr>
  </w:style>
  <w:style w:type="paragraph" w:customStyle="1" w:styleId="afffff3">
    <w:name w:val="Заголовок таблицы"/>
    <w:basedOn w:val="afffff2"/>
    <w:rsid w:val="002368CA"/>
    <w:pPr>
      <w:jc w:val="center"/>
    </w:pPr>
    <w:rPr>
      <w:b/>
      <w:bCs/>
    </w:rPr>
  </w:style>
  <w:style w:type="paragraph" w:customStyle="1" w:styleId="Style46">
    <w:name w:val="Style46"/>
    <w:basedOn w:val="a3"/>
    <w:rsid w:val="002368CA"/>
    <w:pPr>
      <w:widowControl w:val="0"/>
      <w:autoSpaceDE w:val="0"/>
      <w:autoSpaceDN w:val="0"/>
      <w:adjustRightInd w:val="0"/>
      <w:spacing w:line="240" w:lineRule="exact"/>
      <w:ind w:hanging="106"/>
    </w:pPr>
  </w:style>
  <w:style w:type="paragraph" w:customStyle="1" w:styleId="Style61">
    <w:name w:val="Style61"/>
    <w:basedOn w:val="a3"/>
    <w:rsid w:val="002368CA"/>
    <w:pPr>
      <w:widowControl w:val="0"/>
      <w:autoSpaceDE w:val="0"/>
      <w:autoSpaceDN w:val="0"/>
      <w:adjustRightInd w:val="0"/>
      <w:spacing w:line="242" w:lineRule="exact"/>
      <w:ind w:hanging="446"/>
    </w:pPr>
  </w:style>
  <w:style w:type="paragraph" w:customStyle="1" w:styleId="Style164">
    <w:name w:val="Style164"/>
    <w:basedOn w:val="a3"/>
    <w:rsid w:val="002368CA"/>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2368CA"/>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2368CA"/>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2368CA"/>
    <w:pPr>
      <w:spacing w:before="100" w:beforeAutospacing="1" w:after="100" w:afterAutospacing="1"/>
      <w:ind w:firstLine="360"/>
      <w:jc w:val="both"/>
    </w:pPr>
  </w:style>
  <w:style w:type="character" w:customStyle="1" w:styleId="c1">
    <w:name w:val="c1"/>
    <w:rsid w:val="002368CA"/>
  </w:style>
  <w:style w:type="character" w:customStyle="1" w:styleId="afffff4">
    <w:name w:val="Текст.Акцентированный"/>
    <w:rsid w:val="002368CA"/>
    <w:rPr>
      <w:rFonts w:cs="Times New Roman"/>
      <w:i/>
    </w:rPr>
  </w:style>
  <w:style w:type="paragraph" w:customStyle="1" w:styleId="65">
    <w:name w:val="Обычный (веб)6"/>
    <w:basedOn w:val="a3"/>
    <w:rsid w:val="002368CA"/>
  </w:style>
  <w:style w:type="paragraph" w:customStyle="1" w:styleId="afffff5">
    <w:name w:val="слайд"/>
    <w:basedOn w:val="a3"/>
    <w:rsid w:val="002368CA"/>
    <w:pPr>
      <w:jc w:val="both"/>
    </w:pPr>
    <w:rPr>
      <w:sz w:val="36"/>
      <w:lang w:eastAsia="en-US"/>
    </w:rPr>
  </w:style>
  <w:style w:type="character" w:customStyle="1" w:styleId="st">
    <w:name w:val="st"/>
    <w:rsid w:val="002368CA"/>
  </w:style>
  <w:style w:type="character" w:customStyle="1" w:styleId="keyworddef">
    <w:name w:val="keyword_def"/>
    <w:rsid w:val="002368CA"/>
  </w:style>
  <w:style w:type="character" w:customStyle="1" w:styleId="grame">
    <w:name w:val="grame"/>
    <w:rsid w:val="002368CA"/>
  </w:style>
  <w:style w:type="paragraph" w:customStyle="1" w:styleId="115">
    <w:name w:val="Обычный + 11 пт"/>
    <w:basedOn w:val="a3"/>
    <w:rsid w:val="002368CA"/>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2368CA"/>
  </w:style>
  <w:style w:type="paragraph" w:customStyle="1" w:styleId="afffff6">
    <w:name w:val="Знак Знак Знак Знак Знак Знак Знак Знак Знак Знак Знак Знак Знак"/>
    <w:basedOn w:val="a3"/>
    <w:rsid w:val="002368CA"/>
    <w:pPr>
      <w:spacing w:after="160" w:line="240" w:lineRule="exact"/>
    </w:pPr>
    <w:rPr>
      <w:rFonts w:ascii="Verdana" w:hAnsi="Verdana"/>
      <w:lang w:val="en-US" w:eastAsia="en-US"/>
    </w:rPr>
  </w:style>
  <w:style w:type="character" w:customStyle="1" w:styleId="pav31">
    <w:name w:val="pav31"/>
    <w:rsid w:val="002368CA"/>
    <w:rPr>
      <w:rFonts w:ascii="Comic Sans MS" w:hAnsi="Comic Sans MS" w:hint="default"/>
      <w:color w:val="272652"/>
      <w:sz w:val="12"/>
      <w:szCs w:val="12"/>
    </w:rPr>
  </w:style>
  <w:style w:type="paragraph" w:customStyle="1" w:styleId="pri">
    <w:name w:val="pri"/>
    <w:basedOn w:val="a3"/>
    <w:rsid w:val="002368CA"/>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2368CA"/>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2368CA"/>
    <w:rPr>
      <w:rFonts w:ascii="Times New Roman" w:eastAsia="Times New Roman" w:hAnsi="Times New Roman" w:cs="Times New Roman"/>
      <w:i/>
      <w:snapToGrid w:val="0"/>
      <w:sz w:val="12"/>
      <w:szCs w:val="20"/>
      <w:lang w:eastAsia="ru-RU"/>
    </w:rPr>
  </w:style>
  <w:style w:type="character" w:customStyle="1" w:styleId="WW8Num3z1">
    <w:name w:val="WW8Num3z1"/>
    <w:rsid w:val="002368CA"/>
    <w:rPr>
      <w:rFonts w:ascii="Times New Roman" w:eastAsia="Times New Roman" w:hAnsi="Times New Roman" w:cs="Times New Roman"/>
    </w:rPr>
  </w:style>
  <w:style w:type="character" w:customStyle="1" w:styleId="WW8Num4z0">
    <w:name w:val="WW8Num4z0"/>
    <w:rsid w:val="002368CA"/>
    <w:rPr>
      <w:rFonts w:ascii="Wingdings" w:hAnsi="Wingdings"/>
    </w:rPr>
  </w:style>
  <w:style w:type="character" w:customStyle="1" w:styleId="WW8Num4z1">
    <w:name w:val="WW8Num4z1"/>
    <w:rsid w:val="002368CA"/>
    <w:rPr>
      <w:rFonts w:ascii="Courier New" w:hAnsi="Courier New" w:cs="Courier New"/>
    </w:rPr>
  </w:style>
  <w:style w:type="character" w:customStyle="1" w:styleId="WW8Num6z1">
    <w:name w:val="WW8Num6z1"/>
    <w:rsid w:val="002368CA"/>
    <w:rPr>
      <w:rFonts w:ascii="Times New Roman" w:eastAsia="Times New Roman" w:hAnsi="Times New Roman" w:cs="Times New Roman"/>
    </w:rPr>
  </w:style>
  <w:style w:type="character" w:customStyle="1" w:styleId="WW8Num7z1">
    <w:name w:val="WW8Num7z1"/>
    <w:rsid w:val="002368CA"/>
    <w:rPr>
      <w:rFonts w:ascii="Times New Roman" w:eastAsia="Times New Roman" w:hAnsi="Times New Roman" w:cs="Times New Roman"/>
    </w:rPr>
  </w:style>
  <w:style w:type="character" w:customStyle="1" w:styleId="WW8Num8z0">
    <w:name w:val="WW8Num8z0"/>
    <w:rsid w:val="002368CA"/>
    <w:rPr>
      <w:color w:val="auto"/>
    </w:rPr>
  </w:style>
  <w:style w:type="character" w:customStyle="1" w:styleId="WW8Num14z0">
    <w:name w:val="WW8Num14z0"/>
    <w:rsid w:val="002368CA"/>
    <w:rPr>
      <w:rFonts w:ascii="Wingdings" w:hAnsi="Wingdings"/>
    </w:rPr>
  </w:style>
  <w:style w:type="character" w:customStyle="1" w:styleId="WW8Num14z1">
    <w:name w:val="WW8Num14z1"/>
    <w:rsid w:val="002368CA"/>
    <w:rPr>
      <w:rFonts w:ascii="Courier New" w:hAnsi="Courier New" w:cs="Courier New"/>
    </w:rPr>
  </w:style>
  <w:style w:type="character" w:customStyle="1" w:styleId="WW8Num14z3">
    <w:name w:val="WW8Num14z3"/>
    <w:rsid w:val="002368CA"/>
    <w:rPr>
      <w:rFonts w:ascii="Symbol" w:hAnsi="Symbol"/>
    </w:rPr>
  </w:style>
  <w:style w:type="character" w:customStyle="1" w:styleId="WW8Num15z1">
    <w:name w:val="WW8Num15z1"/>
    <w:rsid w:val="002368CA"/>
    <w:rPr>
      <w:rFonts w:ascii="Times New Roman" w:eastAsia="Times New Roman" w:hAnsi="Times New Roman" w:cs="Times New Roman"/>
    </w:rPr>
  </w:style>
  <w:style w:type="character" w:customStyle="1" w:styleId="WW8Num17z1">
    <w:name w:val="WW8Num17z1"/>
    <w:rsid w:val="002368CA"/>
    <w:rPr>
      <w:rFonts w:ascii="Times New Roman" w:eastAsia="Times New Roman" w:hAnsi="Times New Roman" w:cs="Times New Roman"/>
    </w:rPr>
  </w:style>
  <w:style w:type="character" w:customStyle="1" w:styleId="WW8Num18z0">
    <w:name w:val="WW8Num18z0"/>
    <w:rsid w:val="002368CA"/>
    <w:rPr>
      <w:rFonts w:ascii="Wingdings" w:hAnsi="Wingdings"/>
      <w:sz w:val="20"/>
    </w:rPr>
  </w:style>
  <w:style w:type="character" w:customStyle="1" w:styleId="FontStyle514">
    <w:name w:val="Font Style514"/>
    <w:rsid w:val="002368CA"/>
    <w:rPr>
      <w:rFonts w:ascii="Times New Roman" w:hAnsi="Times New Roman" w:cs="Times New Roman" w:hint="default"/>
      <w:sz w:val="20"/>
      <w:szCs w:val="20"/>
    </w:rPr>
  </w:style>
  <w:style w:type="character" w:customStyle="1" w:styleId="FontStyle528">
    <w:name w:val="Font Style528"/>
    <w:rsid w:val="002368CA"/>
    <w:rPr>
      <w:rFonts w:ascii="Times New Roman" w:hAnsi="Times New Roman" w:cs="Times New Roman"/>
      <w:b/>
      <w:bCs/>
      <w:i/>
      <w:iCs/>
      <w:sz w:val="16"/>
      <w:szCs w:val="16"/>
    </w:rPr>
  </w:style>
  <w:style w:type="character" w:customStyle="1" w:styleId="MTEquationSection">
    <w:name w:val="MTEquationSection"/>
    <w:rsid w:val="002368CA"/>
    <w:rPr>
      <w:vanish/>
      <w:color w:val="FF0000"/>
      <w:lang w:val="en-US"/>
    </w:rPr>
  </w:style>
  <w:style w:type="character" w:customStyle="1" w:styleId="texample1">
    <w:name w:val="texample1"/>
    <w:rsid w:val="002368CA"/>
    <w:rPr>
      <w:rFonts w:ascii="Courier New" w:hAnsi="Courier New" w:cs="Courier New" w:hint="default"/>
      <w:color w:val="8B0000"/>
    </w:rPr>
  </w:style>
  <w:style w:type="character" w:customStyle="1" w:styleId="FontStyle28">
    <w:name w:val="Font Style28"/>
    <w:rsid w:val="002368CA"/>
    <w:rPr>
      <w:rFonts w:ascii="Times New Roman" w:hAnsi="Times New Roman" w:cs="Times New Roman"/>
      <w:i/>
      <w:iCs/>
      <w:sz w:val="18"/>
      <w:szCs w:val="18"/>
    </w:rPr>
  </w:style>
  <w:style w:type="character" w:customStyle="1" w:styleId="FontStyle33">
    <w:name w:val="Font Style33"/>
    <w:rsid w:val="002368CA"/>
    <w:rPr>
      <w:rFonts w:ascii="Arial" w:hAnsi="Arial" w:cs="Arial"/>
      <w:sz w:val="16"/>
      <w:szCs w:val="16"/>
    </w:rPr>
  </w:style>
  <w:style w:type="character" w:customStyle="1" w:styleId="FontStyle20">
    <w:name w:val="Font Style20"/>
    <w:rsid w:val="002368CA"/>
    <w:rPr>
      <w:rFonts w:ascii="Book Antiqua" w:hAnsi="Book Antiqua" w:cs="Book Antiqua"/>
      <w:sz w:val="18"/>
      <w:szCs w:val="18"/>
    </w:rPr>
  </w:style>
  <w:style w:type="paragraph" w:customStyle="1" w:styleId="Style6">
    <w:name w:val="Style6"/>
    <w:basedOn w:val="a3"/>
    <w:rsid w:val="002368CA"/>
    <w:pPr>
      <w:widowControl w:val="0"/>
      <w:autoSpaceDE w:val="0"/>
      <w:autoSpaceDN w:val="0"/>
      <w:adjustRightInd w:val="0"/>
    </w:pPr>
    <w:rPr>
      <w:rFonts w:ascii="Arial Narrow" w:hAnsi="Arial Narrow"/>
    </w:rPr>
  </w:style>
  <w:style w:type="character" w:customStyle="1" w:styleId="FontStyle14">
    <w:name w:val="Font Style14"/>
    <w:rsid w:val="002368CA"/>
    <w:rPr>
      <w:rFonts w:ascii="Franklin Gothic Book" w:hAnsi="Franklin Gothic Book" w:cs="Franklin Gothic Book"/>
      <w:b/>
      <w:bCs/>
      <w:sz w:val="30"/>
      <w:szCs w:val="30"/>
    </w:rPr>
  </w:style>
  <w:style w:type="character" w:customStyle="1" w:styleId="FontStyle13">
    <w:name w:val="Font Style13"/>
    <w:rsid w:val="002368CA"/>
    <w:rPr>
      <w:rFonts w:ascii="Arial" w:hAnsi="Arial" w:cs="Arial"/>
      <w:b/>
      <w:bCs/>
      <w:sz w:val="14"/>
      <w:szCs w:val="14"/>
    </w:rPr>
  </w:style>
  <w:style w:type="paragraph" w:customStyle="1" w:styleId="Style18">
    <w:name w:val="Style18"/>
    <w:basedOn w:val="a3"/>
    <w:rsid w:val="002368CA"/>
    <w:pPr>
      <w:widowControl w:val="0"/>
      <w:autoSpaceDE w:val="0"/>
      <w:autoSpaceDN w:val="0"/>
      <w:adjustRightInd w:val="0"/>
      <w:spacing w:line="483" w:lineRule="exact"/>
      <w:ind w:firstLine="566"/>
      <w:jc w:val="both"/>
    </w:pPr>
  </w:style>
  <w:style w:type="paragraph" w:customStyle="1" w:styleId="2f4">
    <w:name w:val="Загол. 2 ур."/>
    <w:basedOn w:val="a3"/>
    <w:rsid w:val="002368CA"/>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2368CA"/>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2368CA"/>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2368CA"/>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2368CA"/>
  </w:style>
  <w:style w:type="character" w:customStyle="1" w:styleId="fontstyle15">
    <w:name w:val="fontstyle15"/>
    <w:rsid w:val="002368CA"/>
  </w:style>
  <w:style w:type="character" w:customStyle="1" w:styleId="fontstyle140">
    <w:name w:val="fontstyle14"/>
    <w:rsid w:val="002368CA"/>
  </w:style>
  <w:style w:type="character" w:customStyle="1" w:styleId="fontstyle16">
    <w:name w:val="fontstyle16"/>
    <w:rsid w:val="002368CA"/>
  </w:style>
  <w:style w:type="character" w:customStyle="1" w:styleId="noprint">
    <w:name w:val="noprint"/>
    <w:rsid w:val="002368CA"/>
  </w:style>
  <w:style w:type="paragraph" w:customStyle="1" w:styleId="center">
    <w:name w:val="center"/>
    <w:basedOn w:val="a3"/>
    <w:rsid w:val="002368CA"/>
    <w:pPr>
      <w:spacing w:before="100" w:beforeAutospacing="1" w:after="100" w:afterAutospacing="1"/>
    </w:pPr>
  </w:style>
  <w:style w:type="paragraph" w:customStyle="1" w:styleId="p12left">
    <w:name w:val="p12_left"/>
    <w:basedOn w:val="a3"/>
    <w:rsid w:val="002368CA"/>
    <w:pPr>
      <w:spacing w:before="100" w:beforeAutospacing="1" w:after="100" w:afterAutospacing="1"/>
    </w:pPr>
  </w:style>
  <w:style w:type="character" w:customStyle="1" w:styleId="spelle">
    <w:name w:val="spelle"/>
    <w:rsid w:val="002368CA"/>
  </w:style>
  <w:style w:type="character" w:customStyle="1" w:styleId="a00">
    <w:name w:val="a0"/>
    <w:rsid w:val="002368CA"/>
  </w:style>
  <w:style w:type="character" w:customStyle="1" w:styleId="style10">
    <w:name w:val="style1"/>
    <w:rsid w:val="002368CA"/>
  </w:style>
  <w:style w:type="character" w:customStyle="1" w:styleId="Typewriter">
    <w:name w:val="Typewriter"/>
    <w:rsid w:val="002368CA"/>
    <w:rPr>
      <w:rFonts w:ascii="Courier New" w:hAnsi="Courier New"/>
      <w:sz w:val="20"/>
    </w:rPr>
  </w:style>
  <w:style w:type="paragraph" w:customStyle="1" w:styleId="ConsNonformat">
    <w:name w:val="ConsNonformat"/>
    <w:rsid w:val="002368C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2368CA"/>
    <w:pPr>
      <w:tabs>
        <w:tab w:val="center" w:pos="4153"/>
        <w:tab w:val="right" w:pos="8306"/>
      </w:tabs>
    </w:pPr>
    <w:rPr>
      <w:rFonts w:ascii="Arial" w:hAnsi="Arial"/>
      <w:szCs w:val="20"/>
    </w:rPr>
  </w:style>
  <w:style w:type="character" w:customStyle="1" w:styleId="keyword">
    <w:name w:val="keyword"/>
    <w:rsid w:val="002368CA"/>
  </w:style>
  <w:style w:type="character" w:customStyle="1" w:styleId="texample">
    <w:name w:val="texample"/>
    <w:rsid w:val="002368CA"/>
  </w:style>
  <w:style w:type="character" w:customStyle="1" w:styleId="sentence">
    <w:name w:val="sentence"/>
    <w:rsid w:val="002368CA"/>
  </w:style>
  <w:style w:type="character" w:customStyle="1" w:styleId="input">
    <w:name w:val="input"/>
    <w:rsid w:val="002368CA"/>
  </w:style>
  <w:style w:type="character" w:customStyle="1" w:styleId="xmlemitalic">
    <w:name w:val="xml_em_italic"/>
    <w:rsid w:val="002368CA"/>
  </w:style>
  <w:style w:type="character" w:customStyle="1" w:styleId="WW8Num16z0">
    <w:name w:val="WW8Num16z0"/>
    <w:rsid w:val="002368CA"/>
    <w:rPr>
      <w:rFonts w:ascii="Wingdings 2" w:hAnsi="Wingdings 2" w:cs="OpenSymbol"/>
    </w:rPr>
  </w:style>
  <w:style w:type="paragraph" w:customStyle="1" w:styleId="afffff8">
    <w:name w:val="Абзац"/>
    <w:basedOn w:val="a3"/>
    <w:rsid w:val="002368CA"/>
    <w:pPr>
      <w:spacing w:line="312" w:lineRule="auto"/>
      <w:ind w:firstLine="567"/>
      <w:jc w:val="both"/>
    </w:pPr>
    <w:rPr>
      <w:spacing w:val="-4"/>
      <w:szCs w:val="20"/>
    </w:rPr>
  </w:style>
  <w:style w:type="character" w:customStyle="1" w:styleId="BodyTextIndent3Char">
    <w:name w:val="Body Text Indent 3 Char"/>
    <w:semiHidden/>
    <w:locked/>
    <w:rsid w:val="002368CA"/>
    <w:rPr>
      <w:sz w:val="16"/>
      <w:szCs w:val="16"/>
      <w:lang w:val="ru-RU" w:eastAsia="ru-RU" w:bidi="ar-SA"/>
    </w:rPr>
  </w:style>
  <w:style w:type="character" w:customStyle="1" w:styleId="FontStyle54">
    <w:name w:val="Font Style54"/>
    <w:rsid w:val="002368CA"/>
    <w:rPr>
      <w:rFonts w:ascii="Times New Roman" w:hAnsi="Times New Roman" w:cs="Times New Roman"/>
      <w:sz w:val="24"/>
      <w:szCs w:val="24"/>
    </w:rPr>
  </w:style>
  <w:style w:type="character" w:customStyle="1" w:styleId="HTML10">
    <w:name w:val="Стандартный HTML Знак1"/>
    <w:semiHidden/>
    <w:rsid w:val="002368CA"/>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2368CA"/>
    <w:rPr>
      <w:sz w:val="24"/>
      <w:szCs w:val="24"/>
    </w:rPr>
  </w:style>
  <w:style w:type="character" w:customStyle="1" w:styleId="1ffb">
    <w:name w:val="Текст примечания Знак1"/>
    <w:semiHidden/>
    <w:rsid w:val="002368CA"/>
  </w:style>
  <w:style w:type="character" w:customStyle="1" w:styleId="1ffc">
    <w:name w:val="Нижний колонтитул Знак1"/>
    <w:semiHidden/>
    <w:rsid w:val="002368CA"/>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2368CA"/>
    <w:rPr>
      <w:sz w:val="16"/>
      <w:szCs w:val="16"/>
    </w:rPr>
  </w:style>
  <w:style w:type="character" w:customStyle="1" w:styleId="313">
    <w:name w:val="Основной текст с отступом 3 Знак1"/>
    <w:semiHidden/>
    <w:rsid w:val="002368CA"/>
    <w:rPr>
      <w:sz w:val="16"/>
      <w:szCs w:val="16"/>
    </w:rPr>
  </w:style>
  <w:style w:type="character" w:customStyle="1" w:styleId="214">
    <w:name w:val="Основной текст с отступом 2 Знак1"/>
    <w:semiHidden/>
    <w:rsid w:val="002368CA"/>
    <w:rPr>
      <w:sz w:val="24"/>
      <w:szCs w:val="24"/>
    </w:rPr>
  </w:style>
  <w:style w:type="character" w:customStyle="1" w:styleId="215">
    <w:name w:val="Основной текст 2 Знак1"/>
    <w:semiHidden/>
    <w:rsid w:val="002368CA"/>
    <w:rPr>
      <w:sz w:val="24"/>
      <w:szCs w:val="24"/>
    </w:rPr>
  </w:style>
  <w:style w:type="character" w:customStyle="1" w:styleId="1ffd">
    <w:name w:val="Схема документа Знак1"/>
    <w:semiHidden/>
    <w:rsid w:val="002368CA"/>
    <w:rPr>
      <w:rFonts w:ascii="Tahoma" w:hAnsi="Tahoma" w:cs="Tahoma"/>
      <w:sz w:val="16"/>
      <w:szCs w:val="16"/>
    </w:rPr>
  </w:style>
  <w:style w:type="character" w:customStyle="1" w:styleId="1ffe">
    <w:name w:val="Текст выноски Знак1"/>
    <w:semiHidden/>
    <w:rsid w:val="002368CA"/>
    <w:rPr>
      <w:rFonts w:ascii="Tahoma" w:hAnsi="Tahoma" w:cs="Tahoma"/>
      <w:sz w:val="16"/>
      <w:szCs w:val="16"/>
    </w:rPr>
  </w:style>
  <w:style w:type="character" w:customStyle="1" w:styleId="1fff">
    <w:name w:val="Название Знак1"/>
    <w:rsid w:val="002368CA"/>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2368CA"/>
    <w:rPr>
      <w:b/>
      <w:bCs/>
    </w:rPr>
  </w:style>
  <w:style w:type="character" w:customStyle="1" w:styleId="serp-urlitem">
    <w:name w:val="serp-url__item"/>
    <w:rsid w:val="002368CA"/>
  </w:style>
  <w:style w:type="character" w:customStyle="1" w:styleId="1fff1">
    <w:name w:val="Гиперссылка1"/>
    <w:rsid w:val="002368CA"/>
    <w:rPr>
      <w:strike w:val="0"/>
      <w:dstrike w:val="0"/>
      <w:color w:val="006890"/>
      <w:u w:val="none"/>
    </w:rPr>
  </w:style>
  <w:style w:type="character" w:customStyle="1" w:styleId="221">
    <w:name w:val="Заголовок 2 Знак2"/>
    <w:rsid w:val="002368CA"/>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2368CA"/>
    <w:rPr>
      <w:sz w:val="24"/>
      <w:szCs w:val="24"/>
    </w:rPr>
  </w:style>
  <w:style w:type="paragraph" w:customStyle="1" w:styleId="paragraf2">
    <w:name w:val="paragraf2"/>
    <w:basedOn w:val="a3"/>
    <w:rsid w:val="002368CA"/>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2368CA"/>
    <w:pPr>
      <w:tabs>
        <w:tab w:val="center" w:pos="4680"/>
        <w:tab w:val="right" w:pos="9360"/>
      </w:tabs>
      <w:ind w:right="850"/>
    </w:pPr>
    <w:rPr>
      <w:lang w:eastAsia="en-US"/>
    </w:rPr>
  </w:style>
  <w:style w:type="paragraph" w:customStyle="1" w:styleId="Mycell">
    <w:name w:val="My cell"/>
    <w:basedOn w:val="a3"/>
    <w:rsid w:val="002368CA"/>
    <w:pPr>
      <w:widowControl w:val="0"/>
      <w:jc w:val="both"/>
    </w:pPr>
    <w:rPr>
      <w:rFonts w:ascii="Antiqua" w:hAnsi="Antiqua"/>
      <w:szCs w:val="20"/>
      <w:lang w:val="en-GB"/>
    </w:rPr>
  </w:style>
  <w:style w:type="character" w:customStyle="1" w:styleId="FontStyle55">
    <w:name w:val="Font Style55"/>
    <w:rsid w:val="002368CA"/>
    <w:rPr>
      <w:rFonts w:ascii="Times New Roman" w:hAnsi="Times New Roman" w:cs="Times New Roman"/>
      <w:sz w:val="28"/>
      <w:szCs w:val="28"/>
    </w:rPr>
  </w:style>
  <w:style w:type="paragraph" w:customStyle="1" w:styleId="Style49">
    <w:name w:val="Style49"/>
    <w:basedOn w:val="a3"/>
    <w:rsid w:val="002368CA"/>
    <w:pPr>
      <w:widowControl w:val="0"/>
      <w:autoSpaceDE w:val="0"/>
      <w:autoSpaceDN w:val="0"/>
      <w:adjustRightInd w:val="0"/>
      <w:spacing w:line="480" w:lineRule="exact"/>
      <w:ind w:firstLine="240"/>
      <w:jc w:val="both"/>
    </w:pPr>
  </w:style>
  <w:style w:type="character" w:customStyle="1" w:styleId="gogofoundword">
    <w:name w:val="gogofoundword"/>
    <w:rsid w:val="002368CA"/>
  </w:style>
  <w:style w:type="paragraph" w:customStyle="1" w:styleId="20">
    <w:name w:val="Обычный 2"/>
    <w:basedOn w:val="a3"/>
    <w:rsid w:val="002368CA"/>
    <w:pPr>
      <w:numPr>
        <w:ilvl w:val="1"/>
        <w:numId w:val="9"/>
      </w:numPr>
      <w:tabs>
        <w:tab w:val="left" w:pos="1211"/>
      </w:tabs>
      <w:jc w:val="both"/>
    </w:pPr>
    <w:rPr>
      <w:sz w:val="20"/>
      <w:szCs w:val="20"/>
    </w:rPr>
  </w:style>
  <w:style w:type="paragraph" w:customStyle="1" w:styleId="2f5">
    <w:name w:val="Стиль Заголовок 2 + полужирный"/>
    <w:basedOn w:val="21"/>
    <w:rsid w:val="002368CA"/>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2368CA"/>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2368CA"/>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2368CA"/>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2368CA"/>
    <w:pPr>
      <w:keepNext/>
      <w:pageBreakBefore/>
      <w:autoSpaceDE w:val="0"/>
      <w:autoSpaceDN w:val="0"/>
      <w:adjustRightInd w:val="0"/>
      <w:spacing w:line="312" w:lineRule="auto"/>
    </w:pPr>
    <w:rPr>
      <w:bCs/>
      <w:szCs w:val="20"/>
    </w:rPr>
  </w:style>
  <w:style w:type="paragraph" w:customStyle="1" w:styleId="314">
    <w:name w:val="Заголовок 3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2368CA"/>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2368CA"/>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2368CA"/>
    <w:rPr>
      <w:color w:val="auto"/>
    </w:rPr>
  </w:style>
  <w:style w:type="paragraph" w:customStyle="1" w:styleId="Caaieiaie2">
    <w:name w:val="Caaieiaie 2"/>
    <w:basedOn w:val="Default"/>
    <w:next w:val="Default"/>
    <w:rsid w:val="002368CA"/>
    <w:rPr>
      <w:color w:val="auto"/>
    </w:rPr>
  </w:style>
  <w:style w:type="paragraph" w:customStyle="1" w:styleId="afffffb">
    <w:name w:val="Нормальный"/>
    <w:rsid w:val="002368CA"/>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2368CA"/>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2368CA"/>
    <w:rPr>
      <w:rFonts w:ascii="Times New Roman" w:hAnsi="Times New Roman" w:cs="Times New Roman"/>
      <w:i/>
      <w:iCs/>
      <w:sz w:val="20"/>
      <w:szCs w:val="20"/>
    </w:rPr>
  </w:style>
  <w:style w:type="character" w:customStyle="1" w:styleId="Heading4Char">
    <w:name w:val="Heading 4 Char"/>
    <w:semiHidden/>
    <w:locked/>
    <w:rsid w:val="002368CA"/>
    <w:rPr>
      <w:b/>
      <w:bCs/>
      <w:sz w:val="28"/>
      <w:szCs w:val="28"/>
      <w:lang w:val="ru-RU" w:eastAsia="ru-RU" w:bidi="ar-SA"/>
    </w:rPr>
  </w:style>
  <w:style w:type="paragraph" w:customStyle="1" w:styleId="e">
    <w:name w:val="Основн*e"/>
    <w:basedOn w:val="a3"/>
    <w:rsid w:val="002368CA"/>
    <w:pPr>
      <w:widowControl w:val="0"/>
      <w:autoSpaceDE w:val="0"/>
      <w:autoSpaceDN w:val="0"/>
      <w:adjustRightInd w:val="0"/>
      <w:spacing w:line="360" w:lineRule="auto"/>
      <w:ind w:firstLine="709"/>
      <w:jc w:val="both"/>
    </w:pPr>
    <w:rPr>
      <w:sz w:val="28"/>
      <w:szCs w:val="28"/>
    </w:rPr>
  </w:style>
  <w:style w:type="character" w:customStyle="1" w:styleId="font2">
    <w:name w:val="font2"/>
    <w:rsid w:val="002368CA"/>
  </w:style>
  <w:style w:type="character" w:customStyle="1" w:styleId="FontStyle40">
    <w:name w:val="Font Style40"/>
    <w:rsid w:val="002368CA"/>
    <w:rPr>
      <w:rFonts w:ascii="Times New Roman" w:hAnsi="Times New Roman" w:cs="Times New Roman"/>
      <w:sz w:val="26"/>
      <w:szCs w:val="26"/>
    </w:rPr>
  </w:style>
  <w:style w:type="paragraph" w:customStyle="1" w:styleId="Style23">
    <w:name w:val="Style23"/>
    <w:basedOn w:val="a3"/>
    <w:rsid w:val="002368CA"/>
    <w:pPr>
      <w:widowControl w:val="0"/>
      <w:autoSpaceDE w:val="0"/>
      <w:autoSpaceDN w:val="0"/>
      <w:adjustRightInd w:val="0"/>
      <w:spacing w:line="482" w:lineRule="exact"/>
      <w:ind w:firstLine="720"/>
      <w:jc w:val="both"/>
    </w:pPr>
  </w:style>
  <w:style w:type="character" w:customStyle="1" w:styleId="FontStyle43">
    <w:name w:val="Font Style43"/>
    <w:rsid w:val="002368CA"/>
    <w:rPr>
      <w:rFonts w:ascii="Times New Roman" w:hAnsi="Times New Roman" w:cs="Times New Roman"/>
      <w:b/>
      <w:bCs/>
      <w:sz w:val="26"/>
      <w:szCs w:val="26"/>
    </w:rPr>
  </w:style>
  <w:style w:type="character" w:customStyle="1" w:styleId="FontStyle59">
    <w:name w:val="Font Style59"/>
    <w:rsid w:val="002368CA"/>
    <w:rPr>
      <w:rFonts w:ascii="Times New Roman" w:hAnsi="Times New Roman" w:cs="Times New Roman"/>
      <w:sz w:val="28"/>
      <w:szCs w:val="28"/>
    </w:rPr>
  </w:style>
  <w:style w:type="paragraph" w:customStyle="1" w:styleId="Style28">
    <w:name w:val="Style28"/>
    <w:basedOn w:val="a3"/>
    <w:rsid w:val="002368CA"/>
    <w:pPr>
      <w:widowControl w:val="0"/>
      <w:autoSpaceDE w:val="0"/>
      <w:autoSpaceDN w:val="0"/>
      <w:adjustRightInd w:val="0"/>
      <w:spacing w:line="494" w:lineRule="exact"/>
      <w:ind w:firstLine="902"/>
    </w:pPr>
  </w:style>
  <w:style w:type="character" w:customStyle="1" w:styleId="blk">
    <w:name w:val="blk"/>
    <w:rsid w:val="002368CA"/>
  </w:style>
  <w:style w:type="character" w:customStyle="1" w:styleId="FontStyle47">
    <w:name w:val="Font Style47"/>
    <w:rsid w:val="002368CA"/>
    <w:rPr>
      <w:rFonts w:ascii="Times New Roman" w:hAnsi="Times New Roman" w:cs="Times New Roman"/>
      <w:b/>
      <w:bCs/>
      <w:sz w:val="22"/>
      <w:szCs w:val="22"/>
    </w:rPr>
  </w:style>
  <w:style w:type="character" w:customStyle="1" w:styleId="FontStyle44">
    <w:name w:val="Font Style44"/>
    <w:rsid w:val="002368CA"/>
    <w:rPr>
      <w:rFonts w:ascii="Times New Roman" w:hAnsi="Times New Roman" w:cs="Times New Roman"/>
      <w:b/>
      <w:bCs/>
      <w:sz w:val="26"/>
      <w:szCs w:val="26"/>
    </w:rPr>
  </w:style>
  <w:style w:type="character" w:customStyle="1" w:styleId="FontStyle34">
    <w:name w:val="Font Style34"/>
    <w:rsid w:val="002368CA"/>
    <w:rPr>
      <w:rFonts w:ascii="Times New Roman" w:hAnsi="Times New Roman" w:cs="Times New Roman"/>
      <w:sz w:val="26"/>
      <w:szCs w:val="26"/>
    </w:rPr>
  </w:style>
  <w:style w:type="paragraph" w:styleId="afffffd">
    <w:name w:val="Intense Quote"/>
    <w:basedOn w:val="a3"/>
    <w:next w:val="a3"/>
    <w:link w:val="afffffe"/>
    <w:qFormat/>
    <w:rsid w:val="002368CA"/>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2368CA"/>
    <w:rPr>
      <w:rFonts w:ascii="Times New Roman" w:eastAsia="Times New Roman" w:hAnsi="Times New Roman" w:cs="Times New Roman"/>
      <w:b/>
      <w:bCs/>
      <w:i/>
      <w:iCs/>
      <w:color w:val="4F81BD"/>
      <w:sz w:val="24"/>
      <w:szCs w:val="24"/>
    </w:rPr>
  </w:style>
  <w:style w:type="character" w:customStyle="1" w:styleId="FontStyle45">
    <w:name w:val="Font Style45"/>
    <w:rsid w:val="002368CA"/>
    <w:rPr>
      <w:rFonts w:ascii="Times New Roman" w:hAnsi="Times New Roman" w:cs="Times New Roman"/>
      <w:i/>
      <w:iCs/>
      <w:sz w:val="26"/>
      <w:szCs w:val="26"/>
    </w:rPr>
  </w:style>
  <w:style w:type="paragraph" w:customStyle="1" w:styleId="Style36">
    <w:name w:val="Style36"/>
    <w:basedOn w:val="a3"/>
    <w:rsid w:val="002368CA"/>
    <w:pPr>
      <w:widowControl w:val="0"/>
      <w:autoSpaceDE w:val="0"/>
      <w:autoSpaceDN w:val="0"/>
      <w:adjustRightInd w:val="0"/>
    </w:pPr>
  </w:style>
  <w:style w:type="paragraph" w:customStyle="1" w:styleId="47">
    <w:name w:val="Квадрат4"/>
    <w:basedOn w:val="a3"/>
    <w:rsid w:val="002368CA"/>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2368CA"/>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2368CA"/>
    <w:rPr>
      <w:rFonts w:ascii="Century Schoolbook" w:hAnsi="Century Schoolbook"/>
      <w:sz w:val="21"/>
      <w:szCs w:val="21"/>
      <w:shd w:val="clear" w:color="auto" w:fill="FFFFFF"/>
    </w:rPr>
  </w:style>
  <w:style w:type="paragraph" w:customStyle="1" w:styleId="225">
    <w:name w:val="Основной текст (22)"/>
    <w:basedOn w:val="a3"/>
    <w:link w:val="223"/>
    <w:rsid w:val="002368CA"/>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2368CA"/>
    <w:rPr>
      <w:rFonts w:ascii="Arial" w:hAnsi="Arial" w:cs="Arial"/>
      <w:b/>
      <w:bCs/>
      <w:i/>
      <w:iCs/>
      <w:sz w:val="21"/>
      <w:szCs w:val="21"/>
      <w:shd w:val="clear" w:color="auto" w:fill="FFFFFF"/>
    </w:rPr>
  </w:style>
  <w:style w:type="paragraph" w:customStyle="1" w:styleId="341">
    <w:name w:val="Основной текст34"/>
    <w:basedOn w:val="a3"/>
    <w:rsid w:val="002368CA"/>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2368CA"/>
    <w:rPr>
      <w:rFonts w:ascii="Century Schoolbook" w:hAnsi="Century Schoolbook"/>
      <w:sz w:val="18"/>
      <w:szCs w:val="18"/>
      <w:shd w:val="clear" w:color="auto" w:fill="FFFFFF"/>
    </w:rPr>
  </w:style>
  <w:style w:type="paragraph" w:customStyle="1" w:styleId="132">
    <w:name w:val="Основной текст (13)"/>
    <w:basedOn w:val="a3"/>
    <w:link w:val="130"/>
    <w:rsid w:val="002368CA"/>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2368CA"/>
    <w:rPr>
      <w:rFonts w:ascii="Century Schoolbook" w:hAnsi="Century Schoolbook"/>
      <w:sz w:val="18"/>
      <w:szCs w:val="18"/>
      <w:shd w:val="clear" w:color="auto" w:fill="FFFFFF"/>
    </w:rPr>
  </w:style>
  <w:style w:type="paragraph" w:customStyle="1" w:styleId="93">
    <w:name w:val="Основной текст (9)"/>
    <w:basedOn w:val="a3"/>
    <w:link w:val="92"/>
    <w:rsid w:val="002368CA"/>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2368CA"/>
    <w:rPr>
      <w:rFonts w:ascii="Century Schoolbook" w:hAnsi="Century Schoolbook"/>
      <w:sz w:val="18"/>
      <w:szCs w:val="18"/>
      <w:shd w:val="clear" w:color="auto" w:fill="FFFFFF"/>
    </w:rPr>
  </w:style>
  <w:style w:type="paragraph" w:customStyle="1" w:styleId="3f">
    <w:name w:val="Основной текст (3)"/>
    <w:basedOn w:val="a3"/>
    <w:link w:val="3e"/>
    <w:rsid w:val="002368CA"/>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2368CA"/>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2368CA"/>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2368CA"/>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2368CA"/>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2368CA"/>
    <w:rPr>
      <w:sz w:val="24"/>
      <w:lang w:eastAsia="ru-RU"/>
    </w:rPr>
  </w:style>
  <w:style w:type="paragraph" w:customStyle="1" w:styleId="affffff0">
    <w:name w:val="Êðàòêèé îáðàòíûé àäðåñ"/>
    <w:basedOn w:val="a3"/>
    <w:rsid w:val="002368CA"/>
    <w:rPr>
      <w:rFonts w:ascii="MS Sans Serif" w:hAnsi="MS Sans Serif"/>
      <w:sz w:val="20"/>
      <w:szCs w:val="20"/>
      <w:lang w:val="en-US"/>
    </w:rPr>
  </w:style>
  <w:style w:type="character" w:customStyle="1" w:styleId="530">
    <w:name w:val="Знак Знак53"/>
    <w:locked/>
    <w:rsid w:val="002368CA"/>
    <w:rPr>
      <w:b/>
      <w:caps/>
      <w:sz w:val="24"/>
      <w:szCs w:val="24"/>
      <w:lang w:val="ru-RU" w:eastAsia="ru-RU" w:bidi="ar-SA"/>
    </w:rPr>
  </w:style>
  <w:style w:type="character" w:customStyle="1" w:styleId="ft250">
    <w:name w:val="ft250"/>
    <w:rsid w:val="002368CA"/>
  </w:style>
  <w:style w:type="paragraph" w:customStyle="1" w:styleId="s16">
    <w:name w:val="s_16"/>
    <w:basedOn w:val="a3"/>
    <w:rsid w:val="002368CA"/>
    <w:pPr>
      <w:spacing w:before="100" w:beforeAutospacing="1" w:after="100" w:afterAutospacing="1"/>
    </w:pPr>
  </w:style>
  <w:style w:type="character" w:customStyle="1" w:styleId="410">
    <w:name w:val="Знак Знак41"/>
    <w:locked/>
    <w:rsid w:val="002368CA"/>
    <w:rPr>
      <w:sz w:val="16"/>
      <w:szCs w:val="16"/>
      <w:lang w:val="ru-RU" w:eastAsia="ru-RU" w:bidi="ar-SA"/>
    </w:rPr>
  </w:style>
  <w:style w:type="paragraph" w:customStyle="1" w:styleId="Iniiaiieoaenonionooiii3">
    <w:name w:val="Iniiaiie oaeno n ionooiii 3"/>
    <w:basedOn w:val="a3"/>
    <w:rsid w:val="002368CA"/>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2368CA"/>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2368CA"/>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2368CA"/>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2368CA"/>
    <w:rPr>
      <w:rFonts w:ascii="Arial" w:eastAsia="Times New Roman" w:hAnsi="Arial" w:cs="Arial"/>
      <w:b/>
      <w:bCs/>
      <w:kern w:val="32"/>
      <w:sz w:val="32"/>
      <w:szCs w:val="32"/>
      <w:lang w:eastAsia="ru-RU"/>
    </w:rPr>
  </w:style>
  <w:style w:type="paragraph" w:customStyle="1" w:styleId="article">
    <w:name w:val="article"/>
    <w:basedOn w:val="a3"/>
    <w:rsid w:val="002368CA"/>
    <w:pPr>
      <w:spacing w:before="100" w:beforeAutospacing="1" w:after="100" w:afterAutospacing="1"/>
    </w:pPr>
  </w:style>
  <w:style w:type="character" w:customStyle="1" w:styleId="HTML11">
    <w:name w:val="Адрес HTML Знак1"/>
    <w:rsid w:val="002368CA"/>
    <w:rPr>
      <w:rFonts w:ascii="Times New Roman" w:eastAsia="Times New Roman" w:hAnsi="Times New Roman"/>
      <w:i/>
      <w:iCs/>
      <w:sz w:val="24"/>
      <w:szCs w:val="24"/>
    </w:rPr>
  </w:style>
  <w:style w:type="paragraph" w:customStyle="1" w:styleId="affffff1">
    <w:name w:val="ненормальный"/>
    <w:basedOn w:val="a3"/>
    <w:rsid w:val="002368CA"/>
    <w:pPr>
      <w:spacing w:line="360" w:lineRule="auto"/>
      <w:ind w:firstLine="709"/>
      <w:jc w:val="both"/>
    </w:pPr>
    <w:rPr>
      <w:sz w:val="28"/>
      <w:szCs w:val="20"/>
    </w:rPr>
  </w:style>
  <w:style w:type="character" w:customStyle="1" w:styleId="FontStyle564">
    <w:name w:val="Font Style564"/>
    <w:rsid w:val="002368CA"/>
    <w:rPr>
      <w:rFonts w:ascii="Times New Roman" w:hAnsi="Times New Roman" w:cs="Times New Roman"/>
      <w:sz w:val="20"/>
      <w:szCs w:val="20"/>
    </w:rPr>
  </w:style>
  <w:style w:type="character" w:customStyle="1" w:styleId="FontStyle115">
    <w:name w:val="Font Style115"/>
    <w:rsid w:val="002368CA"/>
    <w:rPr>
      <w:rFonts w:ascii="Times New Roman" w:hAnsi="Times New Roman" w:cs="Times New Roman"/>
      <w:sz w:val="28"/>
      <w:szCs w:val="28"/>
    </w:rPr>
  </w:style>
  <w:style w:type="character" w:customStyle="1" w:styleId="FontStyle117">
    <w:name w:val="Font Style117"/>
    <w:rsid w:val="002368CA"/>
    <w:rPr>
      <w:rFonts w:ascii="Times New Roman" w:hAnsi="Times New Roman" w:cs="Times New Roman"/>
      <w:i/>
      <w:iCs/>
      <w:sz w:val="28"/>
      <w:szCs w:val="28"/>
    </w:rPr>
  </w:style>
  <w:style w:type="character" w:customStyle="1" w:styleId="ft318">
    <w:name w:val="ft318"/>
    <w:rsid w:val="002368CA"/>
  </w:style>
  <w:style w:type="character" w:customStyle="1" w:styleId="fieldname">
    <w:name w:val="fieldname"/>
    <w:rsid w:val="002368CA"/>
  </w:style>
  <w:style w:type="character" w:customStyle="1" w:styleId="FontStyle448">
    <w:name w:val="Font Style448"/>
    <w:rsid w:val="002368CA"/>
    <w:rPr>
      <w:rFonts w:ascii="Times New Roman" w:hAnsi="Times New Roman" w:cs="Times New Roman"/>
      <w:sz w:val="20"/>
      <w:szCs w:val="20"/>
    </w:rPr>
  </w:style>
  <w:style w:type="paragraph" w:customStyle="1" w:styleId="caaieiaie3">
    <w:name w:val="caaieiaie 3"/>
    <w:rsid w:val="002368CA"/>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2368CA"/>
    <w:rPr>
      <w:rFonts w:ascii="Garamond" w:hAnsi="Garamond" w:cs="Garamond"/>
      <w:sz w:val="24"/>
      <w:szCs w:val="24"/>
    </w:rPr>
  </w:style>
  <w:style w:type="character" w:customStyle="1" w:styleId="FooterChar">
    <w:name w:val="Footer Char"/>
    <w:locked/>
    <w:rsid w:val="002368CA"/>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2368CA"/>
    <w:rPr>
      <w:lang w:eastAsia="en-US"/>
    </w:rPr>
  </w:style>
  <w:style w:type="character" w:customStyle="1" w:styleId="316">
    <w:name w:val="Знак3 Знак Знак1"/>
    <w:aliases w:val=" Знак3 Знак Знак Знак1"/>
    <w:semiHidden/>
    <w:locked/>
    <w:rsid w:val="002368CA"/>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2368CA"/>
    <w:rPr>
      <w:rFonts w:ascii="Arial" w:hAnsi="Arial"/>
      <w:b/>
      <w:sz w:val="36"/>
      <w:lang w:val="ru-RU" w:eastAsia="en-US"/>
    </w:rPr>
  </w:style>
  <w:style w:type="character" w:customStyle="1" w:styleId="2f6">
    <w:name w:val="Знак Знак2"/>
    <w:rsid w:val="002368CA"/>
    <w:rPr>
      <w:rFonts w:ascii="Arial" w:hAnsi="Arial"/>
      <w:b/>
      <w:sz w:val="36"/>
      <w:lang w:val="ru-RU" w:eastAsia="en-US"/>
    </w:rPr>
  </w:style>
  <w:style w:type="paragraph" w:customStyle="1" w:styleId="1fff5">
    <w:name w:val="Знак Знак Знак Знак Знак Знак1"/>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2368CA"/>
    <w:rPr>
      <w:b/>
      <w:caps/>
      <w:sz w:val="24"/>
      <w:lang w:val="ru-RU" w:eastAsia="ru-RU"/>
    </w:rPr>
  </w:style>
  <w:style w:type="character" w:customStyle="1" w:styleId="143">
    <w:name w:val="Знак Знак14"/>
    <w:locked/>
    <w:rsid w:val="002368CA"/>
    <w:rPr>
      <w:b/>
      <w:sz w:val="27"/>
      <w:lang w:val="ru-RU" w:eastAsia="ru-RU"/>
    </w:rPr>
  </w:style>
  <w:style w:type="character" w:customStyle="1" w:styleId="72">
    <w:name w:val="Знак Знак7"/>
    <w:rsid w:val="002368CA"/>
    <w:rPr>
      <w:sz w:val="16"/>
      <w:lang w:val="ru-RU" w:eastAsia="ru-RU"/>
    </w:rPr>
  </w:style>
  <w:style w:type="character" w:customStyle="1" w:styleId="151">
    <w:name w:val="Знак Знак15"/>
    <w:rsid w:val="002368CA"/>
    <w:rPr>
      <w:rFonts w:ascii="Arial" w:hAnsi="Arial"/>
      <w:b/>
      <w:i/>
      <w:sz w:val="28"/>
      <w:lang w:val="ru-RU" w:eastAsia="en-US"/>
    </w:rPr>
  </w:style>
  <w:style w:type="character" w:customStyle="1" w:styleId="101">
    <w:name w:val="Знак Знак10"/>
    <w:rsid w:val="002368CA"/>
    <w:rPr>
      <w:rFonts w:ascii="Calibri" w:hAnsi="Calibri"/>
      <w:i/>
      <w:sz w:val="24"/>
      <w:lang w:val="ru-RU" w:eastAsia="en-US"/>
    </w:rPr>
  </w:style>
  <w:style w:type="character" w:customStyle="1" w:styleId="611">
    <w:name w:val="Знак Знак61"/>
    <w:locked/>
    <w:rsid w:val="002368CA"/>
    <w:rPr>
      <w:sz w:val="24"/>
    </w:rPr>
  </w:style>
  <w:style w:type="character" w:customStyle="1" w:styleId="affffff2">
    <w:name w:val="Основной текст + Курсив"/>
    <w:aliases w:val="Интервал 1 pt144"/>
    <w:rsid w:val="002368CA"/>
    <w:rPr>
      <w:i/>
      <w:spacing w:val="20"/>
      <w:sz w:val="22"/>
    </w:rPr>
  </w:style>
  <w:style w:type="character" w:customStyle="1" w:styleId="460">
    <w:name w:val="Знак Знак46"/>
    <w:locked/>
    <w:rsid w:val="002368CA"/>
    <w:rPr>
      <w:rFonts w:ascii="Arial" w:hAnsi="Arial" w:cs="Arial"/>
      <w:b/>
      <w:bCs/>
      <w:i/>
      <w:iCs/>
      <w:sz w:val="28"/>
      <w:szCs w:val="28"/>
      <w:lang w:val="ru-RU" w:eastAsia="en-US" w:bidi="ar-SA"/>
    </w:rPr>
  </w:style>
  <w:style w:type="character" w:customStyle="1" w:styleId="56">
    <w:name w:val="Знак5 Знак Знак"/>
    <w:locked/>
    <w:rsid w:val="002368CA"/>
    <w:rPr>
      <w:sz w:val="16"/>
      <w:szCs w:val="16"/>
      <w:lang w:val="ru-RU" w:eastAsia="ru-RU" w:bidi="ar-SA"/>
    </w:rPr>
  </w:style>
  <w:style w:type="paragraph" w:customStyle="1" w:styleId="affffff3">
    <w:name w:val="заг_пар"/>
    <w:basedOn w:val="32"/>
    <w:next w:val="1a"/>
    <w:rsid w:val="002368CA"/>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2368CA"/>
    <w:pPr>
      <w:widowControl w:val="0"/>
    </w:pPr>
    <w:rPr>
      <w:rFonts w:ascii="Calibri" w:hAnsi="Calibri"/>
      <w:sz w:val="22"/>
      <w:szCs w:val="22"/>
      <w:lang w:val="en-US" w:eastAsia="en-US"/>
    </w:rPr>
  </w:style>
  <w:style w:type="paragraph" w:customStyle="1" w:styleId="affffff4">
    <w:name w:val="параг_огл"/>
    <w:basedOn w:val="a3"/>
    <w:next w:val="aff0"/>
    <w:rsid w:val="002368CA"/>
    <w:rPr>
      <w:sz w:val="20"/>
      <w:szCs w:val="20"/>
      <w:lang w:eastAsia="en-US"/>
    </w:rPr>
  </w:style>
  <w:style w:type="paragraph" w:customStyle="1" w:styleId="411">
    <w:name w:val="Заголовок 41"/>
    <w:basedOn w:val="1a"/>
    <w:next w:val="1a"/>
    <w:rsid w:val="002368CA"/>
    <w:pPr>
      <w:keepNext/>
      <w:widowControl/>
      <w:ind w:firstLine="0"/>
      <w:jc w:val="left"/>
    </w:pPr>
    <w:rPr>
      <w:rFonts w:ascii="Times New Roman" w:hAnsi="Times New Roman"/>
      <w:snapToGrid/>
      <w:sz w:val="24"/>
    </w:rPr>
  </w:style>
  <w:style w:type="paragraph" w:customStyle="1" w:styleId="Style17">
    <w:name w:val="Style17"/>
    <w:basedOn w:val="a3"/>
    <w:rsid w:val="002368CA"/>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2368CA"/>
    <w:pPr>
      <w:keepNext/>
      <w:widowControl w:val="0"/>
      <w:jc w:val="center"/>
    </w:pPr>
    <w:rPr>
      <w:rFonts w:eastAsia="Calibri"/>
      <w:b/>
      <w:sz w:val="26"/>
      <w:szCs w:val="20"/>
    </w:rPr>
  </w:style>
  <w:style w:type="paragraph" w:customStyle="1" w:styleId="2f7">
    <w:name w:val="Обычный2"/>
    <w:basedOn w:val="a3"/>
    <w:rsid w:val="002368CA"/>
    <w:pPr>
      <w:spacing w:before="100" w:beforeAutospacing="1" w:after="100" w:afterAutospacing="1"/>
    </w:pPr>
    <w:rPr>
      <w:rFonts w:eastAsia="Calibri"/>
    </w:rPr>
  </w:style>
  <w:style w:type="paragraph" w:customStyle="1" w:styleId="217">
    <w:name w:val="Основной текст 21"/>
    <w:basedOn w:val="a3"/>
    <w:rsid w:val="002368CA"/>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2368CA"/>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2368CA"/>
    <w:pPr>
      <w:widowControl/>
      <w:spacing w:before="0" w:after="0"/>
    </w:pPr>
    <w:rPr>
      <w:rFonts w:ascii="Courier New" w:eastAsia="Calibri" w:hAnsi="Courier New"/>
      <w:sz w:val="20"/>
    </w:rPr>
  </w:style>
  <w:style w:type="paragraph" w:customStyle="1" w:styleId="412">
    <w:name w:val="Заголовок 41"/>
    <w:basedOn w:val="1ff"/>
    <w:next w:val="1ff"/>
    <w:rsid w:val="002368CA"/>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2368CA"/>
    <w:pPr>
      <w:spacing w:after="160" w:line="240" w:lineRule="exact"/>
    </w:pPr>
    <w:rPr>
      <w:rFonts w:ascii="Verdana" w:eastAsia="Calibri" w:hAnsi="Verdana"/>
      <w:lang w:val="en-US" w:eastAsia="en-US"/>
    </w:rPr>
  </w:style>
  <w:style w:type="paragraph" w:customStyle="1" w:styleId="affffff5">
    <w:name w:val="Мой стиль"/>
    <w:basedOn w:val="a3"/>
    <w:rsid w:val="002368CA"/>
    <w:pPr>
      <w:ind w:left="284" w:right="567"/>
      <w:jc w:val="center"/>
    </w:pPr>
    <w:rPr>
      <w:rFonts w:ascii="Calibri" w:hAnsi="Calibri" w:cs="Calibri"/>
      <w:b/>
      <w:bCs/>
      <w:sz w:val="28"/>
      <w:szCs w:val="28"/>
    </w:rPr>
  </w:style>
  <w:style w:type="paragraph" w:customStyle="1" w:styleId="base">
    <w:name w:val="base"/>
    <w:basedOn w:val="a3"/>
    <w:rsid w:val="002368CA"/>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2368CA"/>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2368CA"/>
    <w:rPr>
      <w:sz w:val="16"/>
      <w:szCs w:val="16"/>
      <w:lang w:bidi="ar-SA"/>
    </w:rPr>
  </w:style>
  <w:style w:type="character" w:customStyle="1" w:styleId="1fff8">
    <w:name w:val="Знак1 Знак Знак"/>
    <w:rsid w:val="002368CA"/>
    <w:rPr>
      <w:sz w:val="24"/>
      <w:szCs w:val="24"/>
      <w:lang w:val="ru-RU" w:eastAsia="ru-RU" w:bidi="ar-SA"/>
    </w:rPr>
  </w:style>
  <w:style w:type="character" w:customStyle="1" w:styleId="1fff9">
    <w:name w:val="Знак Знак Знак1"/>
    <w:locked/>
    <w:rsid w:val="002368CA"/>
    <w:rPr>
      <w:b/>
      <w:caps/>
      <w:sz w:val="24"/>
      <w:szCs w:val="24"/>
      <w:lang w:val="ru-RU" w:eastAsia="ru-RU" w:bidi="ar-SA"/>
    </w:rPr>
  </w:style>
  <w:style w:type="character" w:customStyle="1" w:styleId="sem">
    <w:name w:val="sem"/>
    <w:rsid w:val="002368CA"/>
  </w:style>
  <w:style w:type="paragraph" w:customStyle="1" w:styleId="1">
    <w:name w:val="1"/>
    <w:basedOn w:val="a3"/>
    <w:rsid w:val="002368CA"/>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2368CA"/>
    <w:rPr>
      <w:rFonts w:ascii="Times New Roman" w:hAnsi="Times New Roman"/>
      <w:i w:val="0"/>
      <w:iCs w:val="0"/>
      <w:sz w:val="24"/>
      <w:lang w:eastAsia="ru-RU"/>
    </w:rPr>
  </w:style>
  <w:style w:type="paragraph" w:customStyle="1" w:styleId="main">
    <w:name w:val="main"/>
    <w:basedOn w:val="a3"/>
    <w:rsid w:val="002368CA"/>
    <w:pPr>
      <w:ind w:firstLine="400"/>
      <w:jc w:val="both"/>
      <w:textAlignment w:val="center"/>
    </w:pPr>
    <w:rPr>
      <w:sz w:val="27"/>
      <w:szCs w:val="27"/>
    </w:rPr>
  </w:style>
  <w:style w:type="character" w:customStyle="1" w:styleId="affffff6">
    <w:name w:val="кадр"/>
    <w:rsid w:val="002368CA"/>
  </w:style>
  <w:style w:type="character" w:customStyle="1" w:styleId="-">
    <w:name w:val="опред-е"/>
    <w:rsid w:val="002368CA"/>
  </w:style>
  <w:style w:type="paragraph" w:customStyle="1" w:styleId="218">
    <w:name w:val="Основной текст с отступом 21"/>
    <w:basedOn w:val="a3"/>
    <w:rsid w:val="002368CA"/>
    <w:pPr>
      <w:keepNext/>
      <w:ind w:right="-2" w:firstLine="709"/>
      <w:jc w:val="both"/>
    </w:pPr>
    <w:rPr>
      <w:sz w:val="28"/>
      <w:szCs w:val="20"/>
    </w:rPr>
  </w:style>
  <w:style w:type="character" w:customStyle="1" w:styleId="searchmatch">
    <w:name w:val="searchmatch"/>
    <w:rsid w:val="002368CA"/>
  </w:style>
  <w:style w:type="character" w:customStyle="1" w:styleId="FontStyle160">
    <w:name w:val="Font Style16"/>
    <w:rsid w:val="002368CA"/>
    <w:rPr>
      <w:rFonts w:ascii="Times New Roman" w:hAnsi="Times New Roman" w:cs="Times New Roman"/>
      <w:sz w:val="26"/>
      <w:szCs w:val="26"/>
    </w:rPr>
  </w:style>
  <w:style w:type="paragraph" w:customStyle="1" w:styleId="1KGK9">
    <w:name w:val="1KG=K9"/>
    <w:rsid w:val="002368CA"/>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2368CA"/>
    <w:rPr>
      <w:rFonts w:ascii="Times New Roman" w:hAnsi="Times New Roman" w:cs="Times New Roman"/>
      <w:i/>
      <w:iCs/>
      <w:sz w:val="24"/>
      <w:szCs w:val="24"/>
    </w:rPr>
  </w:style>
  <w:style w:type="character" w:customStyle="1" w:styleId="1fffa">
    <w:name w:val="Основной шрифт абзаца1"/>
    <w:rsid w:val="002368CA"/>
  </w:style>
  <w:style w:type="character" w:customStyle="1" w:styleId="affffff7">
    <w:name w:val="Символ сноски"/>
    <w:rsid w:val="002368CA"/>
  </w:style>
  <w:style w:type="character" w:customStyle="1" w:styleId="mnemo">
    <w:name w:val="mnemo"/>
    <w:rsid w:val="002368CA"/>
  </w:style>
  <w:style w:type="character" w:customStyle="1" w:styleId="texhtml">
    <w:name w:val="texhtml"/>
    <w:rsid w:val="002368CA"/>
  </w:style>
  <w:style w:type="paragraph" w:customStyle="1" w:styleId="1fffb">
    <w:name w:val="Название1"/>
    <w:basedOn w:val="a3"/>
    <w:rsid w:val="002368CA"/>
    <w:pPr>
      <w:suppressLineNumbers/>
      <w:suppressAutoHyphens/>
      <w:spacing w:before="120" w:after="120"/>
    </w:pPr>
    <w:rPr>
      <w:rFonts w:cs="Mangal"/>
      <w:i/>
      <w:iCs/>
      <w:lang w:eastAsia="ar-SA"/>
    </w:rPr>
  </w:style>
  <w:style w:type="paragraph" w:customStyle="1" w:styleId="1fffc">
    <w:name w:val="Указатель1"/>
    <w:basedOn w:val="a3"/>
    <w:rsid w:val="002368CA"/>
    <w:pPr>
      <w:suppressLineNumbers/>
      <w:suppressAutoHyphens/>
    </w:pPr>
    <w:rPr>
      <w:rFonts w:cs="Mangal"/>
      <w:lang w:eastAsia="ar-SA"/>
    </w:rPr>
  </w:style>
  <w:style w:type="character" w:customStyle="1" w:styleId="butback">
    <w:name w:val="butback"/>
    <w:rsid w:val="002368CA"/>
  </w:style>
  <w:style w:type="paragraph" w:customStyle="1" w:styleId="Style26">
    <w:name w:val="Style26"/>
    <w:basedOn w:val="a3"/>
    <w:rsid w:val="002368CA"/>
    <w:pPr>
      <w:widowControl w:val="0"/>
      <w:autoSpaceDE w:val="0"/>
      <w:autoSpaceDN w:val="0"/>
      <w:adjustRightInd w:val="0"/>
      <w:spacing w:line="485" w:lineRule="exact"/>
      <w:ind w:firstLine="902"/>
      <w:jc w:val="both"/>
    </w:pPr>
  </w:style>
  <w:style w:type="paragraph" w:customStyle="1" w:styleId="Style7">
    <w:name w:val="Style7"/>
    <w:basedOn w:val="a3"/>
    <w:rsid w:val="002368CA"/>
    <w:pPr>
      <w:widowControl w:val="0"/>
      <w:autoSpaceDE w:val="0"/>
      <w:autoSpaceDN w:val="0"/>
      <w:adjustRightInd w:val="0"/>
    </w:pPr>
  </w:style>
  <w:style w:type="paragraph" w:customStyle="1" w:styleId="Style32">
    <w:name w:val="Style32"/>
    <w:basedOn w:val="a3"/>
    <w:rsid w:val="002368CA"/>
    <w:pPr>
      <w:widowControl w:val="0"/>
      <w:autoSpaceDE w:val="0"/>
      <w:autoSpaceDN w:val="0"/>
      <w:adjustRightInd w:val="0"/>
    </w:pPr>
  </w:style>
  <w:style w:type="paragraph" w:customStyle="1" w:styleId="Style34">
    <w:name w:val="Style34"/>
    <w:basedOn w:val="a3"/>
    <w:rsid w:val="002368CA"/>
    <w:pPr>
      <w:widowControl w:val="0"/>
      <w:autoSpaceDE w:val="0"/>
      <w:autoSpaceDN w:val="0"/>
      <w:adjustRightInd w:val="0"/>
      <w:spacing w:line="485" w:lineRule="exact"/>
      <w:ind w:firstLine="691"/>
    </w:pPr>
  </w:style>
  <w:style w:type="paragraph" w:customStyle="1" w:styleId="Style4">
    <w:name w:val="Style4"/>
    <w:basedOn w:val="a3"/>
    <w:rsid w:val="002368CA"/>
    <w:pPr>
      <w:widowControl w:val="0"/>
      <w:autoSpaceDE w:val="0"/>
      <w:autoSpaceDN w:val="0"/>
      <w:adjustRightInd w:val="0"/>
      <w:spacing w:line="499" w:lineRule="exact"/>
      <w:ind w:firstLine="667"/>
      <w:jc w:val="both"/>
    </w:pPr>
  </w:style>
  <w:style w:type="paragraph" w:customStyle="1" w:styleId="Style40">
    <w:name w:val="Style40"/>
    <w:basedOn w:val="a3"/>
    <w:rsid w:val="002368CA"/>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2368CA"/>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2368CA"/>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2368CA"/>
    <w:pPr>
      <w:widowControl w:val="0"/>
      <w:autoSpaceDE w:val="0"/>
      <w:autoSpaceDN w:val="0"/>
      <w:adjustRightInd w:val="0"/>
      <w:spacing w:line="446" w:lineRule="exact"/>
    </w:pPr>
  </w:style>
  <w:style w:type="paragraph" w:customStyle="1" w:styleId="Style20">
    <w:name w:val="Style20"/>
    <w:basedOn w:val="a3"/>
    <w:rsid w:val="002368CA"/>
    <w:pPr>
      <w:widowControl w:val="0"/>
      <w:autoSpaceDE w:val="0"/>
      <w:autoSpaceDN w:val="0"/>
      <w:adjustRightInd w:val="0"/>
      <w:spacing w:line="485" w:lineRule="exact"/>
      <w:ind w:firstLine="854"/>
      <w:jc w:val="both"/>
    </w:pPr>
  </w:style>
  <w:style w:type="paragraph" w:customStyle="1" w:styleId="Style13">
    <w:name w:val="Style13"/>
    <w:basedOn w:val="a3"/>
    <w:rsid w:val="002368CA"/>
    <w:pPr>
      <w:widowControl w:val="0"/>
      <w:autoSpaceDE w:val="0"/>
      <w:autoSpaceDN w:val="0"/>
      <w:adjustRightInd w:val="0"/>
      <w:spacing w:line="486" w:lineRule="exact"/>
      <w:ind w:firstLine="710"/>
      <w:jc w:val="both"/>
    </w:pPr>
  </w:style>
  <w:style w:type="paragraph" w:customStyle="1" w:styleId="urllink">
    <w:name w:val="urllink"/>
    <w:basedOn w:val="a3"/>
    <w:rsid w:val="002368CA"/>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2368CA"/>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2368CA"/>
    <w:pPr>
      <w:tabs>
        <w:tab w:val="left" w:pos="454"/>
      </w:tabs>
      <w:ind w:left="454" w:hanging="454"/>
      <w:jc w:val="both"/>
    </w:pPr>
    <w:rPr>
      <w:b/>
    </w:rPr>
  </w:style>
  <w:style w:type="paragraph" w:customStyle="1" w:styleId="10pt">
    <w:name w:val="Стиль Основной текст с отступом + 10 pt по ширине"/>
    <w:basedOn w:val="aff9"/>
    <w:rsid w:val="002368CA"/>
    <w:pPr>
      <w:spacing w:after="0"/>
      <w:ind w:left="0" w:firstLine="454"/>
      <w:jc w:val="both"/>
    </w:pPr>
    <w:rPr>
      <w:sz w:val="20"/>
      <w:szCs w:val="20"/>
    </w:rPr>
  </w:style>
  <w:style w:type="paragraph" w:customStyle="1" w:styleId="ConsPlusDocList">
    <w:name w:val="ConsPlusDocList"/>
    <w:rsid w:val="002368C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2368CA"/>
  </w:style>
  <w:style w:type="paragraph" w:customStyle="1" w:styleId="affffff8">
    <w:name w:val="Стиль"/>
    <w:link w:val="3f1"/>
    <w:rsid w:val="002368C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2368CA"/>
    <w:rPr>
      <w:rFonts w:ascii="Times New Roman" w:eastAsia="Times New Roman" w:hAnsi="Times New Roman" w:cs="Times New Roman"/>
      <w:sz w:val="24"/>
      <w:szCs w:val="24"/>
      <w:lang w:eastAsia="ru-RU"/>
    </w:rPr>
  </w:style>
  <w:style w:type="paragraph" w:customStyle="1" w:styleId="affffff9">
    <w:name w:val="Литература"/>
    <w:basedOn w:val="a3"/>
    <w:rsid w:val="002368CA"/>
    <w:pPr>
      <w:keepNext/>
      <w:jc w:val="center"/>
    </w:pPr>
    <w:rPr>
      <w:b/>
    </w:rPr>
  </w:style>
  <w:style w:type="paragraph" w:customStyle="1" w:styleId="affffffa">
    <w:name w:val="Знак Знак Знак Знак Знак Знак Знак"/>
    <w:basedOn w:val="a3"/>
    <w:rsid w:val="002368CA"/>
    <w:pPr>
      <w:spacing w:after="160" w:line="240" w:lineRule="exact"/>
    </w:pPr>
    <w:rPr>
      <w:rFonts w:ascii="Verdana" w:hAnsi="Verdana"/>
      <w:sz w:val="20"/>
      <w:szCs w:val="20"/>
      <w:lang w:val="en-US" w:eastAsia="en-US"/>
    </w:rPr>
  </w:style>
  <w:style w:type="character" w:customStyle="1" w:styleId="highlighthighlightactive">
    <w:name w:val="highlight highlight_active"/>
    <w:rsid w:val="002368CA"/>
  </w:style>
  <w:style w:type="paragraph" w:customStyle="1" w:styleId="osntext">
    <w:name w:val="osn_text"/>
    <w:basedOn w:val="a3"/>
    <w:rsid w:val="002368CA"/>
    <w:pPr>
      <w:widowControl w:val="0"/>
      <w:ind w:firstLine="567"/>
      <w:jc w:val="both"/>
    </w:pPr>
    <w:rPr>
      <w:sz w:val="20"/>
      <w:szCs w:val="20"/>
    </w:rPr>
  </w:style>
  <w:style w:type="paragraph" w:customStyle="1" w:styleId="copyrights">
    <w:name w:val="copyrights"/>
    <w:basedOn w:val="a3"/>
    <w:rsid w:val="002368CA"/>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2368CA"/>
    <w:pPr>
      <w:widowControl w:val="0"/>
      <w:autoSpaceDE w:val="0"/>
      <w:autoSpaceDN w:val="0"/>
      <w:adjustRightInd w:val="0"/>
    </w:pPr>
  </w:style>
  <w:style w:type="paragraph" w:customStyle="1" w:styleId="Style30">
    <w:name w:val="Style30"/>
    <w:basedOn w:val="a3"/>
    <w:rsid w:val="002368CA"/>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2368CA"/>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2368CA"/>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2368CA"/>
    <w:pPr>
      <w:numPr>
        <w:ilvl w:val="1"/>
      </w:numPr>
      <w:tabs>
        <w:tab w:val="left" w:pos="792"/>
      </w:tabs>
    </w:pPr>
    <w:rPr>
      <w:i w:val="0"/>
      <w:iCs w:val="0"/>
      <w:kern w:val="32"/>
      <w:sz w:val="24"/>
      <w:szCs w:val="32"/>
      <w:lang w:eastAsia="ru-RU"/>
    </w:rPr>
  </w:style>
  <w:style w:type="character" w:styleId="affffffb">
    <w:name w:val="Subtle Emphasis"/>
    <w:qFormat/>
    <w:rsid w:val="002368CA"/>
    <w:rPr>
      <w:i/>
      <w:iCs/>
      <w:color w:val="808080"/>
    </w:rPr>
  </w:style>
  <w:style w:type="character" w:styleId="affffffc">
    <w:name w:val="Placeholder Text"/>
    <w:semiHidden/>
    <w:rsid w:val="002368CA"/>
    <w:rPr>
      <w:color w:val="808080"/>
    </w:rPr>
  </w:style>
  <w:style w:type="character" w:customStyle="1" w:styleId="textcopy">
    <w:name w:val="textcopy"/>
    <w:rsid w:val="002368CA"/>
  </w:style>
  <w:style w:type="character" w:customStyle="1" w:styleId="affffffd">
    <w:name w:val="Выделенный"/>
    <w:rsid w:val="002368CA"/>
    <w:rPr>
      <w:b/>
      <w:lang w:val="ru-RU" w:eastAsia="ru-RU"/>
    </w:rPr>
  </w:style>
  <w:style w:type="character" w:customStyle="1" w:styleId="ft224">
    <w:name w:val="ft224"/>
    <w:rsid w:val="002368CA"/>
  </w:style>
  <w:style w:type="paragraph" w:customStyle="1" w:styleId="1ffff">
    <w:name w:val="стиль1"/>
    <w:basedOn w:val="a3"/>
    <w:rsid w:val="002368CA"/>
    <w:pPr>
      <w:spacing w:before="100" w:beforeAutospacing="1" w:after="100" w:afterAutospacing="1"/>
    </w:pPr>
  </w:style>
  <w:style w:type="character" w:customStyle="1" w:styleId="PlainTextChar">
    <w:name w:val="Plain Text Char"/>
    <w:aliases w:val="Heading 12 Char,Знак8 Char"/>
    <w:semiHidden/>
    <w:locked/>
    <w:rsid w:val="002368CA"/>
    <w:rPr>
      <w:rFonts w:ascii="Courier New" w:hAnsi="Courier New"/>
      <w:lang w:val="ru-RU" w:eastAsia="ru-RU" w:bidi="ar-SA"/>
    </w:rPr>
  </w:style>
  <w:style w:type="paragraph" w:customStyle="1" w:styleId="Times">
    <w:name w:val="Times"/>
    <w:basedOn w:val="TableParagraph"/>
    <w:rsid w:val="002368CA"/>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2368CA"/>
  </w:style>
  <w:style w:type="paragraph" w:customStyle="1" w:styleId="2f9">
    <w:name w:val="Основной текст2"/>
    <w:basedOn w:val="a3"/>
    <w:rsid w:val="002368CA"/>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2368CA"/>
    <w:rPr>
      <w:rFonts w:cs="Times New Roman"/>
      <w:color w:val="666666"/>
    </w:rPr>
  </w:style>
  <w:style w:type="paragraph" w:customStyle="1" w:styleId="12pt025">
    <w:name w:val="Стиль 12 pt полужирный Черный уплотненный на  025 пт"/>
    <w:basedOn w:val="11"/>
    <w:rsid w:val="002368CA"/>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2368CA"/>
    <w:pPr>
      <w:numPr>
        <w:numId w:val="13"/>
      </w:numPr>
      <w:tabs>
        <w:tab w:val="left" w:pos="0"/>
      </w:tabs>
      <w:jc w:val="both"/>
    </w:pPr>
    <w:rPr>
      <w:b/>
    </w:rPr>
  </w:style>
  <w:style w:type="character" w:customStyle="1" w:styleId="FontStyle111">
    <w:name w:val="Font Style111"/>
    <w:rsid w:val="002368CA"/>
    <w:rPr>
      <w:rFonts w:ascii="Century Schoolbook" w:hAnsi="Century Schoolbook" w:cs="Century Schoolbook" w:hint="default"/>
      <w:sz w:val="18"/>
      <w:szCs w:val="18"/>
    </w:rPr>
  </w:style>
  <w:style w:type="character" w:customStyle="1" w:styleId="FontStyle136">
    <w:name w:val="Font Style136"/>
    <w:rsid w:val="002368CA"/>
    <w:rPr>
      <w:rFonts w:ascii="Century Schoolbook" w:hAnsi="Century Schoolbook" w:cs="Century Schoolbook"/>
      <w:b/>
      <w:bCs/>
      <w:sz w:val="18"/>
      <w:szCs w:val="18"/>
    </w:rPr>
  </w:style>
  <w:style w:type="paragraph" w:customStyle="1" w:styleId="Style67">
    <w:name w:val="Style67"/>
    <w:basedOn w:val="a3"/>
    <w:rsid w:val="002368CA"/>
    <w:pPr>
      <w:widowControl w:val="0"/>
      <w:autoSpaceDE w:val="0"/>
      <w:autoSpaceDN w:val="0"/>
      <w:adjustRightInd w:val="0"/>
    </w:pPr>
    <w:rPr>
      <w:rFonts w:ascii="Arial Black" w:hAnsi="Arial Black"/>
    </w:rPr>
  </w:style>
  <w:style w:type="character" w:customStyle="1" w:styleId="r">
    <w:name w:val="r"/>
    <w:rsid w:val="002368CA"/>
  </w:style>
  <w:style w:type="character" w:customStyle="1" w:styleId="rl">
    <w:name w:val="rl"/>
    <w:rsid w:val="002368CA"/>
  </w:style>
  <w:style w:type="character" w:customStyle="1" w:styleId="ep">
    <w:name w:val="ep"/>
    <w:rsid w:val="002368CA"/>
  </w:style>
  <w:style w:type="character" w:customStyle="1" w:styleId="f">
    <w:name w:val="f"/>
    <w:rsid w:val="002368CA"/>
  </w:style>
  <w:style w:type="paragraph" w:customStyle="1" w:styleId="affffffe">
    <w:name w:val="Диссер"/>
    <w:basedOn w:val="a3"/>
    <w:rsid w:val="002368CA"/>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2368CA"/>
    <w:rPr>
      <w:sz w:val="24"/>
      <w:szCs w:val="24"/>
      <w:lang w:val="ru-RU" w:eastAsia="ru-RU" w:bidi="ar-SA"/>
    </w:rPr>
  </w:style>
  <w:style w:type="character" w:customStyle="1" w:styleId="430">
    <w:name w:val="Знак Знак43"/>
    <w:locked/>
    <w:rsid w:val="002368CA"/>
    <w:rPr>
      <w:color w:val="000000"/>
      <w:sz w:val="28"/>
      <w:szCs w:val="24"/>
      <w:lang w:eastAsia="ru-RU"/>
    </w:rPr>
  </w:style>
  <w:style w:type="paragraph" w:customStyle="1" w:styleId="afffffff">
    <w:name w:val="Знак Знак Знак Знак Знак Знак Знак Знак Знак"/>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2368CA"/>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2368CA"/>
    <w:rPr>
      <w:sz w:val="24"/>
      <w:szCs w:val="24"/>
      <w:lang w:val="ru-RU" w:eastAsia="ru-RU" w:bidi="ar-SA"/>
    </w:rPr>
  </w:style>
  <w:style w:type="paragraph" w:customStyle="1" w:styleId="a1">
    <w:name w:val="мой"/>
    <w:basedOn w:val="a3"/>
    <w:rsid w:val="002368CA"/>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2368CA"/>
    <w:pPr>
      <w:widowControl/>
      <w:ind w:firstLine="0"/>
      <w:jc w:val="left"/>
    </w:pPr>
    <w:rPr>
      <w:rFonts w:ascii="Times New Roman" w:hAnsi="Times New Roman"/>
      <w:snapToGrid/>
      <w:sz w:val="24"/>
    </w:rPr>
  </w:style>
  <w:style w:type="paragraph" w:customStyle="1" w:styleId="31">
    <w:name w:val="заголовок 3"/>
    <w:basedOn w:val="a3"/>
    <w:next w:val="a3"/>
    <w:rsid w:val="002368CA"/>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2368CA"/>
  </w:style>
  <w:style w:type="paragraph" w:customStyle="1" w:styleId="-0">
    <w:name w:val="абзац-Азар"/>
    <w:basedOn w:val="afe"/>
    <w:rsid w:val="002368CA"/>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2368CA"/>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2368CA"/>
    <w:rPr>
      <w:rFonts w:ascii="Arial" w:hAnsi="Arial"/>
      <w:sz w:val="24"/>
      <w:szCs w:val="24"/>
      <w:lang w:bidi="ar-SA"/>
    </w:rPr>
  </w:style>
  <w:style w:type="paragraph" w:customStyle="1" w:styleId="1ffff1">
    <w:name w:val="Знак Знак Знак Знак Знак Знак1 Знак Знак Знак"/>
    <w:basedOn w:val="a3"/>
    <w:rsid w:val="002368CA"/>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2368CA"/>
    <w:pPr>
      <w:spacing w:before="100" w:beforeAutospacing="1" w:after="100" w:afterAutospacing="1"/>
      <w:jc w:val="both"/>
    </w:pPr>
    <w:rPr>
      <w:rFonts w:ascii="Georgia" w:hAnsi="Georgia"/>
      <w:color w:val="555555"/>
    </w:rPr>
  </w:style>
  <w:style w:type="paragraph" w:customStyle="1" w:styleId="bodytxt">
    <w:name w:val="bodytxt"/>
    <w:basedOn w:val="a3"/>
    <w:rsid w:val="002368CA"/>
    <w:pPr>
      <w:spacing w:before="100" w:beforeAutospacing="1" w:after="100" w:afterAutospacing="1"/>
    </w:pPr>
    <w:rPr>
      <w:rFonts w:ascii="Tahoma" w:hAnsi="Tahoma" w:cs="Tahoma"/>
      <w:color w:val="111111"/>
      <w:sz w:val="33"/>
      <w:szCs w:val="33"/>
    </w:rPr>
  </w:style>
  <w:style w:type="character" w:customStyle="1" w:styleId="afffffff1">
    <w:name w:val="выделение"/>
    <w:rsid w:val="002368CA"/>
    <w:rPr>
      <w:rFonts w:cs="Times New Roman"/>
    </w:rPr>
  </w:style>
  <w:style w:type="paragraph" w:customStyle="1" w:styleId="a">
    <w:name w:val="нумерованный содержание"/>
    <w:basedOn w:val="a3"/>
    <w:rsid w:val="002368CA"/>
    <w:pPr>
      <w:numPr>
        <w:numId w:val="16"/>
      </w:numPr>
    </w:pPr>
    <w:rPr>
      <w:rFonts w:eastAsia="Calibri"/>
      <w:szCs w:val="22"/>
      <w:lang w:eastAsia="en-US"/>
    </w:rPr>
  </w:style>
  <w:style w:type="character" w:customStyle="1" w:styleId="440">
    <w:name w:val="Знак Знак44"/>
    <w:locked/>
    <w:rsid w:val="002368CA"/>
    <w:rPr>
      <w:sz w:val="24"/>
      <w:szCs w:val="24"/>
    </w:rPr>
  </w:style>
  <w:style w:type="character" w:customStyle="1" w:styleId="FontStyle18">
    <w:name w:val="Font Style18"/>
    <w:rsid w:val="002368CA"/>
    <w:rPr>
      <w:rFonts w:ascii="Times New Roman" w:hAnsi="Times New Roman" w:cs="Times New Roman"/>
      <w:b/>
      <w:bCs/>
      <w:sz w:val="18"/>
      <w:szCs w:val="18"/>
    </w:rPr>
  </w:style>
  <w:style w:type="character" w:customStyle="1" w:styleId="FontStyle19">
    <w:name w:val="Font Style19"/>
    <w:rsid w:val="002368CA"/>
    <w:rPr>
      <w:rFonts w:ascii="Arial" w:hAnsi="Arial" w:cs="Arial"/>
      <w:sz w:val="16"/>
      <w:szCs w:val="16"/>
    </w:rPr>
  </w:style>
  <w:style w:type="character" w:customStyle="1" w:styleId="FontStyle150">
    <w:name w:val="Font Style15"/>
    <w:rsid w:val="002368CA"/>
    <w:rPr>
      <w:rFonts w:ascii="Georgia" w:hAnsi="Georgia" w:cs="Georgia"/>
      <w:sz w:val="18"/>
      <w:szCs w:val="18"/>
    </w:rPr>
  </w:style>
  <w:style w:type="character" w:customStyle="1" w:styleId="FontStyle17">
    <w:name w:val="Font Style17"/>
    <w:rsid w:val="002368CA"/>
    <w:rPr>
      <w:rFonts w:ascii="Times New Roman" w:hAnsi="Times New Roman" w:cs="Times New Roman"/>
      <w:sz w:val="20"/>
      <w:szCs w:val="20"/>
    </w:rPr>
  </w:style>
  <w:style w:type="character" w:customStyle="1" w:styleId="c0">
    <w:name w:val="c0"/>
    <w:rsid w:val="002368CA"/>
  </w:style>
  <w:style w:type="character" w:customStyle="1" w:styleId="FontStyle48">
    <w:name w:val="Font Style48"/>
    <w:rsid w:val="002368CA"/>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2368CA"/>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2368CA"/>
    <w:pPr>
      <w:spacing w:before="100" w:beforeAutospacing="1" w:after="100" w:afterAutospacing="1"/>
    </w:pPr>
  </w:style>
  <w:style w:type="character" w:customStyle="1" w:styleId="WW8Num1z0">
    <w:name w:val="WW8Num1z0"/>
    <w:rsid w:val="002368CA"/>
  </w:style>
  <w:style w:type="character" w:customStyle="1" w:styleId="WW8Num1z1">
    <w:name w:val="WW8Num1z1"/>
    <w:rsid w:val="002368CA"/>
  </w:style>
  <w:style w:type="character" w:customStyle="1" w:styleId="WW8Num1z2">
    <w:name w:val="WW8Num1z2"/>
    <w:rsid w:val="002368CA"/>
  </w:style>
  <w:style w:type="character" w:customStyle="1" w:styleId="WW8Num1z3">
    <w:name w:val="WW8Num1z3"/>
    <w:rsid w:val="002368CA"/>
  </w:style>
  <w:style w:type="character" w:customStyle="1" w:styleId="WW8Num1z4">
    <w:name w:val="WW8Num1z4"/>
    <w:rsid w:val="002368CA"/>
  </w:style>
  <w:style w:type="character" w:customStyle="1" w:styleId="WW8Num1z5">
    <w:name w:val="WW8Num1z5"/>
    <w:rsid w:val="002368CA"/>
  </w:style>
  <w:style w:type="character" w:customStyle="1" w:styleId="WW8Num1z6">
    <w:name w:val="WW8Num1z6"/>
    <w:rsid w:val="002368CA"/>
  </w:style>
  <w:style w:type="character" w:customStyle="1" w:styleId="WW8Num1z7">
    <w:name w:val="WW8Num1z7"/>
    <w:rsid w:val="002368CA"/>
  </w:style>
  <w:style w:type="character" w:customStyle="1" w:styleId="WW8Num1z8">
    <w:name w:val="WW8Num1z8"/>
    <w:rsid w:val="002368CA"/>
  </w:style>
  <w:style w:type="character" w:customStyle="1" w:styleId="WW8Num2z0">
    <w:name w:val="WW8Num2z0"/>
    <w:rsid w:val="002368CA"/>
    <w:rPr>
      <w:rFonts w:ascii="Symbol" w:hAnsi="Symbol" w:cs="Symbol"/>
    </w:rPr>
  </w:style>
  <w:style w:type="character" w:customStyle="1" w:styleId="WW8Num2z1">
    <w:name w:val="WW8Num2z1"/>
    <w:rsid w:val="002368CA"/>
    <w:rPr>
      <w:rFonts w:ascii="Courier New" w:hAnsi="Courier New" w:cs="Courier New"/>
    </w:rPr>
  </w:style>
  <w:style w:type="character" w:customStyle="1" w:styleId="WW8Num2z2">
    <w:name w:val="WW8Num2z2"/>
    <w:rsid w:val="002368CA"/>
    <w:rPr>
      <w:rFonts w:ascii="Wingdings" w:hAnsi="Wingdings" w:cs="Wingdings"/>
    </w:rPr>
  </w:style>
  <w:style w:type="character" w:customStyle="1" w:styleId="WW8Num3z0">
    <w:name w:val="WW8Num3z0"/>
    <w:rsid w:val="002368CA"/>
    <w:rPr>
      <w:rFonts w:ascii="Symbol" w:hAnsi="Symbol" w:cs="Symbol"/>
      <w:color w:val="auto"/>
    </w:rPr>
  </w:style>
  <w:style w:type="character" w:customStyle="1" w:styleId="WW8Num3z2">
    <w:name w:val="WW8Num3z2"/>
    <w:rsid w:val="002368CA"/>
    <w:rPr>
      <w:rFonts w:ascii="Wingdings" w:hAnsi="Wingdings" w:cs="Wingdings"/>
    </w:rPr>
  </w:style>
  <w:style w:type="character" w:customStyle="1" w:styleId="WW8Num3z3">
    <w:name w:val="WW8Num3z3"/>
    <w:rsid w:val="002368CA"/>
    <w:rPr>
      <w:rFonts w:ascii="Symbol" w:hAnsi="Symbol" w:cs="Symbol"/>
    </w:rPr>
  </w:style>
  <w:style w:type="character" w:customStyle="1" w:styleId="WW8Num4z2">
    <w:name w:val="WW8Num4z2"/>
    <w:rsid w:val="002368CA"/>
  </w:style>
  <w:style w:type="character" w:customStyle="1" w:styleId="WW8Num4z4">
    <w:name w:val="WW8Num4z4"/>
    <w:rsid w:val="002368CA"/>
  </w:style>
  <w:style w:type="character" w:customStyle="1" w:styleId="WW8Num4z5">
    <w:name w:val="WW8Num4z5"/>
    <w:rsid w:val="002368CA"/>
  </w:style>
  <w:style w:type="character" w:customStyle="1" w:styleId="WW8Num4z6">
    <w:name w:val="WW8Num4z6"/>
    <w:rsid w:val="002368CA"/>
  </w:style>
  <w:style w:type="character" w:customStyle="1" w:styleId="WW8Num4z7">
    <w:name w:val="WW8Num4z7"/>
    <w:rsid w:val="002368CA"/>
  </w:style>
  <w:style w:type="character" w:customStyle="1" w:styleId="WW8Num4z8">
    <w:name w:val="WW8Num4z8"/>
    <w:rsid w:val="002368CA"/>
  </w:style>
  <w:style w:type="character" w:customStyle="1" w:styleId="WW8Num5z0">
    <w:name w:val="WW8Num5z0"/>
    <w:rsid w:val="002368CA"/>
  </w:style>
  <w:style w:type="character" w:customStyle="1" w:styleId="WW8Num5z1">
    <w:name w:val="WW8Num5z1"/>
    <w:rsid w:val="002368CA"/>
  </w:style>
  <w:style w:type="character" w:customStyle="1" w:styleId="WW8Num5z2">
    <w:name w:val="WW8Num5z2"/>
    <w:rsid w:val="002368CA"/>
  </w:style>
  <w:style w:type="character" w:customStyle="1" w:styleId="WW8Num5z3">
    <w:name w:val="WW8Num5z3"/>
    <w:rsid w:val="002368CA"/>
  </w:style>
  <w:style w:type="character" w:customStyle="1" w:styleId="WW8Num5z4">
    <w:name w:val="WW8Num5z4"/>
    <w:rsid w:val="002368CA"/>
  </w:style>
  <w:style w:type="character" w:customStyle="1" w:styleId="WW8Num5z5">
    <w:name w:val="WW8Num5z5"/>
    <w:rsid w:val="002368CA"/>
  </w:style>
  <w:style w:type="character" w:customStyle="1" w:styleId="WW8Num5z6">
    <w:name w:val="WW8Num5z6"/>
    <w:rsid w:val="002368CA"/>
  </w:style>
  <w:style w:type="character" w:customStyle="1" w:styleId="WW8Num5z7">
    <w:name w:val="WW8Num5z7"/>
    <w:rsid w:val="002368CA"/>
  </w:style>
  <w:style w:type="character" w:customStyle="1" w:styleId="WW8Num5z8">
    <w:name w:val="WW8Num5z8"/>
    <w:rsid w:val="002368CA"/>
  </w:style>
  <w:style w:type="character" w:customStyle="1" w:styleId="WW8Num6z0">
    <w:name w:val="WW8Num6z0"/>
    <w:rsid w:val="002368CA"/>
  </w:style>
  <w:style w:type="character" w:customStyle="1" w:styleId="WW8Num6z2">
    <w:name w:val="WW8Num6z2"/>
    <w:rsid w:val="002368CA"/>
  </w:style>
  <w:style w:type="character" w:customStyle="1" w:styleId="WW8Num6z3">
    <w:name w:val="WW8Num6z3"/>
    <w:rsid w:val="002368CA"/>
  </w:style>
  <w:style w:type="character" w:customStyle="1" w:styleId="WW8Num6z4">
    <w:name w:val="WW8Num6z4"/>
    <w:rsid w:val="002368CA"/>
  </w:style>
  <w:style w:type="character" w:customStyle="1" w:styleId="WW8Num6z5">
    <w:name w:val="WW8Num6z5"/>
    <w:rsid w:val="002368CA"/>
  </w:style>
  <w:style w:type="character" w:customStyle="1" w:styleId="WW8Num6z6">
    <w:name w:val="WW8Num6z6"/>
    <w:rsid w:val="002368CA"/>
  </w:style>
  <w:style w:type="character" w:customStyle="1" w:styleId="WW8Num6z7">
    <w:name w:val="WW8Num6z7"/>
    <w:rsid w:val="002368CA"/>
  </w:style>
  <w:style w:type="character" w:customStyle="1" w:styleId="WW8Num6z8">
    <w:name w:val="WW8Num6z8"/>
    <w:rsid w:val="002368CA"/>
  </w:style>
  <w:style w:type="character" w:customStyle="1" w:styleId="WW8Num7z0">
    <w:name w:val="WW8Num7z0"/>
    <w:rsid w:val="002368CA"/>
    <w:rPr>
      <w:rFonts w:ascii="Symbol" w:hAnsi="Symbol" w:cs="Symbol"/>
    </w:rPr>
  </w:style>
  <w:style w:type="character" w:customStyle="1" w:styleId="WW8Num7z2">
    <w:name w:val="WW8Num7z2"/>
    <w:rsid w:val="002368CA"/>
  </w:style>
  <w:style w:type="character" w:customStyle="1" w:styleId="WW8Num7z3">
    <w:name w:val="WW8Num7z3"/>
    <w:rsid w:val="002368CA"/>
  </w:style>
  <w:style w:type="character" w:customStyle="1" w:styleId="WW8Num7z4">
    <w:name w:val="WW8Num7z4"/>
    <w:rsid w:val="002368CA"/>
  </w:style>
  <w:style w:type="character" w:customStyle="1" w:styleId="WW8Num7z5">
    <w:name w:val="WW8Num7z5"/>
    <w:rsid w:val="002368CA"/>
  </w:style>
  <w:style w:type="character" w:customStyle="1" w:styleId="WW8Num7z6">
    <w:name w:val="WW8Num7z6"/>
    <w:rsid w:val="002368CA"/>
  </w:style>
  <w:style w:type="character" w:customStyle="1" w:styleId="WW8Num7z7">
    <w:name w:val="WW8Num7z7"/>
    <w:rsid w:val="002368CA"/>
  </w:style>
  <w:style w:type="character" w:customStyle="1" w:styleId="WW8Num7z8">
    <w:name w:val="WW8Num7z8"/>
    <w:rsid w:val="002368CA"/>
  </w:style>
  <w:style w:type="character" w:customStyle="1" w:styleId="WW8Num8z1">
    <w:name w:val="WW8Num8z1"/>
    <w:rsid w:val="002368CA"/>
  </w:style>
  <w:style w:type="character" w:customStyle="1" w:styleId="WW8Num8z2">
    <w:name w:val="WW8Num8z2"/>
    <w:rsid w:val="002368CA"/>
  </w:style>
  <w:style w:type="character" w:customStyle="1" w:styleId="WW8Num8z3">
    <w:name w:val="WW8Num8z3"/>
    <w:rsid w:val="002368CA"/>
  </w:style>
  <w:style w:type="character" w:customStyle="1" w:styleId="WW8Num8z4">
    <w:name w:val="WW8Num8z4"/>
    <w:rsid w:val="002368CA"/>
  </w:style>
  <w:style w:type="character" w:customStyle="1" w:styleId="WW8Num8z5">
    <w:name w:val="WW8Num8z5"/>
    <w:rsid w:val="002368CA"/>
  </w:style>
  <w:style w:type="character" w:customStyle="1" w:styleId="WW8Num8z6">
    <w:name w:val="WW8Num8z6"/>
    <w:rsid w:val="002368CA"/>
  </w:style>
  <w:style w:type="character" w:customStyle="1" w:styleId="WW8Num8z7">
    <w:name w:val="WW8Num8z7"/>
    <w:rsid w:val="002368CA"/>
  </w:style>
  <w:style w:type="character" w:customStyle="1" w:styleId="WW8Num8z8">
    <w:name w:val="WW8Num8z8"/>
    <w:rsid w:val="002368CA"/>
  </w:style>
  <w:style w:type="character" w:customStyle="1" w:styleId="WW8Num9z0">
    <w:name w:val="WW8Num9z0"/>
    <w:rsid w:val="002368CA"/>
  </w:style>
  <w:style w:type="character" w:customStyle="1" w:styleId="WW8Num9z1">
    <w:name w:val="WW8Num9z1"/>
    <w:rsid w:val="002368CA"/>
  </w:style>
  <w:style w:type="character" w:customStyle="1" w:styleId="WW8Num9z2">
    <w:name w:val="WW8Num9z2"/>
    <w:rsid w:val="002368CA"/>
  </w:style>
  <w:style w:type="character" w:customStyle="1" w:styleId="WW8Num9z3">
    <w:name w:val="WW8Num9z3"/>
    <w:rsid w:val="002368CA"/>
  </w:style>
  <w:style w:type="character" w:customStyle="1" w:styleId="WW8Num9z4">
    <w:name w:val="WW8Num9z4"/>
    <w:rsid w:val="002368CA"/>
  </w:style>
  <w:style w:type="character" w:customStyle="1" w:styleId="WW8Num9z5">
    <w:name w:val="WW8Num9z5"/>
    <w:rsid w:val="002368CA"/>
  </w:style>
  <w:style w:type="character" w:customStyle="1" w:styleId="WW8Num9z6">
    <w:name w:val="WW8Num9z6"/>
    <w:rsid w:val="002368CA"/>
  </w:style>
  <w:style w:type="character" w:customStyle="1" w:styleId="WW8Num9z7">
    <w:name w:val="WW8Num9z7"/>
    <w:rsid w:val="002368CA"/>
  </w:style>
  <w:style w:type="character" w:customStyle="1" w:styleId="WW8Num9z8">
    <w:name w:val="WW8Num9z8"/>
    <w:rsid w:val="002368CA"/>
  </w:style>
  <w:style w:type="character" w:customStyle="1" w:styleId="WW8Num10z0">
    <w:name w:val="WW8Num10z0"/>
    <w:rsid w:val="002368CA"/>
  </w:style>
  <w:style w:type="character" w:customStyle="1" w:styleId="WW8Num10z1">
    <w:name w:val="WW8Num10z1"/>
    <w:rsid w:val="002368CA"/>
  </w:style>
  <w:style w:type="character" w:customStyle="1" w:styleId="WW8Num10z2">
    <w:name w:val="WW8Num10z2"/>
    <w:rsid w:val="002368CA"/>
  </w:style>
  <w:style w:type="character" w:customStyle="1" w:styleId="WW8Num10z3">
    <w:name w:val="WW8Num10z3"/>
    <w:rsid w:val="002368CA"/>
  </w:style>
  <w:style w:type="character" w:customStyle="1" w:styleId="WW8Num10z4">
    <w:name w:val="WW8Num10z4"/>
    <w:rsid w:val="002368CA"/>
  </w:style>
  <w:style w:type="character" w:customStyle="1" w:styleId="WW8Num10z5">
    <w:name w:val="WW8Num10z5"/>
    <w:rsid w:val="002368CA"/>
  </w:style>
  <w:style w:type="character" w:customStyle="1" w:styleId="WW8Num10z6">
    <w:name w:val="WW8Num10z6"/>
    <w:rsid w:val="002368CA"/>
  </w:style>
  <w:style w:type="character" w:customStyle="1" w:styleId="WW8Num10z7">
    <w:name w:val="WW8Num10z7"/>
    <w:rsid w:val="002368CA"/>
  </w:style>
  <w:style w:type="character" w:customStyle="1" w:styleId="WW8Num10z8">
    <w:name w:val="WW8Num10z8"/>
    <w:rsid w:val="002368CA"/>
  </w:style>
  <w:style w:type="character" w:customStyle="1" w:styleId="WW8Num11z0">
    <w:name w:val="WW8Num11z0"/>
    <w:rsid w:val="002368CA"/>
  </w:style>
  <w:style w:type="character" w:customStyle="1" w:styleId="WW8Num11z1">
    <w:name w:val="WW8Num11z1"/>
    <w:rsid w:val="002368CA"/>
    <w:rPr>
      <w:rFonts w:ascii="Symbol" w:hAnsi="Symbol" w:cs="Symbol"/>
    </w:rPr>
  </w:style>
  <w:style w:type="character" w:customStyle="1" w:styleId="WW8Num11z2">
    <w:name w:val="WW8Num11z2"/>
    <w:rsid w:val="002368CA"/>
  </w:style>
  <w:style w:type="character" w:customStyle="1" w:styleId="WW8Num11z3">
    <w:name w:val="WW8Num11z3"/>
    <w:rsid w:val="002368CA"/>
  </w:style>
  <w:style w:type="character" w:customStyle="1" w:styleId="WW8Num11z4">
    <w:name w:val="WW8Num11z4"/>
    <w:rsid w:val="002368CA"/>
  </w:style>
  <w:style w:type="character" w:customStyle="1" w:styleId="WW8Num11z5">
    <w:name w:val="WW8Num11z5"/>
    <w:rsid w:val="002368CA"/>
  </w:style>
  <w:style w:type="character" w:customStyle="1" w:styleId="WW8Num11z6">
    <w:name w:val="WW8Num11z6"/>
    <w:rsid w:val="002368CA"/>
  </w:style>
  <w:style w:type="character" w:customStyle="1" w:styleId="WW8Num11z7">
    <w:name w:val="WW8Num11z7"/>
    <w:rsid w:val="002368CA"/>
  </w:style>
  <w:style w:type="character" w:customStyle="1" w:styleId="WW8Num11z8">
    <w:name w:val="WW8Num11z8"/>
    <w:rsid w:val="002368CA"/>
  </w:style>
  <w:style w:type="character" w:customStyle="1" w:styleId="WW8Num12z0">
    <w:name w:val="WW8Num12z0"/>
    <w:rsid w:val="002368CA"/>
  </w:style>
  <w:style w:type="character" w:customStyle="1" w:styleId="WW8Num12z1">
    <w:name w:val="WW8Num12z1"/>
    <w:rsid w:val="002368CA"/>
    <w:rPr>
      <w:b/>
      <w:bCs/>
    </w:rPr>
  </w:style>
  <w:style w:type="character" w:customStyle="1" w:styleId="WW8Num12z2">
    <w:name w:val="WW8Num12z2"/>
    <w:rsid w:val="002368CA"/>
  </w:style>
  <w:style w:type="character" w:customStyle="1" w:styleId="WW8Num12z3">
    <w:name w:val="WW8Num12z3"/>
    <w:rsid w:val="002368CA"/>
  </w:style>
  <w:style w:type="character" w:customStyle="1" w:styleId="WW8Num12z4">
    <w:name w:val="WW8Num12z4"/>
    <w:rsid w:val="002368CA"/>
  </w:style>
  <w:style w:type="character" w:customStyle="1" w:styleId="WW8Num12z5">
    <w:name w:val="WW8Num12z5"/>
    <w:rsid w:val="002368CA"/>
  </w:style>
  <w:style w:type="character" w:customStyle="1" w:styleId="WW8Num12z6">
    <w:name w:val="WW8Num12z6"/>
    <w:rsid w:val="002368CA"/>
  </w:style>
  <w:style w:type="character" w:customStyle="1" w:styleId="WW8Num12z7">
    <w:name w:val="WW8Num12z7"/>
    <w:rsid w:val="002368CA"/>
  </w:style>
  <w:style w:type="character" w:customStyle="1" w:styleId="WW8Num12z8">
    <w:name w:val="WW8Num12z8"/>
    <w:rsid w:val="002368CA"/>
  </w:style>
  <w:style w:type="character" w:customStyle="1" w:styleId="WW8Num13z0">
    <w:name w:val="WW8Num13z0"/>
    <w:rsid w:val="002368CA"/>
    <w:rPr>
      <w:rFonts w:ascii="Symbol" w:hAnsi="Symbol" w:cs="Symbol"/>
    </w:rPr>
  </w:style>
  <w:style w:type="character" w:customStyle="1" w:styleId="WW8Num13z1">
    <w:name w:val="WW8Num13z1"/>
    <w:rsid w:val="002368CA"/>
    <w:rPr>
      <w:rFonts w:ascii="Courier New" w:hAnsi="Courier New" w:cs="Courier New"/>
    </w:rPr>
  </w:style>
  <w:style w:type="character" w:customStyle="1" w:styleId="WW8Num13z2">
    <w:name w:val="WW8Num13z2"/>
    <w:rsid w:val="002368CA"/>
    <w:rPr>
      <w:rFonts w:ascii="Wingdings" w:hAnsi="Wingdings" w:cs="Wingdings"/>
    </w:rPr>
  </w:style>
  <w:style w:type="character" w:customStyle="1" w:styleId="WW8Num14z2">
    <w:name w:val="WW8Num14z2"/>
    <w:rsid w:val="002368CA"/>
    <w:rPr>
      <w:rFonts w:ascii="Wingdings" w:hAnsi="Wingdings" w:cs="Wingdings"/>
    </w:rPr>
  </w:style>
  <w:style w:type="character" w:customStyle="1" w:styleId="WW8Num15z0">
    <w:name w:val="WW8Num15z0"/>
    <w:rsid w:val="002368CA"/>
  </w:style>
  <w:style w:type="character" w:customStyle="1" w:styleId="WW8Num15z2">
    <w:name w:val="WW8Num15z2"/>
    <w:rsid w:val="002368CA"/>
  </w:style>
  <w:style w:type="character" w:customStyle="1" w:styleId="WW8Num15z3">
    <w:name w:val="WW8Num15z3"/>
    <w:rsid w:val="002368CA"/>
  </w:style>
  <w:style w:type="character" w:customStyle="1" w:styleId="WW8Num15z4">
    <w:name w:val="WW8Num15z4"/>
    <w:rsid w:val="002368CA"/>
  </w:style>
  <w:style w:type="character" w:customStyle="1" w:styleId="WW8Num15z5">
    <w:name w:val="WW8Num15z5"/>
    <w:rsid w:val="002368CA"/>
  </w:style>
  <w:style w:type="character" w:customStyle="1" w:styleId="WW8Num15z6">
    <w:name w:val="WW8Num15z6"/>
    <w:rsid w:val="002368CA"/>
  </w:style>
  <w:style w:type="character" w:customStyle="1" w:styleId="WW8Num15z7">
    <w:name w:val="WW8Num15z7"/>
    <w:rsid w:val="002368CA"/>
  </w:style>
  <w:style w:type="character" w:customStyle="1" w:styleId="WW8Num15z8">
    <w:name w:val="WW8Num15z8"/>
    <w:rsid w:val="002368CA"/>
  </w:style>
  <w:style w:type="character" w:customStyle="1" w:styleId="WW8Num16z1">
    <w:name w:val="WW8Num16z1"/>
    <w:rsid w:val="002368CA"/>
  </w:style>
  <w:style w:type="character" w:customStyle="1" w:styleId="WW8Num16z2">
    <w:name w:val="WW8Num16z2"/>
    <w:rsid w:val="002368CA"/>
  </w:style>
  <w:style w:type="character" w:customStyle="1" w:styleId="WW8Num16z3">
    <w:name w:val="WW8Num16z3"/>
    <w:rsid w:val="002368CA"/>
  </w:style>
  <w:style w:type="character" w:customStyle="1" w:styleId="WW8Num16z4">
    <w:name w:val="WW8Num16z4"/>
    <w:rsid w:val="002368CA"/>
  </w:style>
  <w:style w:type="character" w:customStyle="1" w:styleId="WW8Num16z5">
    <w:name w:val="WW8Num16z5"/>
    <w:rsid w:val="002368CA"/>
  </w:style>
  <w:style w:type="character" w:customStyle="1" w:styleId="WW8Num16z6">
    <w:name w:val="WW8Num16z6"/>
    <w:rsid w:val="002368CA"/>
  </w:style>
  <w:style w:type="character" w:customStyle="1" w:styleId="WW8Num16z7">
    <w:name w:val="WW8Num16z7"/>
    <w:rsid w:val="002368CA"/>
  </w:style>
  <w:style w:type="character" w:customStyle="1" w:styleId="WW8Num16z8">
    <w:name w:val="WW8Num16z8"/>
    <w:rsid w:val="002368CA"/>
  </w:style>
  <w:style w:type="character" w:customStyle="1" w:styleId="WW8Num17z0">
    <w:name w:val="WW8Num17z0"/>
    <w:rsid w:val="002368CA"/>
    <w:rPr>
      <w:rFonts w:ascii="Times New Roman" w:hAnsi="Times New Roman" w:cs="Times New Roman"/>
      <w:b w:val="0"/>
      <w:i w:val="0"/>
      <w:sz w:val="24"/>
      <w:szCs w:val="24"/>
    </w:rPr>
  </w:style>
  <w:style w:type="character" w:customStyle="1" w:styleId="WW8Num17z2">
    <w:name w:val="WW8Num17z2"/>
    <w:rsid w:val="002368CA"/>
  </w:style>
  <w:style w:type="character" w:customStyle="1" w:styleId="WW8Num17z3">
    <w:name w:val="WW8Num17z3"/>
    <w:rsid w:val="002368CA"/>
  </w:style>
  <w:style w:type="character" w:customStyle="1" w:styleId="WW8Num17z4">
    <w:name w:val="WW8Num17z4"/>
    <w:rsid w:val="002368CA"/>
  </w:style>
  <w:style w:type="character" w:customStyle="1" w:styleId="WW8Num17z5">
    <w:name w:val="WW8Num17z5"/>
    <w:rsid w:val="002368CA"/>
  </w:style>
  <w:style w:type="character" w:customStyle="1" w:styleId="WW8Num17z6">
    <w:name w:val="WW8Num17z6"/>
    <w:rsid w:val="002368CA"/>
  </w:style>
  <w:style w:type="character" w:customStyle="1" w:styleId="WW8Num17z7">
    <w:name w:val="WW8Num17z7"/>
    <w:rsid w:val="002368CA"/>
  </w:style>
  <w:style w:type="character" w:customStyle="1" w:styleId="WW8Num17z8">
    <w:name w:val="WW8Num17z8"/>
    <w:rsid w:val="002368CA"/>
  </w:style>
  <w:style w:type="character" w:customStyle="1" w:styleId="WW8Num18z1">
    <w:name w:val="WW8Num18z1"/>
    <w:rsid w:val="002368CA"/>
  </w:style>
  <w:style w:type="character" w:customStyle="1" w:styleId="WW8Num18z2">
    <w:name w:val="WW8Num18z2"/>
    <w:rsid w:val="002368CA"/>
  </w:style>
  <w:style w:type="character" w:customStyle="1" w:styleId="WW8Num18z3">
    <w:name w:val="WW8Num18z3"/>
    <w:rsid w:val="002368CA"/>
  </w:style>
  <w:style w:type="character" w:customStyle="1" w:styleId="WW8Num18z4">
    <w:name w:val="WW8Num18z4"/>
    <w:rsid w:val="002368CA"/>
  </w:style>
  <w:style w:type="character" w:customStyle="1" w:styleId="WW8Num18z5">
    <w:name w:val="WW8Num18z5"/>
    <w:rsid w:val="002368CA"/>
  </w:style>
  <w:style w:type="character" w:customStyle="1" w:styleId="WW8Num18z6">
    <w:name w:val="WW8Num18z6"/>
    <w:rsid w:val="002368CA"/>
  </w:style>
  <w:style w:type="character" w:customStyle="1" w:styleId="WW8Num18z7">
    <w:name w:val="WW8Num18z7"/>
    <w:rsid w:val="002368CA"/>
  </w:style>
  <w:style w:type="character" w:customStyle="1" w:styleId="WW8Num18z8">
    <w:name w:val="WW8Num18z8"/>
    <w:rsid w:val="002368CA"/>
  </w:style>
  <w:style w:type="character" w:customStyle="1" w:styleId="WW8Num19z0">
    <w:name w:val="WW8Num19z0"/>
    <w:rsid w:val="002368CA"/>
  </w:style>
  <w:style w:type="character" w:customStyle="1" w:styleId="WW8Num19z1">
    <w:name w:val="WW8Num19z1"/>
    <w:rsid w:val="002368CA"/>
  </w:style>
  <w:style w:type="character" w:customStyle="1" w:styleId="WW8Num19z2">
    <w:name w:val="WW8Num19z2"/>
    <w:rsid w:val="002368CA"/>
  </w:style>
  <w:style w:type="character" w:customStyle="1" w:styleId="WW8Num19z3">
    <w:name w:val="WW8Num19z3"/>
    <w:rsid w:val="002368CA"/>
  </w:style>
  <w:style w:type="character" w:customStyle="1" w:styleId="WW8Num19z4">
    <w:name w:val="WW8Num19z4"/>
    <w:rsid w:val="002368CA"/>
  </w:style>
  <w:style w:type="character" w:customStyle="1" w:styleId="WW8Num19z5">
    <w:name w:val="WW8Num19z5"/>
    <w:rsid w:val="002368CA"/>
  </w:style>
  <w:style w:type="character" w:customStyle="1" w:styleId="WW8Num19z6">
    <w:name w:val="WW8Num19z6"/>
    <w:rsid w:val="002368CA"/>
  </w:style>
  <w:style w:type="character" w:customStyle="1" w:styleId="WW8Num19z7">
    <w:name w:val="WW8Num19z7"/>
    <w:rsid w:val="002368CA"/>
  </w:style>
  <w:style w:type="character" w:customStyle="1" w:styleId="WW8Num19z8">
    <w:name w:val="WW8Num19z8"/>
    <w:rsid w:val="002368CA"/>
  </w:style>
  <w:style w:type="character" w:customStyle="1" w:styleId="WW8Num20z0">
    <w:name w:val="WW8Num20z0"/>
    <w:rsid w:val="002368CA"/>
  </w:style>
  <w:style w:type="character" w:customStyle="1" w:styleId="WW8Num21z0">
    <w:name w:val="WW8Num21z0"/>
    <w:rsid w:val="002368CA"/>
  </w:style>
  <w:style w:type="character" w:customStyle="1" w:styleId="WW8Num21z1">
    <w:name w:val="WW8Num21z1"/>
    <w:rsid w:val="002368CA"/>
  </w:style>
  <w:style w:type="character" w:customStyle="1" w:styleId="WW8Num21z2">
    <w:name w:val="WW8Num21z2"/>
    <w:rsid w:val="002368CA"/>
  </w:style>
  <w:style w:type="character" w:customStyle="1" w:styleId="WW8Num21z3">
    <w:name w:val="WW8Num21z3"/>
    <w:rsid w:val="002368CA"/>
  </w:style>
  <w:style w:type="character" w:customStyle="1" w:styleId="WW8Num21z4">
    <w:name w:val="WW8Num21z4"/>
    <w:rsid w:val="002368CA"/>
  </w:style>
  <w:style w:type="character" w:customStyle="1" w:styleId="WW8Num21z5">
    <w:name w:val="WW8Num21z5"/>
    <w:rsid w:val="002368CA"/>
  </w:style>
  <w:style w:type="character" w:customStyle="1" w:styleId="WW8Num21z6">
    <w:name w:val="WW8Num21z6"/>
    <w:rsid w:val="002368CA"/>
  </w:style>
  <w:style w:type="character" w:customStyle="1" w:styleId="WW8Num21z7">
    <w:name w:val="WW8Num21z7"/>
    <w:rsid w:val="002368CA"/>
  </w:style>
  <w:style w:type="character" w:customStyle="1" w:styleId="WW8Num21z8">
    <w:name w:val="WW8Num21z8"/>
    <w:rsid w:val="002368CA"/>
  </w:style>
  <w:style w:type="character" w:customStyle="1" w:styleId="WW8Num22z0">
    <w:name w:val="WW8Num22z0"/>
    <w:rsid w:val="002368CA"/>
    <w:rPr>
      <w:rFonts w:ascii="Symbol" w:hAnsi="Symbol" w:cs="Symbol"/>
    </w:rPr>
  </w:style>
  <w:style w:type="character" w:customStyle="1" w:styleId="WW8Num22z1">
    <w:name w:val="WW8Num22z1"/>
    <w:rsid w:val="002368CA"/>
    <w:rPr>
      <w:rFonts w:ascii="Courier New" w:hAnsi="Courier New" w:cs="Courier New"/>
    </w:rPr>
  </w:style>
  <w:style w:type="character" w:customStyle="1" w:styleId="WW8Num22z2">
    <w:name w:val="WW8Num22z2"/>
    <w:rsid w:val="002368CA"/>
    <w:rPr>
      <w:rFonts w:ascii="Wingdings" w:hAnsi="Wingdings" w:cs="Wingdings"/>
    </w:rPr>
  </w:style>
  <w:style w:type="character" w:customStyle="1" w:styleId="WW8Num23z0">
    <w:name w:val="WW8Num23z0"/>
    <w:rsid w:val="002368CA"/>
    <w:rPr>
      <w:b w:val="0"/>
      <w:bCs/>
    </w:rPr>
  </w:style>
  <w:style w:type="character" w:customStyle="1" w:styleId="WW8Num23z1">
    <w:name w:val="WW8Num23z1"/>
    <w:rsid w:val="002368CA"/>
  </w:style>
  <w:style w:type="character" w:customStyle="1" w:styleId="WW8Num23z2">
    <w:name w:val="WW8Num23z2"/>
    <w:rsid w:val="002368CA"/>
  </w:style>
  <w:style w:type="character" w:customStyle="1" w:styleId="WW8Num23z3">
    <w:name w:val="WW8Num23z3"/>
    <w:rsid w:val="002368CA"/>
  </w:style>
  <w:style w:type="character" w:customStyle="1" w:styleId="WW8Num23z4">
    <w:name w:val="WW8Num23z4"/>
    <w:rsid w:val="002368CA"/>
  </w:style>
  <w:style w:type="character" w:customStyle="1" w:styleId="WW8Num23z5">
    <w:name w:val="WW8Num23z5"/>
    <w:rsid w:val="002368CA"/>
  </w:style>
  <w:style w:type="character" w:customStyle="1" w:styleId="WW8Num23z6">
    <w:name w:val="WW8Num23z6"/>
    <w:rsid w:val="002368CA"/>
  </w:style>
  <w:style w:type="character" w:customStyle="1" w:styleId="WW8Num23z7">
    <w:name w:val="WW8Num23z7"/>
    <w:rsid w:val="002368CA"/>
  </w:style>
  <w:style w:type="character" w:customStyle="1" w:styleId="WW8Num23z8">
    <w:name w:val="WW8Num23z8"/>
    <w:rsid w:val="002368CA"/>
  </w:style>
  <w:style w:type="character" w:customStyle="1" w:styleId="WW8Num24z0">
    <w:name w:val="WW8Num24z0"/>
    <w:rsid w:val="002368CA"/>
    <w:rPr>
      <w:rFonts w:ascii="Symbol" w:hAnsi="Symbol" w:cs="Symbol"/>
      <w:sz w:val="24"/>
      <w:szCs w:val="24"/>
    </w:rPr>
  </w:style>
  <w:style w:type="character" w:customStyle="1" w:styleId="WW8Num24z1">
    <w:name w:val="WW8Num24z1"/>
    <w:rsid w:val="002368CA"/>
    <w:rPr>
      <w:rFonts w:ascii="Courier New" w:hAnsi="Courier New" w:cs="Courier New"/>
    </w:rPr>
  </w:style>
  <w:style w:type="character" w:customStyle="1" w:styleId="WW8Num24z2">
    <w:name w:val="WW8Num24z2"/>
    <w:rsid w:val="002368CA"/>
    <w:rPr>
      <w:rFonts w:ascii="Wingdings" w:hAnsi="Wingdings" w:cs="Wingdings"/>
    </w:rPr>
  </w:style>
  <w:style w:type="character" w:customStyle="1" w:styleId="WW8Num24z3">
    <w:name w:val="WW8Num24z3"/>
    <w:rsid w:val="002368CA"/>
    <w:rPr>
      <w:rFonts w:ascii="Symbol" w:hAnsi="Symbol" w:cs="Symbol"/>
    </w:rPr>
  </w:style>
  <w:style w:type="character" w:customStyle="1" w:styleId="WW8Num25z0">
    <w:name w:val="WW8Num25z0"/>
    <w:rsid w:val="002368CA"/>
    <w:rPr>
      <w:rFonts w:ascii="Symbol" w:hAnsi="Symbol" w:cs="Symbol"/>
      <w:color w:val="auto"/>
    </w:rPr>
  </w:style>
  <w:style w:type="character" w:customStyle="1" w:styleId="WW8Num25z1">
    <w:name w:val="WW8Num25z1"/>
    <w:rsid w:val="002368CA"/>
    <w:rPr>
      <w:rFonts w:ascii="Courier New" w:hAnsi="Courier New" w:cs="Courier New"/>
    </w:rPr>
  </w:style>
  <w:style w:type="character" w:customStyle="1" w:styleId="WW8Num25z2">
    <w:name w:val="WW8Num25z2"/>
    <w:rsid w:val="002368CA"/>
    <w:rPr>
      <w:rFonts w:ascii="Wingdings" w:hAnsi="Wingdings" w:cs="Wingdings"/>
    </w:rPr>
  </w:style>
  <w:style w:type="character" w:customStyle="1" w:styleId="WW8Num25z3">
    <w:name w:val="WW8Num25z3"/>
    <w:rsid w:val="002368CA"/>
    <w:rPr>
      <w:rFonts w:ascii="Symbol" w:hAnsi="Symbol" w:cs="Symbol"/>
    </w:rPr>
  </w:style>
  <w:style w:type="character" w:customStyle="1" w:styleId="WW8Num26z0">
    <w:name w:val="WW8Num26z0"/>
    <w:rsid w:val="002368CA"/>
    <w:rPr>
      <w:rFonts w:ascii="Symbol" w:hAnsi="Symbol" w:cs="Symbol"/>
    </w:rPr>
  </w:style>
  <w:style w:type="character" w:customStyle="1" w:styleId="WW8Num26z1">
    <w:name w:val="WW8Num26z1"/>
    <w:rsid w:val="002368CA"/>
    <w:rPr>
      <w:rFonts w:ascii="Courier New" w:hAnsi="Courier New" w:cs="Courier New"/>
    </w:rPr>
  </w:style>
  <w:style w:type="character" w:customStyle="1" w:styleId="WW8Num26z2">
    <w:name w:val="WW8Num26z2"/>
    <w:rsid w:val="002368CA"/>
    <w:rPr>
      <w:rFonts w:ascii="Wingdings" w:hAnsi="Wingdings" w:cs="Wingdings"/>
    </w:rPr>
  </w:style>
  <w:style w:type="character" w:customStyle="1" w:styleId="WW8Num27z0">
    <w:name w:val="WW8Num27z0"/>
    <w:rsid w:val="002368CA"/>
  </w:style>
  <w:style w:type="character" w:customStyle="1" w:styleId="WW8Num27z1">
    <w:name w:val="WW8Num27z1"/>
    <w:rsid w:val="002368CA"/>
  </w:style>
  <w:style w:type="character" w:customStyle="1" w:styleId="WW8Num27z2">
    <w:name w:val="WW8Num27z2"/>
    <w:rsid w:val="002368CA"/>
  </w:style>
  <w:style w:type="character" w:customStyle="1" w:styleId="WW8Num27z3">
    <w:name w:val="WW8Num27z3"/>
    <w:rsid w:val="002368CA"/>
  </w:style>
  <w:style w:type="character" w:customStyle="1" w:styleId="WW8Num27z4">
    <w:name w:val="WW8Num27z4"/>
    <w:rsid w:val="002368CA"/>
  </w:style>
  <w:style w:type="character" w:customStyle="1" w:styleId="WW8Num27z5">
    <w:name w:val="WW8Num27z5"/>
    <w:rsid w:val="002368CA"/>
  </w:style>
  <w:style w:type="character" w:customStyle="1" w:styleId="WW8Num27z6">
    <w:name w:val="WW8Num27z6"/>
    <w:rsid w:val="002368CA"/>
  </w:style>
  <w:style w:type="character" w:customStyle="1" w:styleId="WW8Num27z7">
    <w:name w:val="WW8Num27z7"/>
    <w:rsid w:val="002368CA"/>
  </w:style>
  <w:style w:type="character" w:customStyle="1" w:styleId="WW8Num27z8">
    <w:name w:val="WW8Num27z8"/>
    <w:rsid w:val="002368CA"/>
  </w:style>
  <w:style w:type="character" w:customStyle="1" w:styleId="WW8Num28z0">
    <w:name w:val="WW8Num28z0"/>
    <w:rsid w:val="002368CA"/>
  </w:style>
  <w:style w:type="character" w:customStyle="1" w:styleId="WW8Num28z1">
    <w:name w:val="WW8Num28z1"/>
    <w:rsid w:val="002368CA"/>
    <w:rPr>
      <w:rFonts w:ascii="Symbol" w:hAnsi="Symbol" w:cs="Symbol"/>
      <w:sz w:val="24"/>
      <w:szCs w:val="24"/>
    </w:rPr>
  </w:style>
  <w:style w:type="character" w:customStyle="1" w:styleId="WW8Num28z2">
    <w:name w:val="WW8Num28z2"/>
    <w:rsid w:val="002368CA"/>
  </w:style>
  <w:style w:type="character" w:customStyle="1" w:styleId="WW8Num28z3">
    <w:name w:val="WW8Num28z3"/>
    <w:rsid w:val="002368CA"/>
  </w:style>
  <w:style w:type="character" w:customStyle="1" w:styleId="WW8Num28z4">
    <w:name w:val="WW8Num28z4"/>
    <w:rsid w:val="002368CA"/>
  </w:style>
  <w:style w:type="character" w:customStyle="1" w:styleId="WW8Num28z5">
    <w:name w:val="WW8Num28z5"/>
    <w:rsid w:val="002368CA"/>
  </w:style>
  <w:style w:type="character" w:customStyle="1" w:styleId="WW8Num28z6">
    <w:name w:val="WW8Num28z6"/>
    <w:rsid w:val="002368CA"/>
  </w:style>
  <w:style w:type="character" w:customStyle="1" w:styleId="WW8Num28z7">
    <w:name w:val="WW8Num28z7"/>
    <w:rsid w:val="002368CA"/>
  </w:style>
  <w:style w:type="character" w:customStyle="1" w:styleId="WW8Num28z8">
    <w:name w:val="WW8Num28z8"/>
    <w:rsid w:val="002368CA"/>
  </w:style>
  <w:style w:type="character" w:customStyle="1" w:styleId="WW8Num29z0">
    <w:name w:val="WW8Num29z0"/>
    <w:rsid w:val="002368CA"/>
  </w:style>
  <w:style w:type="character" w:customStyle="1" w:styleId="WW8Num29z1">
    <w:name w:val="WW8Num29z1"/>
    <w:rsid w:val="002368CA"/>
  </w:style>
  <w:style w:type="character" w:customStyle="1" w:styleId="WW8Num29z2">
    <w:name w:val="WW8Num29z2"/>
    <w:rsid w:val="002368CA"/>
  </w:style>
  <w:style w:type="character" w:customStyle="1" w:styleId="WW8Num29z3">
    <w:name w:val="WW8Num29z3"/>
    <w:rsid w:val="002368CA"/>
  </w:style>
  <w:style w:type="character" w:customStyle="1" w:styleId="WW8Num29z4">
    <w:name w:val="WW8Num29z4"/>
    <w:rsid w:val="002368CA"/>
  </w:style>
  <w:style w:type="character" w:customStyle="1" w:styleId="WW8Num29z5">
    <w:name w:val="WW8Num29z5"/>
    <w:rsid w:val="002368CA"/>
  </w:style>
  <w:style w:type="character" w:customStyle="1" w:styleId="WW8Num29z6">
    <w:name w:val="WW8Num29z6"/>
    <w:rsid w:val="002368CA"/>
  </w:style>
  <w:style w:type="character" w:customStyle="1" w:styleId="WW8Num29z7">
    <w:name w:val="WW8Num29z7"/>
    <w:rsid w:val="002368CA"/>
  </w:style>
  <w:style w:type="character" w:customStyle="1" w:styleId="WW8Num29z8">
    <w:name w:val="WW8Num29z8"/>
    <w:rsid w:val="002368CA"/>
  </w:style>
  <w:style w:type="character" w:customStyle="1" w:styleId="WW8Num30z0">
    <w:name w:val="WW8Num30z0"/>
    <w:rsid w:val="002368CA"/>
    <w:rPr>
      <w:rFonts w:ascii="Wingdings" w:hAnsi="Wingdings" w:cs="Wingdings"/>
    </w:rPr>
  </w:style>
  <w:style w:type="character" w:customStyle="1" w:styleId="WW8Num30z1">
    <w:name w:val="WW8Num30z1"/>
    <w:rsid w:val="002368CA"/>
    <w:rPr>
      <w:rFonts w:ascii="Courier New" w:hAnsi="Courier New" w:cs="Courier New"/>
    </w:rPr>
  </w:style>
  <w:style w:type="character" w:customStyle="1" w:styleId="WW8Num30z3">
    <w:name w:val="WW8Num30z3"/>
    <w:rsid w:val="002368CA"/>
    <w:rPr>
      <w:rFonts w:ascii="Symbol" w:hAnsi="Symbol" w:cs="Symbol"/>
    </w:rPr>
  </w:style>
  <w:style w:type="character" w:customStyle="1" w:styleId="WW8Num31z0">
    <w:name w:val="WW8Num31z0"/>
    <w:rsid w:val="002368CA"/>
    <w:rPr>
      <w:rFonts w:ascii="Wingdings" w:hAnsi="Wingdings" w:cs="Wingdings"/>
    </w:rPr>
  </w:style>
  <w:style w:type="character" w:customStyle="1" w:styleId="WW8Num31z1">
    <w:name w:val="WW8Num31z1"/>
    <w:rsid w:val="002368CA"/>
    <w:rPr>
      <w:rFonts w:ascii="Courier New" w:hAnsi="Courier New" w:cs="Courier New"/>
    </w:rPr>
  </w:style>
  <w:style w:type="character" w:customStyle="1" w:styleId="WW8Num31z3">
    <w:name w:val="WW8Num31z3"/>
    <w:rsid w:val="002368CA"/>
    <w:rPr>
      <w:rFonts w:ascii="Symbol" w:hAnsi="Symbol" w:cs="Symbol"/>
    </w:rPr>
  </w:style>
  <w:style w:type="character" w:customStyle="1" w:styleId="WW8Num32z0">
    <w:name w:val="WW8Num32z0"/>
    <w:rsid w:val="002368CA"/>
  </w:style>
  <w:style w:type="character" w:customStyle="1" w:styleId="WW8Num32z1">
    <w:name w:val="WW8Num32z1"/>
    <w:rsid w:val="002368CA"/>
    <w:rPr>
      <w:rFonts w:ascii="Courier New" w:hAnsi="Courier New" w:cs="Courier New"/>
    </w:rPr>
  </w:style>
  <w:style w:type="character" w:customStyle="1" w:styleId="WW8Num32z2">
    <w:name w:val="WW8Num32z2"/>
    <w:rsid w:val="002368CA"/>
    <w:rPr>
      <w:rFonts w:ascii="Wingdings" w:hAnsi="Wingdings" w:cs="Wingdings"/>
    </w:rPr>
  </w:style>
  <w:style w:type="character" w:customStyle="1" w:styleId="WW8Num32z3">
    <w:name w:val="WW8Num32z3"/>
    <w:rsid w:val="002368CA"/>
    <w:rPr>
      <w:rFonts w:ascii="Symbol" w:hAnsi="Symbol" w:cs="Symbol"/>
    </w:rPr>
  </w:style>
  <w:style w:type="character" w:customStyle="1" w:styleId="FontStyle30">
    <w:name w:val="Font Style30"/>
    <w:rsid w:val="002368CA"/>
    <w:rPr>
      <w:rFonts w:ascii="Times New Roman" w:hAnsi="Times New Roman" w:cs="Times New Roman"/>
      <w:sz w:val="28"/>
      <w:szCs w:val="28"/>
    </w:rPr>
  </w:style>
  <w:style w:type="paragraph" w:customStyle="1" w:styleId="318">
    <w:name w:val="Основной текст 31"/>
    <w:basedOn w:val="a3"/>
    <w:rsid w:val="002368CA"/>
    <w:pPr>
      <w:suppressAutoHyphens/>
      <w:spacing w:after="120"/>
    </w:pPr>
    <w:rPr>
      <w:sz w:val="16"/>
      <w:szCs w:val="16"/>
      <w:lang w:eastAsia="zh-CN"/>
    </w:rPr>
  </w:style>
  <w:style w:type="paragraph" w:customStyle="1" w:styleId="219">
    <w:name w:val="Основной текст с отступом 21"/>
    <w:basedOn w:val="a3"/>
    <w:rsid w:val="002368CA"/>
    <w:pPr>
      <w:suppressAutoHyphens/>
      <w:spacing w:after="120" w:line="480" w:lineRule="auto"/>
      <w:ind w:left="283"/>
    </w:pPr>
    <w:rPr>
      <w:lang w:eastAsia="zh-CN"/>
    </w:rPr>
  </w:style>
  <w:style w:type="paragraph" w:customStyle="1" w:styleId="afffffff2">
    <w:name w:val="Содержимое врезки"/>
    <w:basedOn w:val="a3"/>
    <w:rsid w:val="002368CA"/>
    <w:pPr>
      <w:suppressAutoHyphens/>
    </w:pPr>
    <w:rPr>
      <w:lang w:eastAsia="zh-CN"/>
    </w:rPr>
  </w:style>
  <w:style w:type="paragraph" w:customStyle="1" w:styleId="text1">
    <w:name w:val="text1"/>
    <w:basedOn w:val="a3"/>
    <w:rsid w:val="002368CA"/>
    <w:pPr>
      <w:spacing w:after="300"/>
    </w:pPr>
  </w:style>
  <w:style w:type="paragraph" w:styleId="afffffff3">
    <w:name w:val="TOC Heading"/>
    <w:basedOn w:val="11"/>
    <w:next w:val="a3"/>
    <w:qFormat/>
    <w:rsid w:val="002368CA"/>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2368CA"/>
    <w:rPr>
      <w:rFonts w:ascii="Times New Roman" w:hAnsi="Times New Roman" w:cs="Times New Roman"/>
      <w:sz w:val="18"/>
      <w:szCs w:val="18"/>
    </w:rPr>
  </w:style>
  <w:style w:type="paragraph" w:customStyle="1" w:styleId="afffffff4">
    <w:name w:val="Базовый"/>
    <w:rsid w:val="002368CA"/>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2368CA"/>
    <w:rPr>
      <w:rFonts w:cs="Times New Roman"/>
      <w:color w:val="0000FF"/>
      <w:u w:val="single"/>
    </w:rPr>
  </w:style>
  <w:style w:type="character" w:customStyle="1" w:styleId="textmaincenter">
    <w:name w:val="textmain_center"/>
    <w:rsid w:val="002368CA"/>
  </w:style>
  <w:style w:type="character" w:customStyle="1" w:styleId="WW8Num2z3">
    <w:name w:val="WW8Num2z3"/>
    <w:rsid w:val="002368CA"/>
  </w:style>
  <w:style w:type="character" w:customStyle="1" w:styleId="WW8Num2z4">
    <w:name w:val="WW8Num2z4"/>
    <w:rsid w:val="002368CA"/>
  </w:style>
  <w:style w:type="character" w:customStyle="1" w:styleId="WW8Num2z5">
    <w:name w:val="WW8Num2z5"/>
    <w:rsid w:val="002368CA"/>
  </w:style>
  <w:style w:type="character" w:customStyle="1" w:styleId="WW8Num2z6">
    <w:name w:val="WW8Num2z6"/>
    <w:rsid w:val="002368CA"/>
  </w:style>
  <w:style w:type="character" w:customStyle="1" w:styleId="WW8Num2z7">
    <w:name w:val="WW8Num2z7"/>
    <w:rsid w:val="002368CA"/>
  </w:style>
  <w:style w:type="character" w:customStyle="1" w:styleId="WW8Num2z8">
    <w:name w:val="WW8Num2z8"/>
    <w:rsid w:val="002368CA"/>
  </w:style>
  <w:style w:type="character" w:customStyle="1" w:styleId="WW8Num3z4">
    <w:name w:val="WW8Num3z4"/>
    <w:rsid w:val="002368CA"/>
  </w:style>
  <w:style w:type="character" w:customStyle="1" w:styleId="WW8Num3z5">
    <w:name w:val="WW8Num3z5"/>
    <w:rsid w:val="002368CA"/>
  </w:style>
  <w:style w:type="character" w:customStyle="1" w:styleId="WW8Num3z6">
    <w:name w:val="WW8Num3z6"/>
    <w:rsid w:val="002368CA"/>
  </w:style>
  <w:style w:type="character" w:customStyle="1" w:styleId="WW8Num3z7">
    <w:name w:val="WW8Num3z7"/>
    <w:rsid w:val="002368CA"/>
  </w:style>
  <w:style w:type="character" w:customStyle="1" w:styleId="WW8Num3z8">
    <w:name w:val="WW8Num3z8"/>
    <w:rsid w:val="002368CA"/>
  </w:style>
  <w:style w:type="paragraph" w:customStyle="1" w:styleId="LO-Normal">
    <w:name w:val="LO-Normal"/>
    <w:rsid w:val="002368CA"/>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2368CA"/>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2368CA"/>
  </w:style>
  <w:style w:type="character" w:customStyle="1" w:styleId="afffffff6">
    <w:name w:val="Стиль Обычный"/>
    <w:rsid w:val="002368CA"/>
    <w:rPr>
      <w:rFonts w:ascii="Times New Roman" w:hAnsi="Times New Roman"/>
      <w:sz w:val="24"/>
    </w:rPr>
  </w:style>
  <w:style w:type="paragraph" w:customStyle="1" w:styleId="2TimesNewRoman12">
    <w:name w:val="Стиль Заголовок 2 + Times New Roman 12 пт"/>
    <w:basedOn w:val="21"/>
    <w:rsid w:val="002368CA"/>
    <w:rPr>
      <w:i w:val="0"/>
      <w:sz w:val="24"/>
      <w:lang w:eastAsia="ru-RU"/>
    </w:rPr>
  </w:style>
  <w:style w:type="paragraph" w:customStyle="1" w:styleId="afffffff7">
    <w:name w:val="Стиль Основной текст"/>
    <w:basedOn w:val="a3"/>
    <w:rsid w:val="002368CA"/>
    <w:rPr>
      <w:szCs w:val="20"/>
    </w:rPr>
  </w:style>
  <w:style w:type="character" w:customStyle="1" w:styleId="1ffff2">
    <w:name w:val="Основной текст + Полужирный1"/>
    <w:rsid w:val="002368CA"/>
    <w:rPr>
      <w:rFonts w:ascii="Times New Roman" w:hAnsi="Times New Roman" w:cs="Times New Roman"/>
      <w:b/>
      <w:bCs/>
      <w:sz w:val="20"/>
      <w:szCs w:val="20"/>
    </w:rPr>
  </w:style>
  <w:style w:type="paragraph" w:customStyle="1" w:styleId="319">
    <w:name w:val="Основной текст (3)1"/>
    <w:basedOn w:val="a3"/>
    <w:rsid w:val="002368CA"/>
    <w:pPr>
      <w:shd w:val="clear" w:color="auto" w:fill="FFFFFF"/>
      <w:spacing w:before="300" w:after="180" w:line="240" w:lineRule="atLeast"/>
    </w:pPr>
    <w:rPr>
      <w:rFonts w:ascii="Garamond" w:hAnsi="Garamond"/>
    </w:rPr>
  </w:style>
  <w:style w:type="character" w:customStyle="1" w:styleId="48">
    <w:name w:val="Основной текст (4)"/>
    <w:link w:val="413"/>
    <w:rsid w:val="002368CA"/>
    <w:rPr>
      <w:rFonts w:ascii="Garamond" w:hAnsi="Garamond"/>
      <w:sz w:val="24"/>
      <w:szCs w:val="24"/>
      <w:shd w:val="clear" w:color="auto" w:fill="FFFFFF"/>
    </w:rPr>
  </w:style>
  <w:style w:type="paragraph" w:customStyle="1" w:styleId="413">
    <w:name w:val="Основной текст (4)1"/>
    <w:basedOn w:val="a3"/>
    <w:link w:val="48"/>
    <w:rsid w:val="002368CA"/>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2368CA"/>
    <w:rPr>
      <w:rFonts w:ascii="Garamond" w:hAnsi="Garamond"/>
      <w:sz w:val="24"/>
      <w:szCs w:val="24"/>
      <w:shd w:val="clear" w:color="auto" w:fill="FFFFFF"/>
    </w:rPr>
  </w:style>
  <w:style w:type="paragraph" w:customStyle="1" w:styleId="21a">
    <w:name w:val="Подпись к картинке (2)1"/>
    <w:basedOn w:val="a3"/>
    <w:link w:val="2fb"/>
    <w:rsid w:val="002368CA"/>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2368CA"/>
    <w:rPr>
      <w:rFonts w:ascii="Garamond" w:hAnsi="Garamond"/>
      <w:b/>
      <w:bCs/>
      <w:sz w:val="18"/>
      <w:szCs w:val="18"/>
      <w:shd w:val="clear" w:color="auto" w:fill="FFFFFF"/>
    </w:rPr>
  </w:style>
  <w:style w:type="paragraph" w:customStyle="1" w:styleId="261">
    <w:name w:val="Основной текст (26)1"/>
    <w:basedOn w:val="a3"/>
    <w:link w:val="260"/>
    <w:uiPriority w:val="99"/>
    <w:rsid w:val="002368CA"/>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2368CA"/>
    <w:rPr>
      <w:rFonts w:ascii="Century Schoolbook" w:hAnsi="Century Schoolbook"/>
      <w:shd w:val="clear" w:color="auto" w:fill="FFFFFF"/>
    </w:rPr>
  </w:style>
  <w:style w:type="paragraph" w:customStyle="1" w:styleId="5310">
    <w:name w:val="Основной текст (53)1"/>
    <w:basedOn w:val="a3"/>
    <w:link w:val="531"/>
    <w:rsid w:val="002368CA"/>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2368CA"/>
    <w:rPr>
      <w:rFonts w:ascii="Century Schoolbook" w:hAnsi="Century Schoolbook"/>
      <w:sz w:val="26"/>
      <w:szCs w:val="26"/>
      <w:shd w:val="clear" w:color="auto" w:fill="FFFFFF"/>
    </w:rPr>
  </w:style>
  <w:style w:type="paragraph" w:customStyle="1" w:styleId="711">
    <w:name w:val="Основной текст (7)1"/>
    <w:basedOn w:val="a3"/>
    <w:link w:val="74"/>
    <w:rsid w:val="002368CA"/>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2368CA"/>
    <w:rPr>
      <w:rFonts w:ascii="Trebuchet MS" w:hAnsi="Trebuchet MS"/>
      <w:b/>
      <w:bCs/>
      <w:sz w:val="14"/>
      <w:szCs w:val="14"/>
      <w:shd w:val="clear" w:color="auto" w:fill="FFFFFF"/>
    </w:rPr>
  </w:style>
  <w:style w:type="paragraph" w:customStyle="1" w:styleId="811">
    <w:name w:val="Основной текст (81)1"/>
    <w:basedOn w:val="a3"/>
    <w:link w:val="810"/>
    <w:rsid w:val="002368CA"/>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2368CA"/>
    <w:rPr>
      <w:sz w:val="10"/>
      <w:szCs w:val="10"/>
      <w:shd w:val="clear" w:color="auto" w:fill="FFFFFF"/>
      <w:lang w:val="ru-RU" w:eastAsia="ru-RU"/>
    </w:rPr>
  </w:style>
  <w:style w:type="paragraph" w:customStyle="1" w:styleId="741">
    <w:name w:val="Основной текст (74)1"/>
    <w:basedOn w:val="a3"/>
    <w:link w:val="740"/>
    <w:rsid w:val="002368CA"/>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2368CA"/>
    <w:rPr>
      <w:rFonts w:ascii="Garamond" w:hAnsi="Garamond"/>
      <w:sz w:val="10"/>
      <w:szCs w:val="10"/>
      <w:shd w:val="clear" w:color="auto" w:fill="FFFFFF"/>
      <w:lang w:val="ru-RU" w:eastAsia="ru-RU"/>
    </w:rPr>
  </w:style>
  <w:style w:type="paragraph" w:customStyle="1" w:styleId="271">
    <w:name w:val="Основной текст (27)1"/>
    <w:basedOn w:val="a3"/>
    <w:link w:val="270"/>
    <w:rsid w:val="002368CA"/>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2368CA"/>
    <w:pPr>
      <w:ind w:firstLine="709"/>
      <w:jc w:val="both"/>
    </w:pPr>
    <w:rPr>
      <w:rFonts w:ascii="Verdana" w:hAnsi="Verdana"/>
      <w:bCs/>
      <w:sz w:val="20"/>
      <w:szCs w:val="20"/>
    </w:rPr>
  </w:style>
  <w:style w:type="character" w:customStyle="1" w:styleId="3f2">
    <w:name w:val="Основной текст3"/>
    <w:rsid w:val="002368CA"/>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2368CA"/>
    <w:pPr>
      <w:spacing w:line="360" w:lineRule="auto"/>
    </w:pPr>
    <w:rPr>
      <w:szCs w:val="20"/>
    </w:rPr>
  </w:style>
  <w:style w:type="paragraph" w:customStyle="1" w:styleId="21b">
    <w:name w:val="Красная строка 21"/>
    <w:basedOn w:val="aff9"/>
    <w:rsid w:val="002368CA"/>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2368CA"/>
    <w:rPr>
      <w:szCs w:val="20"/>
    </w:rPr>
  </w:style>
  <w:style w:type="paragraph" w:customStyle="1" w:styleId="Style100">
    <w:name w:val="Style10"/>
    <w:basedOn w:val="a3"/>
    <w:rsid w:val="002368CA"/>
    <w:pPr>
      <w:widowControl w:val="0"/>
      <w:autoSpaceDE w:val="0"/>
      <w:autoSpaceDN w:val="0"/>
      <w:adjustRightInd w:val="0"/>
      <w:spacing w:line="321" w:lineRule="exact"/>
      <w:ind w:firstLine="485"/>
      <w:jc w:val="both"/>
    </w:pPr>
  </w:style>
  <w:style w:type="paragraph" w:customStyle="1" w:styleId="u">
    <w:name w:val="u"/>
    <w:basedOn w:val="a3"/>
    <w:rsid w:val="002368CA"/>
    <w:pPr>
      <w:spacing w:before="100" w:beforeAutospacing="1" w:after="100" w:afterAutospacing="1"/>
    </w:pPr>
  </w:style>
  <w:style w:type="character" w:customStyle="1" w:styleId="FontStyle95">
    <w:name w:val="Font Style95"/>
    <w:rsid w:val="002368CA"/>
    <w:rPr>
      <w:rFonts w:ascii="Times New Roman" w:hAnsi="Times New Roman" w:cs="Times New Roman"/>
      <w:sz w:val="22"/>
      <w:szCs w:val="22"/>
    </w:rPr>
  </w:style>
  <w:style w:type="character" w:customStyle="1" w:styleId="FontStyle94">
    <w:name w:val="Font Style94"/>
    <w:rsid w:val="002368CA"/>
    <w:rPr>
      <w:rFonts w:ascii="Times New Roman" w:hAnsi="Times New Roman" w:cs="Times New Roman"/>
      <w:b/>
      <w:bCs/>
      <w:sz w:val="22"/>
      <w:szCs w:val="22"/>
    </w:rPr>
  </w:style>
  <w:style w:type="character" w:customStyle="1" w:styleId="FontStyle231">
    <w:name w:val="Font Style231"/>
    <w:rsid w:val="002368CA"/>
    <w:rPr>
      <w:rFonts w:ascii="Times New Roman" w:hAnsi="Times New Roman" w:cs="Times New Roman"/>
      <w:sz w:val="26"/>
      <w:szCs w:val="26"/>
    </w:rPr>
  </w:style>
  <w:style w:type="character" w:customStyle="1" w:styleId="Heading1Char1">
    <w:name w:val="Heading 1 Char1"/>
    <w:aliases w:val="Знак Char1"/>
    <w:locked/>
    <w:rsid w:val="002368CA"/>
    <w:rPr>
      <w:rFonts w:ascii="Times New Roman" w:hAnsi="Times New Roman" w:cs="Tahoma"/>
      <w:b/>
      <w:bCs/>
      <w:kern w:val="32"/>
      <w:sz w:val="32"/>
      <w:szCs w:val="32"/>
      <w:lang w:eastAsia="ru-RU"/>
    </w:rPr>
  </w:style>
  <w:style w:type="character" w:customStyle="1" w:styleId="news">
    <w:name w:val="news"/>
    <w:rsid w:val="002368CA"/>
    <w:rPr>
      <w:rFonts w:ascii="Times New Roman" w:hAnsi="Times New Roman" w:cs="Times New Roman"/>
    </w:rPr>
  </w:style>
  <w:style w:type="character" w:customStyle="1" w:styleId="hl">
    <w:name w:val="hl"/>
    <w:rsid w:val="002368CA"/>
    <w:rPr>
      <w:rFonts w:cs="Times New Roman"/>
    </w:rPr>
  </w:style>
  <w:style w:type="character" w:customStyle="1" w:styleId="DocumentMapChar">
    <w:name w:val="Document Map Char"/>
    <w:semiHidden/>
    <w:locked/>
    <w:rsid w:val="002368CA"/>
    <w:rPr>
      <w:rFonts w:ascii="Tahoma" w:hAnsi="Tahoma" w:cs="Tahoma"/>
      <w:lang w:val="ru-RU" w:eastAsia="ru-RU" w:bidi="ar-SA"/>
    </w:rPr>
  </w:style>
  <w:style w:type="character" w:customStyle="1" w:styleId="BodyText3Char">
    <w:name w:val="Body Text 3 Char"/>
    <w:aliases w:val="Знак5 Char"/>
    <w:locked/>
    <w:rsid w:val="002368CA"/>
    <w:rPr>
      <w:sz w:val="16"/>
      <w:szCs w:val="16"/>
      <w:lang w:val="ru-RU" w:eastAsia="ru-RU" w:bidi="ar-SA"/>
    </w:rPr>
  </w:style>
  <w:style w:type="character" w:customStyle="1" w:styleId="BalloonTextChar">
    <w:name w:val="Balloon Text Char"/>
    <w:locked/>
    <w:rsid w:val="002368CA"/>
    <w:rPr>
      <w:rFonts w:ascii="Tahoma" w:hAnsi="Tahoma" w:cs="Tahoma"/>
      <w:sz w:val="16"/>
      <w:szCs w:val="16"/>
      <w:lang w:val="ru-RU" w:eastAsia="ru-RU" w:bidi="ar-SA"/>
    </w:rPr>
  </w:style>
  <w:style w:type="character" w:customStyle="1" w:styleId="FontStyle145">
    <w:name w:val="Font Style145"/>
    <w:rsid w:val="002368CA"/>
    <w:rPr>
      <w:rFonts w:ascii="Times New Roman" w:hAnsi="Times New Roman" w:cs="Times New Roman"/>
      <w:color w:val="000000"/>
      <w:sz w:val="18"/>
      <w:szCs w:val="18"/>
    </w:rPr>
  </w:style>
  <w:style w:type="character" w:customStyle="1" w:styleId="FontStyle215">
    <w:name w:val="Font Style215"/>
    <w:rsid w:val="002368CA"/>
    <w:rPr>
      <w:rFonts w:ascii="Times New Roman" w:hAnsi="Times New Roman" w:cs="Times New Roman"/>
      <w:b/>
      <w:bCs/>
      <w:color w:val="000000"/>
      <w:sz w:val="18"/>
      <w:szCs w:val="18"/>
    </w:rPr>
  </w:style>
  <w:style w:type="character" w:customStyle="1" w:styleId="FontStyle153">
    <w:name w:val="Font Style153"/>
    <w:rsid w:val="002368CA"/>
    <w:rPr>
      <w:rFonts w:ascii="Times New Roman" w:hAnsi="Times New Roman" w:cs="Times New Roman"/>
      <w:i/>
      <w:iCs/>
      <w:color w:val="000000"/>
      <w:sz w:val="18"/>
      <w:szCs w:val="18"/>
    </w:rPr>
  </w:style>
  <w:style w:type="paragraph" w:customStyle="1" w:styleId="Style101">
    <w:name w:val="Style101"/>
    <w:basedOn w:val="a3"/>
    <w:rsid w:val="002368CA"/>
    <w:pPr>
      <w:widowControl w:val="0"/>
      <w:suppressAutoHyphens/>
      <w:autoSpaceDE w:val="0"/>
      <w:spacing w:line="240" w:lineRule="atLeast"/>
    </w:pPr>
    <w:rPr>
      <w:sz w:val="20"/>
      <w:szCs w:val="20"/>
      <w:lang w:eastAsia="ar-SA"/>
    </w:rPr>
  </w:style>
  <w:style w:type="character" w:customStyle="1" w:styleId="FontStyle173">
    <w:name w:val="Font Style173"/>
    <w:rsid w:val="002368CA"/>
    <w:rPr>
      <w:rFonts w:ascii="Times New Roman" w:hAnsi="Times New Roman" w:cs="Times New Roman"/>
      <w:i/>
      <w:iCs/>
      <w:color w:val="000000"/>
      <w:spacing w:val="20"/>
      <w:sz w:val="18"/>
      <w:szCs w:val="18"/>
    </w:rPr>
  </w:style>
  <w:style w:type="paragraph" w:customStyle="1" w:styleId="Style92">
    <w:name w:val="Style92"/>
    <w:basedOn w:val="a3"/>
    <w:rsid w:val="002368CA"/>
    <w:pPr>
      <w:widowControl w:val="0"/>
      <w:suppressAutoHyphens/>
      <w:autoSpaceDE w:val="0"/>
      <w:spacing w:line="240" w:lineRule="atLeast"/>
    </w:pPr>
    <w:rPr>
      <w:sz w:val="20"/>
      <w:szCs w:val="20"/>
      <w:lang w:eastAsia="ar-SA"/>
    </w:rPr>
  </w:style>
  <w:style w:type="paragraph" w:customStyle="1" w:styleId="Style87">
    <w:name w:val="Style87"/>
    <w:basedOn w:val="a3"/>
    <w:rsid w:val="002368CA"/>
    <w:pPr>
      <w:widowControl w:val="0"/>
      <w:suppressAutoHyphens/>
      <w:autoSpaceDE w:val="0"/>
      <w:spacing w:line="240" w:lineRule="atLeast"/>
    </w:pPr>
    <w:rPr>
      <w:sz w:val="20"/>
      <w:szCs w:val="20"/>
      <w:lang w:eastAsia="ar-SA"/>
    </w:rPr>
  </w:style>
  <w:style w:type="paragraph" w:customStyle="1" w:styleId="Style44">
    <w:name w:val="Style44"/>
    <w:basedOn w:val="a3"/>
    <w:rsid w:val="002368CA"/>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2368CA"/>
    <w:rPr>
      <w:rFonts w:ascii="Arial" w:hAnsi="Arial" w:cs="Arial"/>
      <w:b/>
      <w:bCs/>
      <w:sz w:val="18"/>
      <w:szCs w:val="18"/>
    </w:rPr>
  </w:style>
  <w:style w:type="character" w:customStyle="1" w:styleId="FontStyle255">
    <w:name w:val="Font Style255"/>
    <w:rsid w:val="002368CA"/>
    <w:rPr>
      <w:rFonts w:ascii="Times New Roman" w:hAnsi="Times New Roman" w:cs="Times New Roman"/>
      <w:b/>
      <w:bCs/>
      <w:i/>
      <w:iCs/>
      <w:sz w:val="20"/>
      <w:szCs w:val="20"/>
    </w:rPr>
  </w:style>
  <w:style w:type="character" w:customStyle="1" w:styleId="FontStyle256">
    <w:name w:val="Font Style256"/>
    <w:rsid w:val="002368CA"/>
    <w:rPr>
      <w:rFonts w:ascii="Times New Roman" w:hAnsi="Times New Roman" w:cs="Times New Roman"/>
      <w:b/>
      <w:bCs/>
      <w:sz w:val="20"/>
      <w:szCs w:val="20"/>
    </w:rPr>
  </w:style>
  <w:style w:type="character" w:customStyle="1" w:styleId="FontStyle240">
    <w:name w:val="Font Style240"/>
    <w:rsid w:val="002368CA"/>
    <w:rPr>
      <w:rFonts w:ascii="Times New Roman" w:hAnsi="Times New Roman" w:cs="Times New Roman"/>
      <w:sz w:val="18"/>
      <w:szCs w:val="18"/>
    </w:rPr>
  </w:style>
  <w:style w:type="character" w:customStyle="1" w:styleId="FontStyle253">
    <w:name w:val="Font Style253"/>
    <w:rsid w:val="002368CA"/>
    <w:rPr>
      <w:rFonts w:ascii="Times New Roman" w:hAnsi="Times New Roman" w:cs="Times New Roman"/>
      <w:i/>
      <w:iCs/>
      <w:sz w:val="18"/>
      <w:szCs w:val="18"/>
    </w:rPr>
  </w:style>
  <w:style w:type="character" w:customStyle="1" w:styleId="FontStyle234">
    <w:name w:val="Font Style234"/>
    <w:rsid w:val="002368CA"/>
    <w:rPr>
      <w:rFonts w:ascii="Arial" w:hAnsi="Arial" w:cs="Arial"/>
      <w:b/>
      <w:bCs/>
      <w:sz w:val="16"/>
      <w:szCs w:val="16"/>
    </w:rPr>
  </w:style>
  <w:style w:type="paragraph" w:customStyle="1" w:styleId="Style55">
    <w:name w:val="Style55"/>
    <w:basedOn w:val="a3"/>
    <w:rsid w:val="002368CA"/>
    <w:pPr>
      <w:widowControl w:val="0"/>
      <w:autoSpaceDE w:val="0"/>
      <w:autoSpaceDN w:val="0"/>
      <w:adjustRightInd w:val="0"/>
    </w:pPr>
    <w:rPr>
      <w:rFonts w:ascii="Segoe UI" w:hAnsi="Segoe UI" w:cs="Segoe UI"/>
    </w:rPr>
  </w:style>
  <w:style w:type="paragraph" w:customStyle="1" w:styleId="Style69">
    <w:name w:val="Style69"/>
    <w:basedOn w:val="a3"/>
    <w:rsid w:val="002368CA"/>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2368CA"/>
    <w:pPr>
      <w:widowControl w:val="0"/>
      <w:autoSpaceDE w:val="0"/>
      <w:autoSpaceDN w:val="0"/>
      <w:adjustRightInd w:val="0"/>
    </w:pPr>
    <w:rPr>
      <w:rFonts w:ascii="Segoe UI" w:hAnsi="Segoe UI" w:cs="Segoe UI"/>
    </w:rPr>
  </w:style>
  <w:style w:type="character" w:customStyle="1" w:styleId="FontStyle271">
    <w:name w:val="Font Style271"/>
    <w:rsid w:val="002368CA"/>
    <w:rPr>
      <w:rFonts w:ascii="Arial" w:hAnsi="Arial" w:cs="Arial"/>
      <w:b/>
      <w:bCs/>
      <w:spacing w:val="-10"/>
      <w:sz w:val="18"/>
      <w:szCs w:val="18"/>
    </w:rPr>
  </w:style>
  <w:style w:type="character" w:customStyle="1" w:styleId="FontStyle38">
    <w:name w:val="Font Style38"/>
    <w:rsid w:val="002368CA"/>
    <w:rPr>
      <w:rFonts w:ascii="Times New Roman" w:hAnsi="Times New Roman" w:cs="Times New Roman"/>
      <w:sz w:val="28"/>
      <w:szCs w:val="28"/>
    </w:rPr>
  </w:style>
  <w:style w:type="character" w:customStyle="1" w:styleId="FontStyle35">
    <w:name w:val="Font Style35"/>
    <w:rsid w:val="002368CA"/>
    <w:rPr>
      <w:rFonts w:ascii="Times New Roman" w:hAnsi="Times New Roman" w:cs="Times New Roman"/>
      <w:sz w:val="26"/>
      <w:szCs w:val="26"/>
    </w:rPr>
  </w:style>
  <w:style w:type="paragraph" w:customStyle="1" w:styleId="Style15">
    <w:name w:val="Style15"/>
    <w:basedOn w:val="a3"/>
    <w:rsid w:val="002368CA"/>
    <w:pPr>
      <w:widowControl w:val="0"/>
      <w:autoSpaceDE w:val="0"/>
      <w:autoSpaceDN w:val="0"/>
      <w:adjustRightInd w:val="0"/>
      <w:spacing w:line="482" w:lineRule="exact"/>
      <w:ind w:firstLine="701"/>
      <w:jc w:val="both"/>
    </w:pPr>
  </w:style>
  <w:style w:type="paragraph" w:customStyle="1" w:styleId="Style22">
    <w:name w:val="Style22"/>
    <w:basedOn w:val="a3"/>
    <w:rsid w:val="002368CA"/>
    <w:pPr>
      <w:widowControl w:val="0"/>
      <w:autoSpaceDE w:val="0"/>
      <w:autoSpaceDN w:val="0"/>
      <w:adjustRightInd w:val="0"/>
      <w:spacing w:line="274" w:lineRule="exact"/>
    </w:pPr>
  </w:style>
  <w:style w:type="character" w:customStyle="1" w:styleId="citation">
    <w:name w:val="citation"/>
    <w:rsid w:val="002368CA"/>
  </w:style>
  <w:style w:type="character" w:customStyle="1" w:styleId="xmlemitalic10">
    <w:name w:val="xmlemitalic1"/>
    <w:rsid w:val="002368CA"/>
  </w:style>
  <w:style w:type="paragraph" w:customStyle="1" w:styleId="nospacing">
    <w:name w:val="nospacing"/>
    <w:basedOn w:val="a3"/>
    <w:rsid w:val="002368CA"/>
    <w:pPr>
      <w:spacing w:before="100" w:beforeAutospacing="1" w:after="100" w:afterAutospacing="1"/>
    </w:pPr>
  </w:style>
  <w:style w:type="paragraph" w:customStyle="1" w:styleId="afffffff9">
    <w:name w:val="...... . ......."/>
    <w:basedOn w:val="Default"/>
    <w:next w:val="Default"/>
    <w:rsid w:val="002368CA"/>
    <w:rPr>
      <w:color w:val="auto"/>
    </w:rPr>
  </w:style>
  <w:style w:type="paragraph" w:customStyle="1" w:styleId="PrilogRazd">
    <w:name w:val="Prilog Razd"/>
    <w:rsid w:val="002368CA"/>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2368CA"/>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2368CA"/>
    <w:rPr>
      <w:rFonts w:ascii="Calibri" w:hAnsi="Calibri"/>
      <w:i/>
      <w:iCs/>
      <w:sz w:val="24"/>
      <w:szCs w:val="24"/>
      <w:lang w:val="ru-RU" w:eastAsia="en-US" w:bidi="ar-SA"/>
    </w:rPr>
  </w:style>
  <w:style w:type="character" w:customStyle="1" w:styleId="640">
    <w:name w:val="Знак Знак64"/>
    <w:locked/>
    <w:rsid w:val="002368CA"/>
    <w:rPr>
      <w:b/>
      <w:bCs/>
      <w:sz w:val="28"/>
      <w:szCs w:val="28"/>
      <w:lang w:val="ru-RU" w:eastAsia="ru-RU" w:bidi="ar-SA"/>
    </w:rPr>
  </w:style>
  <w:style w:type="character" w:customStyle="1" w:styleId="FontStyle133">
    <w:name w:val="Font Style133"/>
    <w:rsid w:val="002368CA"/>
    <w:rPr>
      <w:rFonts w:ascii="Times New Roman" w:hAnsi="Times New Roman" w:cs="Times New Roman"/>
      <w:i/>
      <w:iCs/>
      <w:sz w:val="18"/>
      <w:szCs w:val="18"/>
    </w:rPr>
  </w:style>
  <w:style w:type="character" w:customStyle="1" w:styleId="blk3">
    <w:name w:val="blk3"/>
    <w:rsid w:val="002368CA"/>
    <w:rPr>
      <w:vanish w:val="0"/>
    </w:rPr>
  </w:style>
  <w:style w:type="paragraph" w:customStyle="1" w:styleId="afffffffa">
    <w:name w:val="Словарная статья"/>
    <w:basedOn w:val="a3"/>
    <w:next w:val="a3"/>
    <w:rsid w:val="002368CA"/>
    <w:pPr>
      <w:autoSpaceDE w:val="0"/>
      <w:autoSpaceDN w:val="0"/>
      <w:adjustRightInd w:val="0"/>
      <w:ind w:left="170" w:right="118"/>
      <w:jc w:val="both"/>
    </w:pPr>
    <w:rPr>
      <w:rFonts w:ascii="Arial" w:hAnsi="Arial"/>
      <w:sz w:val="20"/>
      <w:szCs w:val="20"/>
    </w:rPr>
  </w:style>
  <w:style w:type="character" w:customStyle="1" w:styleId="FontStyle214">
    <w:name w:val="Font Style214"/>
    <w:rsid w:val="002368CA"/>
    <w:rPr>
      <w:rFonts w:ascii="Trebuchet MS" w:hAnsi="Trebuchet MS" w:cs="Trebuchet MS"/>
      <w:b/>
      <w:bCs/>
      <w:color w:val="000000"/>
      <w:sz w:val="22"/>
      <w:szCs w:val="22"/>
    </w:rPr>
  </w:style>
  <w:style w:type="character" w:customStyle="1" w:styleId="afffffffb">
    <w:name w:val="Цветовое выделение"/>
    <w:rsid w:val="002368CA"/>
    <w:rPr>
      <w:b/>
      <w:bCs/>
      <w:color w:val="000080"/>
      <w:sz w:val="22"/>
      <w:szCs w:val="22"/>
    </w:rPr>
  </w:style>
  <w:style w:type="character" w:customStyle="1" w:styleId="afffffffc">
    <w:name w:val="Гипертекстовая ссылка"/>
    <w:rsid w:val="002368CA"/>
    <w:rPr>
      <w:b/>
      <w:bCs/>
      <w:color w:val="008000"/>
      <w:sz w:val="22"/>
      <w:szCs w:val="22"/>
      <w:u w:val="single"/>
    </w:rPr>
  </w:style>
  <w:style w:type="paragraph" w:customStyle="1" w:styleId="Tst1">
    <w:name w:val="Tst1"/>
    <w:basedOn w:val="a3"/>
    <w:rsid w:val="002368CA"/>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2368CA"/>
    <w:rPr>
      <w:sz w:val="24"/>
      <w:lang w:val="ru-RU" w:eastAsia="ru-RU" w:bidi="ar-SA"/>
    </w:rPr>
  </w:style>
  <w:style w:type="character" w:customStyle="1" w:styleId="FontStyle816">
    <w:name w:val="Font Style816"/>
    <w:rsid w:val="002368CA"/>
    <w:rPr>
      <w:rFonts w:ascii="Times New Roman" w:hAnsi="Times New Roman" w:cs="Times New Roman"/>
      <w:sz w:val="20"/>
      <w:szCs w:val="20"/>
    </w:rPr>
  </w:style>
  <w:style w:type="paragraph" w:customStyle="1" w:styleId="opredelenie">
    <w:name w:val="opredelenie"/>
    <w:basedOn w:val="a3"/>
    <w:rsid w:val="002368CA"/>
    <w:pPr>
      <w:spacing w:before="100" w:beforeAutospacing="1" w:after="100" w:afterAutospacing="1"/>
    </w:pPr>
  </w:style>
  <w:style w:type="paragraph" w:customStyle="1" w:styleId="afffffffd">
    <w:name w:val="НУМ"/>
    <w:basedOn w:val="afff3"/>
    <w:next w:val="afff3"/>
    <w:rsid w:val="002368CA"/>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2368CA"/>
    <w:rPr>
      <w:rFonts w:ascii="Cambria" w:eastAsia="Times New Roman" w:hAnsi="Cambria" w:cs="Times New Roman" w:hint="default"/>
      <w:b/>
      <w:bCs/>
      <w:color w:val="4F81BD"/>
      <w:sz w:val="26"/>
      <w:szCs w:val="26"/>
    </w:rPr>
  </w:style>
  <w:style w:type="character" w:customStyle="1" w:styleId="280">
    <w:name w:val="Знак Знак28"/>
    <w:locked/>
    <w:rsid w:val="002368CA"/>
    <w:rPr>
      <w:b/>
      <w:bCs/>
      <w:lang w:val="ru-RU" w:eastAsia="ru-RU" w:bidi="ar-SA"/>
    </w:rPr>
  </w:style>
  <w:style w:type="paragraph" w:customStyle="1" w:styleId="afffffffe">
    <w:name w:val="ТЕМА"/>
    <w:basedOn w:val="a3"/>
    <w:rsid w:val="002368CA"/>
    <w:pPr>
      <w:spacing w:after="60" w:line="264" w:lineRule="auto"/>
      <w:jc w:val="both"/>
    </w:pPr>
    <w:rPr>
      <w:rFonts w:ascii="Arial" w:hAnsi="Arial"/>
      <w:b/>
      <w:sz w:val="30"/>
    </w:rPr>
  </w:style>
  <w:style w:type="character" w:customStyle="1" w:styleId="3f3">
    <w:name w:val="Гиперссылка3"/>
    <w:rsid w:val="002368CA"/>
    <w:rPr>
      <w:strike w:val="0"/>
      <w:dstrike w:val="0"/>
      <w:color w:val="2C437A"/>
      <w:u w:val="none"/>
    </w:rPr>
  </w:style>
  <w:style w:type="paragraph" w:customStyle="1" w:styleId="affffffff">
    <w:name w:val="Список М"/>
    <w:basedOn w:val="afff3"/>
    <w:rsid w:val="002368CA"/>
    <w:pPr>
      <w:spacing w:before="0" w:beforeAutospacing="0" w:after="0" w:afterAutospacing="0" w:line="288" w:lineRule="auto"/>
      <w:jc w:val="both"/>
    </w:pPr>
    <w:rPr>
      <w:sz w:val="30"/>
      <w:szCs w:val="30"/>
      <w:lang w:bidi="ar-SA"/>
    </w:rPr>
  </w:style>
  <w:style w:type="character" w:customStyle="1" w:styleId="FontStyle31">
    <w:name w:val="Font Style31"/>
    <w:rsid w:val="002368CA"/>
    <w:rPr>
      <w:rFonts w:ascii="Times New Roman" w:hAnsi="Times New Roman" w:cs="Times New Roman"/>
      <w:b/>
      <w:bCs/>
      <w:sz w:val="28"/>
      <w:szCs w:val="28"/>
    </w:rPr>
  </w:style>
  <w:style w:type="character" w:customStyle="1" w:styleId="480">
    <w:name w:val="Знак Знак48"/>
    <w:locked/>
    <w:rsid w:val="002368CA"/>
    <w:rPr>
      <w:b/>
      <w:bCs/>
      <w:sz w:val="27"/>
      <w:szCs w:val="27"/>
      <w:lang w:val="ru-RU" w:eastAsia="ru-RU" w:bidi="ar-SA"/>
    </w:rPr>
  </w:style>
  <w:style w:type="character" w:customStyle="1" w:styleId="511">
    <w:name w:val="Знак5 Знак Знак1"/>
    <w:locked/>
    <w:rsid w:val="002368CA"/>
    <w:rPr>
      <w:sz w:val="16"/>
      <w:szCs w:val="16"/>
      <w:lang w:val="ru-RU" w:eastAsia="ru-RU" w:bidi="ar-SA"/>
    </w:rPr>
  </w:style>
  <w:style w:type="table" w:customStyle="1" w:styleId="1ffff3">
    <w:name w:val="Сетка таблицы1"/>
    <w:basedOn w:val="a5"/>
    <w:rsid w:val="002368CA"/>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2368CA"/>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2368CA"/>
    <w:rPr>
      <w:b/>
      <w:bCs/>
      <w:sz w:val="28"/>
      <w:szCs w:val="28"/>
      <w:lang w:val="ru-RU" w:eastAsia="ru-RU" w:bidi="ar-SA"/>
    </w:rPr>
  </w:style>
  <w:style w:type="character" w:customStyle="1" w:styleId="hl1">
    <w:name w:val="hl1"/>
    <w:rsid w:val="002368CA"/>
    <w:rPr>
      <w:color w:val="4682B4"/>
    </w:rPr>
  </w:style>
  <w:style w:type="character" w:customStyle="1" w:styleId="font23">
    <w:name w:val="font23"/>
    <w:rsid w:val="002368CA"/>
  </w:style>
  <w:style w:type="character" w:customStyle="1" w:styleId="texttext1">
    <w:name w:val="texttext1"/>
    <w:rsid w:val="002368CA"/>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2368CA"/>
    <w:rPr>
      <w:rFonts w:ascii="Times New Roman" w:hAnsi="Times New Roman" w:cs="Times New Roman" w:hint="default"/>
      <w:b/>
      <w:bCs/>
      <w:sz w:val="24"/>
      <w:szCs w:val="24"/>
    </w:rPr>
  </w:style>
  <w:style w:type="character" w:customStyle="1" w:styleId="authorabout1">
    <w:name w:val="authorabout1"/>
    <w:rsid w:val="002368CA"/>
    <w:rPr>
      <w:vanish w:val="0"/>
      <w:sz w:val="26"/>
      <w:szCs w:val="26"/>
    </w:rPr>
  </w:style>
  <w:style w:type="character" w:customStyle="1" w:styleId="authorabout">
    <w:name w:val="authorabout"/>
    <w:rsid w:val="002368CA"/>
    <w:rPr>
      <w:rFonts w:ascii="Times New Roman" w:hAnsi="Times New Roman" w:cs="Times New Roman" w:hint="default"/>
    </w:rPr>
  </w:style>
  <w:style w:type="character" w:customStyle="1" w:styleId="textbf">
    <w:name w:val="textbf"/>
    <w:rsid w:val="002368CA"/>
    <w:rPr>
      <w:rFonts w:cs="Times New Roman"/>
    </w:rPr>
  </w:style>
  <w:style w:type="character" w:customStyle="1" w:styleId="textit">
    <w:name w:val="textit"/>
    <w:rsid w:val="002368CA"/>
    <w:rPr>
      <w:rFonts w:cs="Times New Roman"/>
    </w:rPr>
  </w:style>
  <w:style w:type="character" w:customStyle="1" w:styleId="textdoc1">
    <w:name w:val="textdoc1"/>
    <w:rsid w:val="002368CA"/>
    <w:rPr>
      <w:rFonts w:cs="Times New Roman"/>
    </w:rPr>
  </w:style>
  <w:style w:type="paragraph" w:customStyle="1" w:styleId="textdoc">
    <w:name w:val="textdoc"/>
    <w:basedOn w:val="a3"/>
    <w:rsid w:val="002368CA"/>
    <w:pPr>
      <w:spacing w:before="100" w:beforeAutospacing="1" w:after="100" w:afterAutospacing="1"/>
    </w:pPr>
  </w:style>
  <w:style w:type="paragraph" w:customStyle="1" w:styleId="msonormalcxsplast">
    <w:name w:val="msonormalcxsplast"/>
    <w:basedOn w:val="a3"/>
    <w:rsid w:val="002368CA"/>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2368CA"/>
    <w:pPr>
      <w:spacing w:before="100" w:beforeAutospacing="1" w:after="100" w:afterAutospacing="1"/>
    </w:pPr>
    <w:rPr>
      <w:rFonts w:ascii="Arial" w:hAnsi="Arial" w:cs="Arial"/>
      <w:color w:val="000000"/>
      <w:sz w:val="20"/>
      <w:szCs w:val="20"/>
    </w:rPr>
  </w:style>
  <w:style w:type="character" w:customStyle="1" w:styleId="FontStyle52">
    <w:name w:val="Font Style52"/>
    <w:rsid w:val="002368CA"/>
    <w:rPr>
      <w:rFonts w:ascii="Times New Roman" w:hAnsi="Times New Roman" w:cs="Times New Roman"/>
      <w:sz w:val="20"/>
      <w:szCs w:val="20"/>
    </w:rPr>
  </w:style>
  <w:style w:type="character" w:customStyle="1" w:styleId="t9">
    <w:name w:val="t9"/>
    <w:rsid w:val="002368CA"/>
  </w:style>
  <w:style w:type="character" w:customStyle="1" w:styleId="t10">
    <w:name w:val="t10"/>
    <w:rsid w:val="002368CA"/>
  </w:style>
  <w:style w:type="character" w:customStyle="1" w:styleId="snsep">
    <w:name w:val="snsep"/>
    <w:rsid w:val="002368CA"/>
  </w:style>
  <w:style w:type="character" w:customStyle="1" w:styleId="FontStyle56">
    <w:name w:val="Font Style56"/>
    <w:rsid w:val="002368CA"/>
    <w:rPr>
      <w:rFonts w:ascii="Times New Roman" w:hAnsi="Times New Roman" w:cs="Times New Roman"/>
      <w:sz w:val="22"/>
      <w:szCs w:val="22"/>
    </w:rPr>
  </w:style>
  <w:style w:type="paragraph" w:customStyle="1" w:styleId="normalrus">
    <w:name w:val="normalrus"/>
    <w:basedOn w:val="a3"/>
    <w:rsid w:val="002368CA"/>
    <w:pPr>
      <w:spacing w:before="100" w:beforeAutospacing="1" w:after="100" w:afterAutospacing="1"/>
    </w:pPr>
  </w:style>
  <w:style w:type="paragraph" w:customStyle="1" w:styleId="listnum">
    <w:name w:val="listnum"/>
    <w:basedOn w:val="a3"/>
    <w:rsid w:val="002368CA"/>
    <w:pPr>
      <w:spacing w:before="100" w:beforeAutospacing="1" w:after="100" w:afterAutospacing="1"/>
    </w:pPr>
  </w:style>
  <w:style w:type="character" w:customStyle="1" w:styleId="bold">
    <w:name w:val="bold"/>
    <w:rsid w:val="002368CA"/>
    <w:rPr>
      <w:rFonts w:cs="Times New Roman"/>
    </w:rPr>
  </w:style>
  <w:style w:type="character" w:customStyle="1" w:styleId="133">
    <w:name w:val="табл_заголовок_13 Знак"/>
    <w:link w:val="134"/>
    <w:locked/>
    <w:rsid w:val="002368CA"/>
    <w:rPr>
      <w:b/>
      <w:bCs/>
      <w:sz w:val="26"/>
      <w:lang w:eastAsia="ru-RU"/>
    </w:rPr>
  </w:style>
  <w:style w:type="paragraph" w:customStyle="1" w:styleId="134">
    <w:name w:val="табл_заголовок_13"/>
    <w:basedOn w:val="a3"/>
    <w:link w:val="133"/>
    <w:rsid w:val="002368CA"/>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2368CA"/>
    <w:rPr>
      <w:rFonts w:ascii="Courier New" w:eastAsia="Calibri" w:hAnsi="Courier New"/>
      <w:sz w:val="20"/>
      <w:szCs w:val="20"/>
    </w:rPr>
  </w:style>
  <w:style w:type="paragraph" w:customStyle="1" w:styleId="a0cxspmiddle">
    <w:name w:val="a0cxspmiddle"/>
    <w:basedOn w:val="a3"/>
    <w:rsid w:val="002368CA"/>
    <w:pPr>
      <w:spacing w:before="100" w:beforeAutospacing="1" w:after="100" w:afterAutospacing="1"/>
    </w:pPr>
  </w:style>
  <w:style w:type="character" w:customStyle="1" w:styleId="wrc131">
    <w:name w:val="wrc131"/>
    <w:rsid w:val="002368CA"/>
    <w:rPr>
      <w:vanish/>
    </w:rPr>
  </w:style>
  <w:style w:type="character" w:customStyle="1" w:styleId="mw-editsection">
    <w:name w:val="mw-editsection"/>
    <w:rsid w:val="002368CA"/>
  </w:style>
  <w:style w:type="character" w:customStyle="1" w:styleId="num0">
    <w:name w:val="num0"/>
    <w:rsid w:val="002368CA"/>
  </w:style>
  <w:style w:type="paragraph" w:customStyle="1" w:styleId="c3">
    <w:name w:val="c3"/>
    <w:basedOn w:val="a3"/>
    <w:rsid w:val="002368CA"/>
    <w:pPr>
      <w:spacing w:before="100" w:beforeAutospacing="1" w:after="100" w:afterAutospacing="1"/>
    </w:pPr>
  </w:style>
  <w:style w:type="character" w:customStyle="1" w:styleId="c4">
    <w:name w:val="c4"/>
    <w:rsid w:val="002368CA"/>
  </w:style>
  <w:style w:type="paragraph" w:customStyle="1" w:styleId="HTML12">
    <w:name w:val="Стандартный HTML1"/>
    <w:basedOn w:val="a3"/>
    <w:rsid w:val="00236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2368CA"/>
    <w:rPr>
      <w:rFonts w:cs="Times New Roman"/>
    </w:rPr>
  </w:style>
  <w:style w:type="character" w:customStyle="1" w:styleId="BalloonTextChar1">
    <w:name w:val="Balloon Text Char1"/>
    <w:locked/>
    <w:rsid w:val="002368CA"/>
    <w:rPr>
      <w:rFonts w:cs="Times New Roman"/>
      <w:sz w:val="2"/>
    </w:rPr>
  </w:style>
  <w:style w:type="character" w:customStyle="1" w:styleId="highlight">
    <w:name w:val="highlight"/>
    <w:rsid w:val="002368CA"/>
    <w:rPr>
      <w:rFonts w:cs="Times New Roman"/>
    </w:rPr>
  </w:style>
  <w:style w:type="character" w:customStyle="1" w:styleId="style80">
    <w:name w:val="style8"/>
    <w:rsid w:val="002368CA"/>
    <w:rPr>
      <w:rFonts w:cs="Times New Roman"/>
    </w:rPr>
  </w:style>
  <w:style w:type="character" w:customStyle="1" w:styleId="b-serp-itemtextpassage">
    <w:name w:val="b-serp-item__text_passage"/>
    <w:rsid w:val="002368CA"/>
    <w:rPr>
      <w:rFonts w:cs="Times New Roman"/>
    </w:rPr>
  </w:style>
  <w:style w:type="character" w:customStyle="1" w:styleId="postbody">
    <w:name w:val="postbody"/>
    <w:rsid w:val="002368CA"/>
    <w:rPr>
      <w:rFonts w:cs="Times New Roman"/>
    </w:rPr>
  </w:style>
  <w:style w:type="paragraph" w:customStyle="1" w:styleId="ptx2">
    <w:name w:val="ptx2"/>
    <w:basedOn w:val="a3"/>
    <w:rsid w:val="002368CA"/>
    <w:pPr>
      <w:spacing w:before="100" w:beforeAutospacing="1" w:after="100" w:afterAutospacing="1"/>
    </w:pPr>
  </w:style>
  <w:style w:type="character" w:customStyle="1" w:styleId="512">
    <w:name w:val="Заголовок 5 Знак1"/>
    <w:locked/>
    <w:rsid w:val="002368CA"/>
    <w:rPr>
      <w:b/>
      <w:bCs/>
      <w:i/>
      <w:iCs/>
      <w:sz w:val="26"/>
      <w:szCs w:val="26"/>
    </w:rPr>
  </w:style>
  <w:style w:type="character" w:customStyle="1" w:styleId="affffffff0">
    <w:name w:val="Выделение жирным"/>
    <w:rsid w:val="002368CA"/>
    <w:rPr>
      <w:b/>
    </w:rPr>
  </w:style>
  <w:style w:type="character" w:customStyle="1" w:styleId="ListLabel1">
    <w:name w:val="ListLabel 1"/>
    <w:rsid w:val="002368CA"/>
    <w:rPr>
      <w:color w:val="000000"/>
      <w:spacing w:val="0"/>
      <w:position w:val="0"/>
      <w:sz w:val="20"/>
      <w:u w:val="none"/>
      <w:vertAlign w:val="baseline"/>
    </w:rPr>
  </w:style>
  <w:style w:type="character" w:customStyle="1" w:styleId="ListLabel2">
    <w:name w:val="ListLabel 2"/>
    <w:rsid w:val="002368CA"/>
  </w:style>
  <w:style w:type="character" w:customStyle="1" w:styleId="ListLabel3">
    <w:name w:val="ListLabel 3"/>
    <w:rsid w:val="002368CA"/>
    <w:rPr>
      <w:b/>
    </w:rPr>
  </w:style>
  <w:style w:type="character" w:customStyle="1" w:styleId="ListLabel4">
    <w:name w:val="ListLabel 4"/>
    <w:rsid w:val="002368CA"/>
  </w:style>
  <w:style w:type="character" w:customStyle="1" w:styleId="ListLabel5">
    <w:name w:val="ListLabel 5"/>
    <w:rsid w:val="002368CA"/>
    <w:rPr>
      <w:color w:val="00000A"/>
    </w:rPr>
  </w:style>
  <w:style w:type="character" w:customStyle="1" w:styleId="ListLabel6">
    <w:name w:val="ListLabel 6"/>
    <w:rsid w:val="002368CA"/>
    <w:rPr>
      <w:sz w:val="20"/>
    </w:rPr>
  </w:style>
  <w:style w:type="character" w:customStyle="1" w:styleId="2fe">
    <w:name w:val="Название Знак2"/>
    <w:locked/>
    <w:rsid w:val="002368CA"/>
    <w:rPr>
      <w:rFonts w:cs="Mangal"/>
      <w:i/>
      <w:iCs/>
      <w:color w:val="00000A"/>
      <w:sz w:val="24"/>
      <w:szCs w:val="24"/>
    </w:rPr>
  </w:style>
  <w:style w:type="character" w:customStyle="1" w:styleId="2ff">
    <w:name w:val="Схема документа Знак2"/>
    <w:locked/>
    <w:rsid w:val="002368CA"/>
    <w:rPr>
      <w:rFonts w:ascii="Tahoma" w:hAnsi="Tahoma" w:cs="Tahoma"/>
      <w:color w:val="00000A"/>
      <w:shd w:val="clear" w:color="auto" w:fill="000080"/>
    </w:rPr>
  </w:style>
  <w:style w:type="character" w:customStyle="1" w:styleId="322">
    <w:name w:val="Основной текст с отступом 3 Знак2"/>
    <w:semiHidden/>
    <w:locked/>
    <w:rsid w:val="002368CA"/>
    <w:rPr>
      <w:color w:val="00000A"/>
      <w:sz w:val="16"/>
      <w:szCs w:val="16"/>
      <w:lang w:val="ru-RU" w:eastAsia="ru-RU" w:bidi="ar-SA"/>
    </w:rPr>
  </w:style>
  <w:style w:type="character" w:customStyle="1" w:styleId="2ff0">
    <w:name w:val="Нижний колонтитул Знак2"/>
    <w:locked/>
    <w:rsid w:val="002368CA"/>
    <w:rPr>
      <w:sz w:val="24"/>
      <w:szCs w:val="24"/>
    </w:rPr>
  </w:style>
  <w:style w:type="character" w:customStyle="1" w:styleId="2ff1">
    <w:name w:val="Текст выноски Знак2"/>
    <w:locked/>
    <w:rsid w:val="002368CA"/>
    <w:rPr>
      <w:rFonts w:ascii="Tahoma" w:hAnsi="Tahoma"/>
      <w:color w:val="00000A"/>
      <w:sz w:val="16"/>
      <w:szCs w:val="16"/>
    </w:rPr>
  </w:style>
  <w:style w:type="character" w:customStyle="1" w:styleId="HTML20">
    <w:name w:val="Стандартный HTML Знак2"/>
    <w:locked/>
    <w:rsid w:val="002368CA"/>
    <w:rPr>
      <w:rFonts w:ascii="Courier New" w:hAnsi="Courier New" w:cs="Courier New"/>
      <w:color w:val="00000A"/>
    </w:rPr>
  </w:style>
  <w:style w:type="character" w:customStyle="1" w:styleId="226">
    <w:name w:val="Основной текст 2 Знак2"/>
    <w:locked/>
    <w:rsid w:val="002368CA"/>
    <w:rPr>
      <w:sz w:val="24"/>
      <w:szCs w:val="24"/>
    </w:rPr>
  </w:style>
  <w:style w:type="paragraph" w:customStyle="1" w:styleId="affffffff1">
    <w:name w:val="Заглавие"/>
    <w:basedOn w:val="afffffff4"/>
    <w:rsid w:val="002368CA"/>
    <w:pPr>
      <w:jc w:val="center"/>
    </w:pPr>
    <w:rPr>
      <w:sz w:val="20"/>
      <w:szCs w:val="20"/>
    </w:rPr>
  </w:style>
  <w:style w:type="table" w:customStyle="1" w:styleId="119">
    <w:name w:val="Сетка таблицы11"/>
    <w:basedOn w:val="a5"/>
    <w:rsid w:val="002368CA"/>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2368CA"/>
    <w:rPr>
      <w:b/>
      <w:bCs/>
      <w:sz w:val="22"/>
      <w:szCs w:val="22"/>
      <w:lang w:val="ru-RU" w:eastAsia="ru-RU" w:bidi="ar-SA"/>
    </w:rPr>
  </w:style>
  <w:style w:type="character" w:customStyle="1" w:styleId="420">
    <w:name w:val="Знак Знак42"/>
    <w:rsid w:val="002368CA"/>
    <w:rPr>
      <w:sz w:val="24"/>
      <w:szCs w:val="24"/>
      <w:lang w:val="ru-RU" w:eastAsia="ru-RU" w:bidi="ar-SA"/>
    </w:rPr>
  </w:style>
  <w:style w:type="character" w:customStyle="1" w:styleId="ft1834">
    <w:name w:val="ft1834"/>
    <w:rsid w:val="002368CA"/>
  </w:style>
  <w:style w:type="character" w:customStyle="1" w:styleId="ft1846">
    <w:name w:val="ft1846"/>
    <w:rsid w:val="002368CA"/>
  </w:style>
  <w:style w:type="character" w:customStyle="1" w:styleId="ft1850">
    <w:name w:val="ft1850"/>
    <w:rsid w:val="002368CA"/>
  </w:style>
  <w:style w:type="character" w:customStyle="1" w:styleId="ft1994">
    <w:name w:val="ft1994"/>
    <w:rsid w:val="002368CA"/>
  </w:style>
  <w:style w:type="character" w:customStyle="1" w:styleId="ft2006">
    <w:name w:val="ft2006"/>
    <w:rsid w:val="002368CA"/>
  </w:style>
  <w:style w:type="character" w:customStyle="1" w:styleId="ft2181">
    <w:name w:val="ft2181"/>
    <w:rsid w:val="002368CA"/>
  </w:style>
  <w:style w:type="character" w:customStyle="1" w:styleId="ft2193">
    <w:name w:val="ft2193"/>
    <w:rsid w:val="002368CA"/>
  </w:style>
  <w:style w:type="character" w:customStyle="1" w:styleId="ft2205">
    <w:name w:val="ft2205"/>
    <w:rsid w:val="002368CA"/>
  </w:style>
  <w:style w:type="character" w:customStyle="1" w:styleId="ft2213">
    <w:name w:val="ft2213"/>
    <w:rsid w:val="002368CA"/>
  </w:style>
  <w:style w:type="paragraph" w:customStyle="1" w:styleId="-10-11">
    <w:name w:val="А-10-11"/>
    <w:basedOn w:val="a3"/>
    <w:rsid w:val="002368CA"/>
    <w:pPr>
      <w:spacing w:line="233" w:lineRule="exact"/>
      <w:ind w:firstLine="397"/>
      <w:jc w:val="both"/>
    </w:pPr>
    <w:rPr>
      <w:sz w:val="20"/>
      <w:szCs w:val="20"/>
    </w:rPr>
  </w:style>
  <w:style w:type="paragraph" w:customStyle="1" w:styleId="Lang">
    <w:name w:val="Lang"/>
    <w:basedOn w:val="a3"/>
    <w:rsid w:val="002368CA"/>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2368CA"/>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2368CA"/>
    <w:pPr>
      <w:suppressAutoHyphens/>
      <w:jc w:val="center"/>
    </w:pPr>
    <w:rPr>
      <w:sz w:val="26"/>
      <w:lang w:eastAsia="ar-SA"/>
    </w:rPr>
  </w:style>
  <w:style w:type="paragraph" w:customStyle="1" w:styleId="2ff2">
    <w:name w:val="Заголовок_2"/>
    <w:basedOn w:val="a3"/>
    <w:rsid w:val="002368CA"/>
    <w:pPr>
      <w:spacing w:line="360" w:lineRule="auto"/>
      <w:jc w:val="both"/>
    </w:pPr>
    <w:rPr>
      <w:rFonts w:ascii="Arial" w:hAnsi="Arial"/>
      <w:b/>
      <w:i/>
      <w:sz w:val="28"/>
      <w:szCs w:val="20"/>
    </w:rPr>
  </w:style>
  <w:style w:type="paragraph" w:customStyle="1" w:styleId="affffffff2">
    <w:name w:val="Абзац_СУБД"/>
    <w:basedOn w:val="a3"/>
    <w:rsid w:val="002368CA"/>
    <w:pPr>
      <w:spacing w:line="360" w:lineRule="auto"/>
      <w:ind w:firstLine="720"/>
      <w:jc w:val="both"/>
    </w:pPr>
    <w:rPr>
      <w:rFonts w:ascii="Arial" w:hAnsi="Arial"/>
      <w:sz w:val="28"/>
      <w:szCs w:val="20"/>
    </w:rPr>
  </w:style>
  <w:style w:type="character" w:customStyle="1" w:styleId="f1">
    <w:name w:val="f1"/>
    <w:rsid w:val="002368CA"/>
    <w:rPr>
      <w:rFonts w:cs="Times New Roman"/>
    </w:rPr>
  </w:style>
  <w:style w:type="paragraph" w:customStyle="1" w:styleId="075">
    <w:name w:val="Стиль Нумерованный список + сверху: (одинарная Авто  075 пт лини..."/>
    <w:basedOn w:val="a2"/>
    <w:rsid w:val="002368CA"/>
    <w:pPr>
      <w:numPr>
        <w:numId w:val="0"/>
      </w:numPr>
      <w:tabs>
        <w:tab w:val="left" w:pos="720"/>
        <w:tab w:val="left" w:pos="1354"/>
      </w:tabs>
      <w:ind w:left="360" w:hanging="360"/>
    </w:pPr>
    <w:rPr>
      <w:sz w:val="24"/>
      <w:lang w:eastAsia="ru-RU"/>
    </w:rPr>
  </w:style>
  <w:style w:type="paragraph" w:customStyle="1" w:styleId="4a">
    <w:name w:val="Обычный4"/>
    <w:rsid w:val="002368CA"/>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2368CA"/>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2368CA"/>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2368CA"/>
  </w:style>
  <w:style w:type="character" w:customStyle="1" w:styleId="ft776">
    <w:name w:val="ft776"/>
    <w:rsid w:val="002368CA"/>
  </w:style>
  <w:style w:type="character" w:customStyle="1" w:styleId="ft431">
    <w:name w:val="ft431"/>
    <w:rsid w:val="002368CA"/>
  </w:style>
  <w:style w:type="character" w:customStyle="1" w:styleId="ft793">
    <w:name w:val="ft793"/>
    <w:rsid w:val="002368CA"/>
  </w:style>
  <w:style w:type="character" w:customStyle="1" w:styleId="ft802">
    <w:name w:val="ft802"/>
    <w:rsid w:val="002368CA"/>
  </w:style>
  <w:style w:type="character" w:customStyle="1" w:styleId="ft890">
    <w:name w:val="ft890"/>
    <w:rsid w:val="002368CA"/>
  </w:style>
  <w:style w:type="character" w:customStyle="1" w:styleId="ft904">
    <w:name w:val="ft904"/>
    <w:rsid w:val="002368CA"/>
  </w:style>
  <w:style w:type="character" w:customStyle="1" w:styleId="ft914">
    <w:name w:val="ft914"/>
    <w:rsid w:val="002368CA"/>
  </w:style>
  <w:style w:type="character" w:customStyle="1" w:styleId="HTMLPreformattedChar">
    <w:name w:val="HTML Preformatted Char"/>
    <w:locked/>
    <w:rsid w:val="002368CA"/>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2368CA"/>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2368CA"/>
    <w:pPr>
      <w:keepNext/>
      <w:outlineLvl w:val="2"/>
    </w:pPr>
    <w:rPr>
      <w:rFonts w:eastAsia="Calibri"/>
      <w:szCs w:val="20"/>
    </w:rPr>
  </w:style>
  <w:style w:type="character" w:customStyle="1" w:styleId="review-h52">
    <w:name w:val="review-h52"/>
    <w:rsid w:val="002368CA"/>
    <w:rPr>
      <w:rFonts w:cs="Times New Roman"/>
      <w:b/>
      <w:bCs/>
      <w:color w:val="004080"/>
      <w:sz w:val="18"/>
      <w:szCs w:val="18"/>
      <w:u w:val="none"/>
    </w:rPr>
  </w:style>
  <w:style w:type="character" w:customStyle="1" w:styleId="BodyText2Char">
    <w:name w:val="Body Text 2 Char"/>
    <w:locked/>
    <w:rsid w:val="002368CA"/>
    <w:rPr>
      <w:rFonts w:ascii="Calibri" w:hAnsi="Calibri"/>
      <w:sz w:val="22"/>
      <w:szCs w:val="22"/>
      <w:lang w:val="ru-RU" w:eastAsia="ru-RU" w:bidi="ar-SA"/>
    </w:rPr>
  </w:style>
  <w:style w:type="paragraph" w:customStyle="1" w:styleId="1TimesNewRoman12">
    <w:name w:val="Стиль Загол. 1 ур. + Times New Roman 12 пт"/>
    <w:basedOn w:val="a3"/>
    <w:rsid w:val="002368CA"/>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2368CA"/>
    <w:rPr>
      <w:sz w:val="24"/>
      <w:szCs w:val="24"/>
      <w:lang w:val="ru-RU" w:eastAsia="ru-RU" w:bidi="ar-SA"/>
    </w:rPr>
  </w:style>
  <w:style w:type="character" w:customStyle="1" w:styleId="BodyText2Char1">
    <w:name w:val="Body Text 2 Char1"/>
    <w:semiHidden/>
    <w:locked/>
    <w:rsid w:val="002368CA"/>
    <w:rPr>
      <w:rFonts w:ascii="Calibri" w:hAnsi="Calibri"/>
      <w:lang w:val="ru-RU" w:eastAsia="ru-RU" w:bidi="ar-SA"/>
    </w:rPr>
  </w:style>
  <w:style w:type="paragraph" w:customStyle="1" w:styleId="affffffff3">
    <w:name w:val="НаКурсач"/>
    <w:basedOn w:val="a3"/>
    <w:rsid w:val="002368CA"/>
    <w:pPr>
      <w:spacing w:line="312" w:lineRule="auto"/>
      <w:jc w:val="both"/>
    </w:pPr>
    <w:rPr>
      <w:sz w:val="28"/>
    </w:rPr>
  </w:style>
  <w:style w:type="character" w:customStyle="1" w:styleId="Heading8Char">
    <w:name w:val="Heading 8 Char"/>
    <w:semiHidden/>
    <w:locked/>
    <w:rsid w:val="002368CA"/>
    <w:rPr>
      <w:rFonts w:ascii="Cambria" w:hAnsi="Cambria"/>
      <w:color w:val="404040"/>
      <w:lang w:val="ru-RU" w:eastAsia="ru-RU" w:bidi="ar-SA"/>
    </w:rPr>
  </w:style>
  <w:style w:type="character" w:customStyle="1" w:styleId="a10">
    <w:name w:val="a1"/>
    <w:rsid w:val="002368CA"/>
    <w:rPr>
      <w:rFonts w:cs="Times New Roman"/>
    </w:rPr>
  </w:style>
  <w:style w:type="character" w:customStyle="1" w:styleId="94">
    <w:name w:val="Знак Знак9"/>
    <w:locked/>
    <w:rsid w:val="002368CA"/>
    <w:rPr>
      <w:sz w:val="16"/>
      <w:szCs w:val="16"/>
      <w:lang w:val="ru-RU" w:eastAsia="ar-SA" w:bidi="ar-SA"/>
    </w:rPr>
  </w:style>
  <w:style w:type="character" w:customStyle="1" w:styleId="136">
    <w:name w:val="Знак Знак13"/>
    <w:locked/>
    <w:rsid w:val="002368CA"/>
    <w:rPr>
      <w:b/>
      <w:bCs/>
      <w:sz w:val="27"/>
      <w:szCs w:val="27"/>
      <w:lang w:val="ru-RU" w:eastAsia="ru-RU" w:bidi="ar-SA"/>
    </w:rPr>
  </w:style>
  <w:style w:type="character" w:customStyle="1" w:styleId="1ffff5">
    <w:name w:val="Сильное выделение1"/>
    <w:rsid w:val="002368CA"/>
    <w:rPr>
      <w:b/>
    </w:rPr>
  </w:style>
  <w:style w:type="paragraph" w:customStyle="1" w:styleId="HTML13">
    <w:name w:val="Стандартный HTML1"/>
    <w:basedOn w:val="a3"/>
    <w:rsid w:val="00236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2368CA"/>
    <w:rPr>
      <w:rFonts w:ascii="Arial" w:hAnsi="Arial" w:cs="Arial"/>
      <w:b/>
      <w:bCs/>
      <w:kern w:val="32"/>
      <w:sz w:val="32"/>
      <w:szCs w:val="32"/>
    </w:rPr>
  </w:style>
  <w:style w:type="character" w:customStyle="1" w:styleId="31a">
    <w:name w:val="Знак Знак31"/>
    <w:rsid w:val="002368CA"/>
    <w:rPr>
      <w:rFonts w:ascii="Arial" w:hAnsi="Arial" w:cs="Arial"/>
      <w:b/>
      <w:bCs/>
      <w:sz w:val="26"/>
      <w:szCs w:val="26"/>
    </w:rPr>
  </w:style>
  <w:style w:type="character" w:customStyle="1" w:styleId="227">
    <w:name w:val="Знак Знак22"/>
    <w:rsid w:val="002368CA"/>
    <w:rPr>
      <w:sz w:val="24"/>
      <w:szCs w:val="24"/>
    </w:rPr>
  </w:style>
  <w:style w:type="character" w:customStyle="1" w:styleId="300">
    <w:name w:val="Знак Знак30"/>
    <w:rsid w:val="002368CA"/>
    <w:rPr>
      <w:b/>
      <w:bCs/>
      <w:sz w:val="28"/>
      <w:szCs w:val="28"/>
    </w:rPr>
  </w:style>
  <w:style w:type="character" w:customStyle="1" w:styleId="262">
    <w:name w:val="Знак Знак26"/>
    <w:rsid w:val="002368CA"/>
    <w:rPr>
      <w:rFonts w:ascii="Calibri" w:hAnsi="Calibri"/>
      <w:i/>
      <w:iCs/>
      <w:sz w:val="24"/>
      <w:szCs w:val="24"/>
      <w:lang w:eastAsia="en-US"/>
    </w:rPr>
  </w:style>
  <w:style w:type="character" w:customStyle="1" w:styleId="200">
    <w:name w:val="Знак Знак20"/>
    <w:rsid w:val="002368CA"/>
    <w:rPr>
      <w:sz w:val="16"/>
      <w:szCs w:val="16"/>
    </w:rPr>
  </w:style>
  <w:style w:type="character" w:customStyle="1" w:styleId="190">
    <w:name w:val="Знак Знак19"/>
    <w:rsid w:val="002368CA"/>
    <w:rPr>
      <w:sz w:val="16"/>
      <w:szCs w:val="16"/>
    </w:rPr>
  </w:style>
  <w:style w:type="character" w:customStyle="1" w:styleId="250">
    <w:name w:val="Знак Знак25"/>
    <w:rsid w:val="002368CA"/>
    <w:rPr>
      <w:sz w:val="24"/>
    </w:rPr>
  </w:style>
  <w:style w:type="paragraph" w:customStyle="1" w:styleId="324">
    <w:name w:val="Основной текст 32"/>
    <w:basedOn w:val="a3"/>
    <w:rsid w:val="002368CA"/>
    <w:pPr>
      <w:overflowPunct w:val="0"/>
      <w:autoSpaceDE w:val="0"/>
      <w:autoSpaceDN w:val="0"/>
      <w:adjustRightInd w:val="0"/>
      <w:jc w:val="center"/>
      <w:textAlignment w:val="baseline"/>
    </w:pPr>
    <w:rPr>
      <w:b/>
      <w:sz w:val="32"/>
      <w:szCs w:val="20"/>
    </w:rPr>
  </w:style>
  <w:style w:type="character" w:customStyle="1" w:styleId="82">
    <w:name w:val="Знак Знак8"/>
    <w:rsid w:val="002368CA"/>
    <w:rPr>
      <w:rFonts w:ascii="Arial" w:hAnsi="Arial" w:cs="Arial"/>
      <w:b/>
      <w:bCs/>
      <w:i/>
      <w:iCs/>
      <w:sz w:val="28"/>
      <w:szCs w:val="28"/>
      <w:lang w:val="ru-RU" w:eastAsia="en-US" w:bidi="ar-SA"/>
    </w:rPr>
  </w:style>
  <w:style w:type="character" w:customStyle="1" w:styleId="field-content">
    <w:name w:val="field-content"/>
    <w:rsid w:val="002368CA"/>
  </w:style>
  <w:style w:type="character" w:customStyle="1" w:styleId="reference-text">
    <w:name w:val="reference-text"/>
    <w:rsid w:val="002368CA"/>
  </w:style>
  <w:style w:type="paragraph" w:customStyle="1" w:styleId="snip1">
    <w:name w:val="snip1"/>
    <w:basedOn w:val="a3"/>
    <w:rsid w:val="002368CA"/>
    <w:pPr>
      <w:spacing w:before="49" w:line="300" w:lineRule="atLeast"/>
    </w:pPr>
    <w:rPr>
      <w:color w:val="000000"/>
    </w:rPr>
  </w:style>
  <w:style w:type="paragraph" w:customStyle="1" w:styleId="Style74">
    <w:name w:val="Style74"/>
    <w:basedOn w:val="a3"/>
    <w:rsid w:val="002368CA"/>
    <w:pPr>
      <w:widowControl w:val="0"/>
      <w:autoSpaceDE w:val="0"/>
      <w:autoSpaceDN w:val="0"/>
      <w:adjustRightInd w:val="0"/>
      <w:spacing w:line="274" w:lineRule="exact"/>
      <w:ind w:firstLine="293"/>
      <w:jc w:val="both"/>
    </w:pPr>
  </w:style>
  <w:style w:type="character" w:customStyle="1" w:styleId="513">
    <w:name w:val="Знак Знак51"/>
    <w:locked/>
    <w:rsid w:val="002368CA"/>
    <w:rPr>
      <w:b/>
      <w:caps/>
      <w:sz w:val="24"/>
      <w:szCs w:val="24"/>
      <w:lang w:val="ru-RU" w:eastAsia="ru-RU" w:bidi="ar-SA"/>
    </w:rPr>
  </w:style>
  <w:style w:type="paragraph" w:customStyle="1" w:styleId="affffffff4">
    <w:name w:val="Основной текст с отступо"/>
    <w:basedOn w:val="a3"/>
    <w:rsid w:val="002368CA"/>
    <w:pPr>
      <w:ind w:left="-340" w:firstLine="720"/>
    </w:pPr>
    <w:rPr>
      <w:sz w:val="36"/>
      <w:szCs w:val="20"/>
    </w:rPr>
  </w:style>
  <w:style w:type="paragraph" w:customStyle="1" w:styleId="Standard">
    <w:name w:val="Standard"/>
    <w:rsid w:val="002368CA"/>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2368CA"/>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2368CA"/>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2368CA"/>
    <w:rPr>
      <w:rFonts w:ascii="Sylfaen" w:hAnsi="Sylfaen" w:cs="Sylfaen"/>
      <w:sz w:val="19"/>
      <w:szCs w:val="19"/>
      <w:u w:val="none"/>
    </w:rPr>
  </w:style>
  <w:style w:type="character" w:customStyle="1" w:styleId="520">
    <w:name w:val="Знак Знак52"/>
    <w:rsid w:val="002368CA"/>
    <w:rPr>
      <w:rFonts w:ascii="Arial" w:eastAsia="Times New Roman" w:hAnsi="Arial" w:cs="Arial"/>
      <w:b/>
      <w:bCs/>
      <w:i/>
      <w:iCs/>
      <w:sz w:val="28"/>
      <w:szCs w:val="28"/>
    </w:rPr>
  </w:style>
  <w:style w:type="paragraph" w:customStyle="1" w:styleId="a3cxspmiddle">
    <w:name w:val="a3cxspmiddle"/>
    <w:basedOn w:val="a3"/>
    <w:rsid w:val="002368CA"/>
    <w:pPr>
      <w:spacing w:before="100" w:beforeAutospacing="1" w:after="100" w:afterAutospacing="1"/>
    </w:pPr>
    <w:rPr>
      <w:color w:val="000000"/>
    </w:rPr>
  </w:style>
  <w:style w:type="paragraph" w:customStyle="1" w:styleId="a3cxsplast">
    <w:name w:val="a3cxsplast"/>
    <w:basedOn w:val="a3"/>
    <w:rsid w:val="002368CA"/>
    <w:pPr>
      <w:spacing w:before="100" w:beforeAutospacing="1" w:after="100" w:afterAutospacing="1"/>
    </w:pPr>
    <w:rPr>
      <w:color w:val="000000"/>
    </w:rPr>
  </w:style>
  <w:style w:type="character" w:customStyle="1" w:styleId="ft1786">
    <w:name w:val="ft1786"/>
    <w:uiPriority w:val="99"/>
    <w:rsid w:val="002368CA"/>
  </w:style>
  <w:style w:type="character" w:customStyle="1" w:styleId="c16">
    <w:name w:val="c16"/>
    <w:rsid w:val="002368CA"/>
  </w:style>
  <w:style w:type="character" w:customStyle="1" w:styleId="BodyTextChar1">
    <w:name w:val="Body Text Char1"/>
    <w:aliases w:val="Знак1 Char"/>
    <w:locked/>
    <w:rsid w:val="002368CA"/>
    <w:rPr>
      <w:sz w:val="24"/>
      <w:lang w:val="ru-RU" w:eastAsia="ru-RU"/>
    </w:rPr>
  </w:style>
  <w:style w:type="character" w:customStyle="1" w:styleId="font7">
    <w:name w:val="font7"/>
    <w:rsid w:val="002368CA"/>
  </w:style>
  <w:style w:type="paragraph" w:customStyle="1" w:styleId="affffffff5">
    <w:name w:val="Знак Знак Знак Знак Знак Знак Знак Знак Знак Знак"/>
    <w:basedOn w:val="a3"/>
    <w:rsid w:val="002368CA"/>
    <w:pPr>
      <w:spacing w:after="160" w:line="240" w:lineRule="exact"/>
    </w:pPr>
    <w:rPr>
      <w:rFonts w:ascii="Verdana" w:hAnsi="Verdana" w:cs="Verdana"/>
      <w:sz w:val="20"/>
      <w:szCs w:val="20"/>
      <w:lang w:val="en-US" w:eastAsia="en-US"/>
    </w:rPr>
  </w:style>
  <w:style w:type="character" w:customStyle="1" w:styleId="FontStyle79">
    <w:name w:val="Font Style79"/>
    <w:rsid w:val="002368CA"/>
    <w:rPr>
      <w:rFonts w:ascii="Times New Roman" w:hAnsi="Times New Roman" w:cs="Times New Roman"/>
      <w:sz w:val="16"/>
      <w:szCs w:val="16"/>
    </w:rPr>
  </w:style>
  <w:style w:type="character" w:customStyle="1" w:styleId="FontStyle57">
    <w:name w:val="Font Style57"/>
    <w:rsid w:val="002368CA"/>
    <w:rPr>
      <w:rFonts w:ascii="Times New Roman" w:hAnsi="Times New Roman" w:cs="Times New Roman"/>
      <w:b/>
      <w:bCs/>
      <w:sz w:val="16"/>
      <w:szCs w:val="16"/>
    </w:rPr>
  </w:style>
  <w:style w:type="character" w:customStyle="1" w:styleId="FontStyle32">
    <w:name w:val="Font Style32"/>
    <w:rsid w:val="002368CA"/>
    <w:rPr>
      <w:rFonts w:ascii="Times New Roman" w:hAnsi="Times New Roman" w:cs="Times New Roman"/>
      <w:i/>
      <w:iCs/>
      <w:sz w:val="26"/>
      <w:szCs w:val="26"/>
    </w:rPr>
  </w:style>
  <w:style w:type="paragraph" w:customStyle="1" w:styleId="iditems">
    <w:name w:val="iditems"/>
    <w:basedOn w:val="a3"/>
    <w:rsid w:val="002368CA"/>
    <w:pPr>
      <w:spacing w:before="75" w:after="150"/>
    </w:pPr>
  </w:style>
  <w:style w:type="character" w:customStyle="1" w:styleId="pseudo-href5">
    <w:name w:val="pseudo-href5"/>
    <w:rsid w:val="002368CA"/>
  </w:style>
  <w:style w:type="character" w:customStyle="1" w:styleId="title1">
    <w:name w:val="title1"/>
    <w:rsid w:val="002368CA"/>
    <w:rPr>
      <w:rFonts w:ascii="Verdana" w:hAnsi="Verdana" w:hint="default"/>
      <w:color w:val="301007"/>
      <w:sz w:val="30"/>
      <w:szCs w:val="30"/>
    </w:rPr>
  </w:style>
  <w:style w:type="paragraph" w:customStyle="1" w:styleId="325">
    <w:name w:val="Заголовок 32"/>
    <w:basedOn w:val="a3"/>
    <w:next w:val="a3"/>
    <w:rsid w:val="002368CA"/>
    <w:pPr>
      <w:keepNext/>
      <w:snapToGrid w:val="0"/>
      <w:spacing w:before="240" w:after="60"/>
    </w:pPr>
    <w:rPr>
      <w:rFonts w:ascii="Arial" w:hAnsi="Arial"/>
      <w:szCs w:val="20"/>
    </w:rPr>
  </w:style>
  <w:style w:type="character" w:customStyle="1" w:styleId="2ff3">
    <w:name w:val="Заголовок 2 Знак Знак Знак"/>
    <w:rsid w:val="002368CA"/>
    <w:rPr>
      <w:rFonts w:ascii="Arial" w:hAnsi="Arial" w:cs="Arial"/>
      <w:b/>
      <w:bCs/>
      <w:i/>
      <w:iCs/>
      <w:sz w:val="28"/>
      <w:szCs w:val="28"/>
      <w:lang w:val="en-US" w:eastAsia="en-US" w:bidi="ar-SA"/>
    </w:rPr>
  </w:style>
  <w:style w:type="character" w:customStyle="1" w:styleId="ft21391">
    <w:name w:val="ft21391"/>
    <w:rsid w:val="002368CA"/>
    <w:rPr>
      <w:rFonts w:ascii="Times" w:hAnsi="Times" w:hint="default"/>
      <w:color w:val="000000"/>
      <w:spacing w:val="13"/>
      <w:sz w:val="24"/>
      <w:szCs w:val="24"/>
    </w:rPr>
  </w:style>
  <w:style w:type="character" w:customStyle="1" w:styleId="ft21791">
    <w:name w:val="ft21791"/>
    <w:rsid w:val="002368CA"/>
    <w:rPr>
      <w:rFonts w:ascii="Times" w:hAnsi="Times" w:hint="default"/>
      <w:color w:val="000000"/>
      <w:spacing w:val="13"/>
      <w:sz w:val="24"/>
      <w:szCs w:val="24"/>
    </w:rPr>
  </w:style>
  <w:style w:type="character" w:customStyle="1" w:styleId="ft23581">
    <w:name w:val="ft23581"/>
    <w:rsid w:val="002368CA"/>
    <w:rPr>
      <w:rFonts w:ascii="Times" w:hAnsi="Times" w:hint="default"/>
      <w:color w:val="000000"/>
      <w:spacing w:val="13"/>
      <w:sz w:val="24"/>
      <w:szCs w:val="24"/>
    </w:rPr>
  </w:style>
  <w:style w:type="character" w:customStyle="1" w:styleId="ft22941">
    <w:name w:val="ft22941"/>
    <w:rsid w:val="002368CA"/>
    <w:rPr>
      <w:rFonts w:ascii="Times" w:hAnsi="Times" w:hint="default"/>
      <w:color w:val="000000"/>
      <w:spacing w:val="13"/>
      <w:sz w:val="24"/>
      <w:szCs w:val="24"/>
    </w:rPr>
  </w:style>
  <w:style w:type="character" w:customStyle="1" w:styleId="garantcommenttitle1">
    <w:name w:val="garantcommenttitle1"/>
    <w:rsid w:val="002368CA"/>
    <w:rPr>
      <w:sz w:val="22"/>
      <w:szCs w:val="22"/>
    </w:rPr>
  </w:style>
  <w:style w:type="paragraph" w:customStyle="1" w:styleId="affffffff6">
    <w:name w:val="Текст диссертации"/>
    <w:basedOn w:val="a3"/>
    <w:rsid w:val="002368CA"/>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2368CA"/>
    <w:rPr>
      <w:rFonts w:ascii="Times New Roman" w:hAnsi="Times New Roman"/>
      <w:b/>
      <w:i/>
      <w:spacing w:val="0"/>
      <w:sz w:val="23"/>
    </w:rPr>
  </w:style>
  <w:style w:type="paragraph" w:customStyle="1" w:styleId="src">
    <w:name w:val="src"/>
    <w:basedOn w:val="a3"/>
    <w:rsid w:val="002368CA"/>
    <w:pPr>
      <w:spacing w:after="225"/>
    </w:pPr>
    <w:rPr>
      <w:i/>
      <w:iCs/>
      <w:color w:val="939756"/>
      <w:sz w:val="17"/>
      <w:szCs w:val="17"/>
    </w:rPr>
  </w:style>
  <w:style w:type="paragraph" w:customStyle="1" w:styleId="3f4">
    <w:name w:val="Обычный3"/>
    <w:rsid w:val="002368CA"/>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2368CA"/>
    <w:pPr>
      <w:widowControl w:val="0"/>
      <w:autoSpaceDE w:val="0"/>
      <w:autoSpaceDN w:val="0"/>
      <w:adjustRightInd w:val="0"/>
      <w:spacing w:line="317" w:lineRule="exact"/>
      <w:ind w:firstLine="355"/>
      <w:jc w:val="both"/>
    </w:pPr>
  </w:style>
  <w:style w:type="character" w:customStyle="1" w:styleId="FontStyle924">
    <w:name w:val="Font Style924"/>
    <w:rsid w:val="002368CA"/>
    <w:rPr>
      <w:rFonts w:ascii="Times New Roman" w:hAnsi="Times New Roman" w:cs="Times New Roman"/>
      <w:b/>
      <w:bCs/>
      <w:i/>
      <w:iCs/>
      <w:sz w:val="12"/>
      <w:szCs w:val="12"/>
    </w:rPr>
  </w:style>
  <w:style w:type="paragraph" w:customStyle="1" w:styleId="Style451">
    <w:name w:val="Style451"/>
    <w:basedOn w:val="a3"/>
    <w:rsid w:val="002368CA"/>
    <w:pPr>
      <w:widowControl w:val="0"/>
      <w:autoSpaceDE w:val="0"/>
      <w:autoSpaceDN w:val="0"/>
      <w:adjustRightInd w:val="0"/>
    </w:pPr>
  </w:style>
  <w:style w:type="character" w:customStyle="1" w:styleId="FontStyle818">
    <w:name w:val="Font Style818"/>
    <w:rsid w:val="002368CA"/>
    <w:rPr>
      <w:rFonts w:ascii="Times New Roman" w:hAnsi="Times New Roman" w:cs="Times New Roman"/>
      <w:b/>
      <w:bCs/>
      <w:sz w:val="16"/>
      <w:szCs w:val="16"/>
    </w:rPr>
  </w:style>
  <w:style w:type="character" w:customStyle="1" w:styleId="FontStyle998">
    <w:name w:val="Font Style998"/>
    <w:rsid w:val="002368CA"/>
    <w:rPr>
      <w:rFonts w:ascii="Times New Roman" w:hAnsi="Times New Roman" w:cs="Times New Roman"/>
      <w:b/>
      <w:bCs/>
      <w:spacing w:val="-10"/>
      <w:sz w:val="22"/>
      <w:szCs w:val="22"/>
    </w:rPr>
  </w:style>
  <w:style w:type="paragraph" w:customStyle="1" w:styleId="Style411">
    <w:name w:val="Style411"/>
    <w:basedOn w:val="a3"/>
    <w:rsid w:val="002368CA"/>
    <w:pPr>
      <w:widowControl w:val="0"/>
      <w:autoSpaceDE w:val="0"/>
      <w:autoSpaceDN w:val="0"/>
      <w:adjustRightInd w:val="0"/>
    </w:pPr>
  </w:style>
  <w:style w:type="character" w:customStyle="1" w:styleId="FontStyle812">
    <w:name w:val="Font Style812"/>
    <w:rsid w:val="002368CA"/>
    <w:rPr>
      <w:rFonts w:ascii="Times New Roman" w:hAnsi="Times New Roman" w:cs="Times New Roman"/>
      <w:b/>
      <w:bCs/>
      <w:spacing w:val="-10"/>
      <w:sz w:val="30"/>
      <w:szCs w:val="30"/>
    </w:rPr>
  </w:style>
  <w:style w:type="character" w:customStyle="1" w:styleId="FontStyle947">
    <w:name w:val="Font Style947"/>
    <w:rsid w:val="002368CA"/>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2368CA"/>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2368CA"/>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2368CA"/>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2368CA"/>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2368CA"/>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2368CA"/>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2368CA"/>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2368CA"/>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2368CA"/>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2368CA"/>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2368CA"/>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2368CA"/>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2368CA"/>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2368CA"/>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2368CA"/>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2368CA"/>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2368CA"/>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2368CA"/>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2368CA"/>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2368CA"/>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2368CA"/>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2368CA"/>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2368CA"/>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2368CA"/>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2368CA"/>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2368CA"/>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2368CA"/>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2368CA"/>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2368CA"/>
    <w:rPr>
      <w:rFonts w:ascii="Times New Roman" w:hAnsi="Times New Roman"/>
      <w:bCs w:val="0"/>
      <w:i w:val="0"/>
      <w:sz w:val="24"/>
      <w:lang w:eastAsia="ru-RU"/>
    </w:rPr>
  </w:style>
  <w:style w:type="paragraph" w:customStyle="1" w:styleId="FR5">
    <w:name w:val="FR5"/>
    <w:rsid w:val="002368CA"/>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2368CA"/>
    <w:pPr>
      <w:spacing w:before="100" w:beforeAutospacing="1" w:after="100" w:afterAutospacing="1"/>
    </w:pPr>
  </w:style>
  <w:style w:type="paragraph" w:customStyle="1" w:styleId="unip">
    <w:name w:val="unip"/>
    <w:basedOn w:val="a3"/>
    <w:rsid w:val="002368CA"/>
    <w:pPr>
      <w:spacing w:before="100" w:beforeAutospacing="1" w:after="100" w:afterAutospacing="1"/>
    </w:pPr>
  </w:style>
  <w:style w:type="character" w:customStyle="1" w:styleId="modinfo">
    <w:name w:val="modinfo"/>
    <w:rsid w:val="002368CA"/>
  </w:style>
  <w:style w:type="character" w:customStyle="1" w:styleId="style81">
    <w:name w:val="style81"/>
    <w:rsid w:val="002368CA"/>
    <w:rPr>
      <w:b/>
      <w:bCs/>
      <w:color w:val="333333"/>
      <w:sz w:val="31"/>
      <w:szCs w:val="31"/>
    </w:rPr>
  </w:style>
  <w:style w:type="character" w:customStyle="1" w:styleId="affffffff7">
    <w:name w:val="Разрядка"/>
    <w:rsid w:val="002368CA"/>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2368CA"/>
    <w:rPr>
      <w:sz w:val="24"/>
      <w:szCs w:val="24"/>
      <w:lang w:val="ru-RU" w:eastAsia="ru-RU" w:bidi="hi-IN"/>
    </w:rPr>
  </w:style>
  <w:style w:type="character" w:customStyle="1" w:styleId="401">
    <w:name w:val="Знак Знак40"/>
    <w:locked/>
    <w:rsid w:val="002368CA"/>
    <w:rPr>
      <w:rFonts w:ascii="Arial" w:hAnsi="Arial"/>
      <w:b/>
      <w:sz w:val="26"/>
    </w:rPr>
  </w:style>
  <w:style w:type="character" w:customStyle="1" w:styleId="290">
    <w:name w:val="Знак Знак29"/>
    <w:locked/>
    <w:rsid w:val="002368CA"/>
    <w:rPr>
      <w:sz w:val="24"/>
    </w:rPr>
  </w:style>
  <w:style w:type="character" w:customStyle="1" w:styleId="21c">
    <w:name w:val="Красная строка 2 Знак1"/>
    <w:rsid w:val="002368CA"/>
    <w:rPr>
      <w:sz w:val="24"/>
      <w:lang w:val="ru-RU" w:eastAsia="ru-RU"/>
    </w:rPr>
  </w:style>
  <w:style w:type="character" w:customStyle="1" w:styleId="3231Heading121">
    <w:name w:val="Знак Знак3;Текст Знак2;Знак3 Знак1;Heading 12 Знак1 Знак Знак"/>
    <w:locked/>
    <w:rsid w:val="002368CA"/>
    <w:rPr>
      <w:sz w:val="24"/>
      <w:lang w:val="ru-RU" w:eastAsia="ru-RU"/>
    </w:rPr>
  </w:style>
  <w:style w:type="character" w:customStyle="1" w:styleId="391">
    <w:name w:val="Знак Знак39"/>
    <w:locked/>
    <w:rsid w:val="002368CA"/>
    <w:rPr>
      <w:b/>
      <w:sz w:val="28"/>
    </w:rPr>
  </w:style>
  <w:style w:type="character" w:customStyle="1" w:styleId="381">
    <w:name w:val="Знак Знак38"/>
    <w:locked/>
    <w:rsid w:val="002368CA"/>
    <w:rPr>
      <w:b/>
      <w:i/>
      <w:sz w:val="26"/>
    </w:rPr>
  </w:style>
  <w:style w:type="character" w:customStyle="1" w:styleId="371">
    <w:name w:val="Знак Знак37"/>
    <w:locked/>
    <w:rsid w:val="002368CA"/>
    <w:rPr>
      <w:b/>
      <w:sz w:val="22"/>
      <w:lang w:val="ru-RU" w:eastAsia="ru-RU"/>
    </w:rPr>
  </w:style>
  <w:style w:type="character" w:customStyle="1" w:styleId="361">
    <w:name w:val="Знак Знак36"/>
    <w:locked/>
    <w:rsid w:val="002368CA"/>
    <w:rPr>
      <w:sz w:val="24"/>
      <w:lang w:val="ru-RU" w:eastAsia="ru-RU"/>
    </w:rPr>
  </w:style>
  <w:style w:type="character" w:customStyle="1" w:styleId="351">
    <w:name w:val="Знак Знак35"/>
    <w:uiPriority w:val="99"/>
    <w:locked/>
    <w:rsid w:val="002368CA"/>
    <w:rPr>
      <w:rFonts w:ascii="Calibri" w:hAnsi="Calibri"/>
      <w:i/>
      <w:sz w:val="24"/>
      <w:lang w:eastAsia="en-US"/>
    </w:rPr>
  </w:style>
  <w:style w:type="character" w:customStyle="1" w:styleId="342">
    <w:name w:val="Знак Знак34"/>
    <w:locked/>
    <w:rsid w:val="002368CA"/>
    <w:rPr>
      <w:rFonts w:ascii="Arial" w:hAnsi="Arial"/>
      <w:sz w:val="22"/>
      <w:lang w:val="ru-RU" w:eastAsia="ru-RU"/>
    </w:rPr>
  </w:style>
  <w:style w:type="character" w:customStyle="1" w:styleId="301">
    <w:name w:val="Знак Знак301"/>
    <w:locked/>
    <w:rsid w:val="002368CA"/>
    <w:rPr>
      <w:sz w:val="24"/>
    </w:rPr>
  </w:style>
  <w:style w:type="character" w:customStyle="1" w:styleId="272">
    <w:name w:val="Знак Знак27"/>
    <w:locked/>
    <w:rsid w:val="002368CA"/>
    <w:rPr>
      <w:sz w:val="24"/>
    </w:rPr>
  </w:style>
  <w:style w:type="paragraph" w:customStyle="1" w:styleId="affffffff8">
    <w:name w:val="Об"/>
    <w:rsid w:val="002368CA"/>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2368CA"/>
    <w:rPr>
      <w:sz w:val="24"/>
      <w:lang w:val="en-US"/>
    </w:rPr>
  </w:style>
  <w:style w:type="paragraph" w:customStyle="1" w:styleId="stepanov">
    <w:name w:val="stepanov"/>
    <w:basedOn w:val="af3"/>
    <w:rsid w:val="002368CA"/>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2368CA"/>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2368CA"/>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2368CA"/>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2368CA"/>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2368CA"/>
    <w:rPr>
      <w:iCs/>
    </w:rPr>
  </w:style>
  <w:style w:type="character" w:customStyle="1" w:styleId="720">
    <w:name w:val="Знак Знак72"/>
    <w:rsid w:val="002368CA"/>
    <w:rPr>
      <w:sz w:val="16"/>
      <w:lang w:val="ru-RU" w:eastAsia="ru-RU"/>
    </w:rPr>
  </w:style>
  <w:style w:type="paragraph" w:customStyle="1" w:styleId="08">
    <w:name w:val="Стиль По ширине Первая строка:  08 см"/>
    <w:basedOn w:val="a3"/>
    <w:rsid w:val="002368CA"/>
    <w:pPr>
      <w:ind w:firstLine="454"/>
      <w:jc w:val="both"/>
    </w:pPr>
  </w:style>
  <w:style w:type="character" w:customStyle="1" w:styleId="orange">
    <w:name w:val="orange"/>
    <w:rsid w:val="002368CA"/>
  </w:style>
  <w:style w:type="character" w:customStyle="1" w:styleId="gray">
    <w:name w:val="gray"/>
    <w:rsid w:val="002368CA"/>
  </w:style>
  <w:style w:type="paragraph" w:customStyle="1" w:styleId="affffffff9">
    <w:name w:val="Основной тект"/>
    <w:basedOn w:val="a3"/>
    <w:link w:val="affffffffa"/>
    <w:rsid w:val="002368CA"/>
    <w:pPr>
      <w:ind w:firstLine="454"/>
      <w:jc w:val="both"/>
    </w:pPr>
  </w:style>
  <w:style w:type="character" w:customStyle="1" w:styleId="affffffffa">
    <w:name w:val="Основной тект Знак"/>
    <w:link w:val="affffffff9"/>
    <w:locked/>
    <w:rsid w:val="002368CA"/>
    <w:rPr>
      <w:rFonts w:ascii="Times New Roman" w:eastAsia="Times New Roman" w:hAnsi="Times New Roman" w:cs="Times New Roman"/>
      <w:sz w:val="24"/>
      <w:szCs w:val="24"/>
      <w:lang w:eastAsia="ru-RU"/>
    </w:rPr>
  </w:style>
  <w:style w:type="paragraph" w:customStyle="1" w:styleId="affffffffb">
    <w:name w:val="Примечание"/>
    <w:basedOn w:val="a3"/>
    <w:rsid w:val="002368CA"/>
    <w:pPr>
      <w:ind w:firstLine="454"/>
      <w:jc w:val="both"/>
    </w:pPr>
    <w:rPr>
      <w:i/>
    </w:rPr>
  </w:style>
  <w:style w:type="character" w:customStyle="1" w:styleId="nameautor3">
    <w:name w:val="name_autor3"/>
    <w:rsid w:val="002368CA"/>
    <w:rPr>
      <w:rFonts w:cs="Times New Roman"/>
    </w:rPr>
  </w:style>
  <w:style w:type="paragraph" w:customStyle="1" w:styleId="affffffffc">
    <w:name w:val="Прижатый влево"/>
    <w:basedOn w:val="a3"/>
    <w:next w:val="a3"/>
    <w:rsid w:val="002368CA"/>
    <w:pPr>
      <w:autoSpaceDE w:val="0"/>
      <w:autoSpaceDN w:val="0"/>
      <w:adjustRightInd w:val="0"/>
    </w:pPr>
    <w:rPr>
      <w:rFonts w:ascii="Arial" w:hAnsi="Arial"/>
      <w:sz w:val="20"/>
      <w:szCs w:val="20"/>
    </w:rPr>
  </w:style>
  <w:style w:type="paragraph" w:customStyle="1" w:styleId="11a">
    <w:name w:val="Обычный11"/>
    <w:rsid w:val="002368CA"/>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2368CA"/>
    <w:pPr>
      <w:spacing w:before="100" w:beforeAutospacing="1" w:after="100" w:afterAutospacing="1"/>
    </w:pPr>
  </w:style>
  <w:style w:type="paragraph" w:customStyle="1" w:styleId="affffffffd">
    <w:name w:val="Нормальный (таблица)"/>
    <w:basedOn w:val="a3"/>
    <w:next w:val="a3"/>
    <w:rsid w:val="002368CA"/>
    <w:pPr>
      <w:widowControl w:val="0"/>
      <w:autoSpaceDE w:val="0"/>
      <w:autoSpaceDN w:val="0"/>
      <w:adjustRightInd w:val="0"/>
      <w:jc w:val="both"/>
    </w:pPr>
    <w:rPr>
      <w:rFonts w:ascii="Arial" w:hAnsi="Arial" w:cs="Arial"/>
    </w:rPr>
  </w:style>
  <w:style w:type="character" w:customStyle="1" w:styleId="ft523">
    <w:name w:val="ft523"/>
    <w:rsid w:val="002368CA"/>
    <w:rPr>
      <w:rFonts w:cs="Times New Roman"/>
    </w:rPr>
  </w:style>
  <w:style w:type="character" w:customStyle="1" w:styleId="ft553">
    <w:name w:val="ft553"/>
    <w:rsid w:val="002368CA"/>
    <w:rPr>
      <w:rFonts w:cs="Times New Roman"/>
    </w:rPr>
  </w:style>
  <w:style w:type="character" w:customStyle="1" w:styleId="ft672">
    <w:name w:val="ft672"/>
    <w:rsid w:val="002368CA"/>
    <w:rPr>
      <w:rFonts w:cs="Times New Roman"/>
    </w:rPr>
  </w:style>
  <w:style w:type="character" w:customStyle="1" w:styleId="formlabels1">
    <w:name w:val="form_labels1"/>
    <w:rsid w:val="002368CA"/>
    <w:rPr>
      <w:rFonts w:ascii="Verdana" w:hAnsi="Verdana"/>
      <w:sz w:val="16"/>
    </w:rPr>
  </w:style>
  <w:style w:type="paragraph" w:customStyle="1" w:styleId="2ff4">
    <w:name w:val="Знак Знак2 Знак Знак Знак Знак Знак Знак Знак Знак Знак Знак"/>
    <w:basedOn w:val="a3"/>
    <w:rsid w:val="002368CA"/>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2368CA"/>
    <w:rPr>
      <w:rFonts w:ascii="Verdana" w:hAnsi="Verdana"/>
      <w:b/>
      <w:color w:val="7C9DC0"/>
      <w:sz w:val="22"/>
      <w:shd w:val="clear" w:color="auto" w:fill="FAF0E6"/>
    </w:rPr>
  </w:style>
  <w:style w:type="paragraph" w:customStyle="1" w:styleId="cjk">
    <w:name w:val="cjk"/>
    <w:basedOn w:val="a3"/>
    <w:rsid w:val="002368CA"/>
    <w:pPr>
      <w:spacing w:before="100" w:beforeAutospacing="1" w:after="115"/>
    </w:pPr>
    <w:rPr>
      <w:color w:val="000000"/>
      <w:sz w:val="20"/>
      <w:szCs w:val="20"/>
    </w:rPr>
  </w:style>
  <w:style w:type="paragraph" w:customStyle="1" w:styleId="ctl">
    <w:name w:val="ctl"/>
    <w:basedOn w:val="a3"/>
    <w:rsid w:val="002368CA"/>
    <w:pPr>
      <w:spacing w:before="100" w:beforeAutospacing="1" w:after="115"/>
    </w:pPr>
    <w:rPr>
      <w:rFonts w:ascii="Calibri" w:hAnsi="Calibri"/>
      <w:color w:val="000000"/>
      <w:sz w:val="20"/>
      <w:szCs w:val="20"/>
    </w:rPr>
  </w:style>
  <w:style w:type="character" w:customStyle="1" w:styleId="ft1100">
    <w:name w:val="ft1100"/>
    <w:rsid w:val="002368CA"/>
    <w:rPr>
      <w:rFonts w:cs="Times New Roman"/>
    </w:rPr>
  </w:style>
  <w:style w:type="character" w:customStyle="1" w:styleId="ft1168">
    <w:name w:val="ft1168"/>
    <w:rsid w:val="002368CA"/>
    <w:rPr>
      <w:rFonts w:cs="Times New Roman"/>
    </w:rPr>
  </w:style>
  <w:style w:type="character" w:customStyle="1" w:styleId="ft1237">
    <w:name w:val="ft1237"/>
    <w:rsid w:val="002368CA"/>
    <w:rPr>
      <w:rFonts w:cs="Times New Roman"/>
    </w:rPr>
  </w:style>
  <w:style w:type="character" w:customStyle="1" w:styleId="ft1245">
    <w:name w:val="ft1245"/>
    <w:rsid w:val="002368CA"/>
    <w:rPr>
      <w:rFonts w:cs="Times New Roman"/>
    </w:rPr>
  </w:style>
  <w:style w:type="paragraph" w:customStyle="1" w:styleId="2ff5">
    <w:name w:val="[О] Загол. 2 ур."/>
    <w:rsid w:val="002368CA"/>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2368CA"/>
    <w:rPr>
      <w:b/>
      <w:caps/>
      <w:sz w:val="24"/>
      <w:lang w:val="ru-RU" w:eastAsia="ru-RU"/>
    </w:rPr>
  </w:style>
  <w:style w:type="character" w:customStyle="1" w:styleId="162">
    <w:name w:val="Знак Знак162"/>
    <w:rsid w:val="002368CA"/>
    <w:rPr>
      <w:rFonts w:ascii="Cambria" w:eastAsia="Times New Roman" w:hAnsi="Cambria"/>
      <w:b/>
      <w:kern w:val="32"/>
      <w:sz w:val="32"/>
    </w:rPr>
  </w:style>
  <w:style w:type="paragraph" w:customStyle="1" w:styleId="BodyText22">
    <w:name w:val="Body Text 22"/>
    <w:basedOn w:val="a3"/>
    <w:rsid w:val="002368CA"/>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2368CA"/>
    <w:pPr>
      <w:ind w:left="600" w:hanging="600"/>
      <w:jc w:val="both"/>
    </w:pPr>
    <w:rPr>
      <w:rFonts w:eastAsia="MS Mincho"/>
      <w:sz w:val="28"/>
      <w:szCs w:val="28"/>
      <w:lang w:eastAsia="ja-JP"/>
    </w:rPr>
  </w:style>
  <w:style w:type="paragraph" w:customStyle="1" w:styleId="affffffffe">
    <w:name w:val="Îñíîâíîé"/>
    <w:basedOn w:val="a3"/>
    <w:rsid w:val="002368CA"/>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2368CA"/>
    <w:pPr>
      <w:overflowPunct w:val="0"/>
      <w:autoSpaceDE w:val="0"/>
      <w:autoSpaceDN w:val="0"/>
      <w:adjustRightInd w:val="0"/>
      <w:jc w:val="center"/>
      <w:textAlignment w:val="baseline"/>
    </w:pPr>
    <w:rPr>
      <w:sz w:val="28"/>
      <w:szCs w:val="20"/>
    </w:rPr>
  </w:style>
  <w:style w:type="character" w:customStyle="1" w:styleId="name">
    <w:name w:val="name"/>
    <w:rsid w:val="002368CA"/>
    <w:rPr>
      <w:rFonts w:cs="Times New Roman"/>
    </w:rPr>
  </w:style>
  <w:style w:type="paragraph" w:customStyle="1" w:styleId="acaae">
    <w:name w:val="?acaae"/>
    <w:basedOn w:val="a3"/>
    <w:rsid w:val="002368CA"/>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2368CA"/>
    <w:pPr>
      <w:widowControl w:val="0"/>
      <w:ind w:left="720" w:firstLine="400"/>
      <w:jc w:val="both"/>
    </w:pPr>
  </w:style>
  <w:style w:type="paragraph" w:customStyle="1" w:styleId="326">
    <w:name w:val="Основной текст с отступом 32"/>
    <w:basedOn w:val="a3"/>
    <w:rsid w:val="002368CA"/>
    <w:pPr>
      <w:overflowPunct w:val="0"/>
      <w:autoSpaceDE w:val="0"/>
      <w:autoSpaceDN w:val="0"/>
      <w:adjustRightInd w:val="0"/>
      <w:spacing w:after="120"/>
      <w:ind w:left="283"/>
      <w:textAlignment w:val="baseline"/>
    </w:pPr>
    <w:rPr>
      <w:sz w:val="16"/>
      <w:szCs w:val="20"/>
    </w:rPr>
  </w:style>
  <w:style w:type="character" w:customStyle="1" w:styleId="ft3087">
    <w:name w:val="ft3087"/>
    <w:rsid w:val="002368CA"/>
    <w:rPr>
      <w:rFonts w:cs="Times New Roman"/>
    </w:rPr>
  </w:style>
  <w:style w:type="character" w:customStyle="1" w:styleId="ft3162">
    <w:name w:val="ft3162"/>
    <w:rsid w:val="002368CA"/>
    <w:rPr>
      <w:rFonts w:cs="Times New Roman"/>
    </w:rPr>
  </w:style>
  <w:style w:type="character" w:customStyle="1" w:styleId="ft1373">
    <w:name w:val="ft1373"/>
    <w:rsid w:val="002368CA"/>
    <w:rPr>
      <w:rFonts w:cs="Times New Roman"/>
    </w:rPr>
  </w:style>
  <w:style w:type="character" w:customStyle="1" w:styleId="ft32">
    <w:name w:val="ft32"/>
    <w:rsid w:val="002368CA"/>
    <w:rPr>
      <w:rFonts w:cs="Times New Roman"/>
    </w:rPr>
  </w:style>
  <w:style w:type="character" w:customStyle="1" w:styleId="ft1433">
    <w:name w:val="ft1433"/>
    <w:rsid w:val="002368CA"/>
    <w:rPr>
      <w:rFonts w:cs="Times New Roman"/>
    </w:rPr>
  </w:style>
  <w:style w:type="character" w:customStyle="1" w:styleId="ft1481">
    <w:name w:val="ft1481"/>
    <w:rsid w:val="002368CA"/>
    <w:rPr>
      <w:rFonts w:cs="Times New Roman"/>
    </w:rPr>
  </w:style>
  <w:style w:type="character" w:customStyle="1" w:styleId="ft1536">
    <w:name w:val="ft1536"/>
    <w:rsid w:val="002368CA"/>
    <w:rPr>
      <w:rFonts w:cs="Times New Roman"/>
    </w:rPr>
  </w:style>
  <w:style w:type="character" w:customStyle="1" w:styleId="ft1543">
    <w:name w:val="ft1543"/>
    <w:rsid w:val="002368CA"/>
    <w:rPr>
      <w:rFonts w:cs="Times New Roman"/>
    </w:rPr>
  </w:style>
  <w:style w:type="character" w:customStyle="1" w:styleId="ft1">
    <w:name w:val="ft1"/>
    <w:rsid w:val="002368CA"/>
    <w:rPr>
      <w:rFonts w:cs="Times New Roman"/>
    </w:rPr>
  </w:style>
  <w:style w:type="character" w:customStyle="1" w:styleId="ft1546">
    <w:name w:val="ft1546"/>
    <w:rsid w:val="002368CA"/>
    <w:rPr>
      <w:rFonts w:cs="Times New Roman"/>
    </w:rPr>
  </w:style>
  <w:style w:type="character" w:customStyle="1" w:styleId="ft1550">
    <w:name w:val="ft1550"/>
    <w:rsid w:val="002368CA"/>
    <w:rPr>
      <w:rFonts w:cs="Times New Roman"/>
    </w:rPr>
  </w:style>
  <w:style w:type="character" w:customStyle="1" w:styleId="ft1571">
    <w:name w:val="ft1571"/>
    <w:rsid w:val="002368CA"/>
    <w:rPr>
      <w:rFonts w:cs="Times New Roman"/>
    </w:rPr>
  </w:style>
  <w:style w:type="character" w:customStyle="1" w:styleId="ft1577">
    <w:name w:val="ft1577"/>
    <w:rsid w:val="002368CA"/>
    <w:rPr>
      <w:rFonts w:cs="Times New Roman"/>
    </w:rPr>
  </w:style>
  <w:style w:type="character" w:customStyle="1" w:styleId="ft1583">
    <w:name w:val="ft1583"/>
    <w:rsid w:val="002368CA"/>
    <w:rPr>
      <w:rFonts w:cs="Times New Roman"/>
    </w:rPr>
  </w:style>
  <w:style w:type="character" w:customStyle="1" w:styleId="ft1593">
    <w:name w:val="ft1593"/>
    <w:rsid w:val="002368CA"/>
    <w:rPr>
      <w:rFonts w:cs="Times New Roman"/>
    </w:rPr>
  </w:style>
  <w:style w:type="character" w:customStyle="1" w:styleId="ft1641">
    <w:name w:val="ft1641"/>
    <w:rsid w:val="002368CA"/>
    <w:rPr>
      <w:rFonts w:cs="Times New Roman"/>
    </w:rPr>
  </w:style>
  <w:style w:type="character" w:customStyle="1" w:styleId="ft1671">
    <w:name w:val="ft1671"/>
    <w:rsid w:val="002368CA"/>
    <w:rPr>
      <w:rFonts w:cs="Times New Roman"/>
    </w:rPr>
  </w:style>
  <w:style w:type="character" w:customStyle="1" w:styleId="ft1723">
    <w:name w:val="ft1723"/>
    <w:rsid w:val="002368CA"/>
    <w:rPr>
      <w:rFonts w:cs="Times New Roman"/>
    </w:rPr>
  </w:style>
  <w:style w:type="character" w:customStyle="1" w:styleId="ft1809">
    <w:name w:val="ft1809"/>
    <w:rsid w:val="002368CA"/>
    <w:rPr>
      <w:rFonts w:cs="Times New Roman"/>
    </w:rPr>
  </w:style>
  <w:style w:type="character" w:customStyle="1" w:styleId="ft1814">
    <w:name w:val="ft1814"/>
    <w:rsid w:val="002368CA"/>
    <w:rPr>
      <w:rFonts w:cs="Times New Roman"/>
    </w:rPr>
  </w:style>
  <w:style w:type="character" w:customStyle="1" w:styleId="ft1827">
    <w:name w:val="ft1827"/>
    <w:rsid w:val="002368CA"/>
    <w:rPr>
      <w:rFonts w:cs="Times New Roman"/>
    </w:rPr>
  </w:style>
  <w:style w:type="character" w:customStyle="1" w:styleId="ft1831">
    <w:name w:val="ft1831"/>
    <w:rsid w:val="002368CA"/>
    <w:rPr>
      <w:rFonts w:cs="Times New Roman"/>
    </w:rPr>
  </w:style>
  <w:style w:type="character" w:customStyle="1" w:styleId="ft1837">
    <w:name w:val="ft1837"/>
    <w:rsid w:val="002368CA"/>
    <w:rPr>
      <w:rFonts w:cs="Times New Roman"/>
    </w:rPr>
  </w:style>
  <w:style w:type="character" w:customStyle="1" w:styleId="ft1857">
    <w:name w:val="ft1857"/>
    <w:rsid w:val="002368CA"/>
    <w:rPr>
      <w:rFonts w:cs="Times New Roman"/>
    </w:rPr>
  </w:style>
  <w:style w:type="character" w:customStyle="1" w:styleId="ft1873">
    <w:name w:val="ft1873"/>
    <w:rsid w:val="002368CA"/>
    <w:rPr>
      <w:rFonts w:cs="Times New Roman"/>
    </w:rPr>
  </w:style>
  <w:style w:type="character" w:customStyle="1" w:styleId="ft1932">
    <w:name w:val="ft1932"/>
    <w:rsid w:val="002368CA"/>
    <w:rPr>
      <w:rFonts w:cs="Times New Roman"/>
    </w:rPr>
  </w:style>
  <w:style w:type="character" w:customStyle="1" w:styleId="ft1995">
    <w:name w:val="ft1995"/>
    <w:rsid w:val="002368CA"/>
    <w:rPr>
      <w:rFonts w:cs="Times New Roman"/>
    </w:rPr>
  </w:style>
  <w:style w:type="character" w:customStyle="1" w:styleId="ft2033">
    <w:name w:val="ft2033"/>
    <w:rsid w:val="002368CA"/>
    <w:rPr>
      <w:rFonts w:cs="Times New Roman"/>
    </w:rPr>
  </w:style>
  <w:style w:type="character" w:customStyle="1" w:styleId="ft11943">
    <w:name w:val="ft11943"/>
    <w:rsid w:val="002368CA"/>
    <w:rPr>
      <w:rFonts w:cs="Times New Roman"/>
    </w:rPr>
  </w:style>
  <w:style w:type="character" w:customStyle="1" w:styleId="ft12010">
    <w:name w:val="ft12010"/>
    <w:rsid w:val="002368CA"/>
    <w:rPr>
      <w:rFonts w:cs="Times New Roman"/>
    </w:rPr>
  </w:style>
  <w:style w:type="character" w:customStyle="1" w:styleId="ft12050">
    <w:name w:val="ft12050"/>
    <w:rsid w:val="002368CA"/>
    <w:rPr>
      <w:rFonts w:cs="Times New Roman"/>
    </w:rPr>
  </w:style>
  <w:style w:type="character" w:customStyle="1" w:styleId="ft12104">
    <w:name w:val="ft12104"/>
    <w:rsid w:val="002368CA"/>
    <w:rPr>
      <w:rFonts w:cs="Times New Roman"/>
    </w:rPr>
  </w:style>
  <w:style w:type="character" w:customStyle="1" w:styleId="ft12139">
    <w:name w:val="ft12139"/>
    <w:rsid w:val="002368CA"/>
    <w:rPr>
      <w:rFonts w:cs="Times New Roman"/>
    </w:rPr>
  </w:style>
  <w:style w:type="character" w:customStyle="1" w:styleId="ft12166">
    <w:name w:val="ft12166"/>
    <w:rsid w:val="002368CA"/>
    <w:rPr>
      <w:rFonts w:cs="Times New Roman"/>
    </w:rPr>
  </w:style>
  <w:style w:type="character" w:customStyle="1" w:styleId="ft12184">
    <w:name w:val="ft12184"/>
    <w:rsid w:val="002368CA"/>
    <w:rPr>
      <w:rFonts w:cs="Times New Roman"/>
    </w:rPr>
  </w:style>
  <w:style w:type="character" w:customStyle="1" w:styleId="ft12250">
    <w:name w:val="ft12250"/>
    <w:rsid w:val="002368CA"/>
    <w:rPr>
      <w:rFonts w:cs="Times New Roman"/>
    </w:rPr>
  </w:style>
  <w:style w:type="character" w:customStyle="1" w:styleId="ft12278">
    <w:name w:val="ft12278"/>
    <w:rsid w:val="002368CA"/>
    <w:rPr>
      <w:rFonts w:cs="Times New Roman"/>
    </w:rPr>
  </w:style>
  <w:style w:type="character" w:customStyle="1" w:styleId="ft12329">
    <w:name w:val="ft12329"/>
    <w:rsid w:val="002368CA"/>
    <w:rPr>
      <w:rFonts w:cs="Times New Roman"/>
    </w:rPr>
  </w:style>
  <w:style w:type="character" w:customStyle="1" w:styleId="ft12373">
    <w:name w:val="ft12373"/>
    <w:rsid w:val="002368CA"/>
    <w:rPr>
      <w:rFonts w:cs="Times New Roman"/>
    </w:rPr>
  </w:style>
  <w:style w:type="character" w:customStyle="1" w:styleId="ft12374">
    <w:name w:val="ft12374"/>
    <w:rsid w:val="002368CA"/>
    <w:rPr>
      <w:rFonts w:cs="Times New Roman"/>
    </w:rPr>
  </w:style>
  <w:style w:type="character" w:customStyle="1" w:styleId="ft12429">
    <w:name w:val="ft12429"/>
    <w:rsid w:val="002368CA"/>
    <w:rPr>
      <w:rFonts w:cs="Times New Roman"/>
    </w:rPr>
  </w:style>
  <w:style w:type="character" w:customStyle="1" w:styleId="ft12471">
    <w:name w:val="ft12471"/>
    <w:rsid w:val="002368CA"/>
    <w:rPr>
      <w:rFonts w:cs="Times New Roman"/>
    </w:rPr>
  </w:style>
  <w:style w:type="character" w:customStyle="1" w:styleId="ft12500">
    <w:name w:val="ft12500"/>
    <w:rsid w:val="002368CA"/>
    <w:rPr>
      <w:rFonts w:cs="Times New Roman"/>
    </w:rPr>
  </w:style>
  <w:style w:type="character" w:customStyle="1" w:styleId="ft12501">
    <w:name w:val="ft12501"/>
    <w:rsid w:val="002368CA"/>
    <w:rPr>
      <w:rFonts w:cs="Times New Roman"/>
    </w:rPr>
  </w:style>
  <w:style w:type="character" w:customStyle="1" w:styleId="ft12561">
    <w:name w:val="ft12561"/>
    <w:rsid w:val="002368CA"/>
    <w:rPr>
      <w:rFonts w:cs="Times New Roman"/>
    </w:rPr>
  </w:style>
  <w:style w:type="character" w:customStyle="1" w:styleId="ft12562">
    <w:name w:val="ft12562"/>
    <w:rsid w:val="002368CA"/>
    <w:rPr>
      <w:rFonts w:cs="Times New Roman"/>
    </w:rPr>
  </w:style>
  <w:style w:type="character" w:customStyle="1" w:styleId="ft12589">
    <w:name w:val="ft12589"/>
    <w:rsid w:val="002368CA"/>
    <w:rPr>
      <w:rFonts w:cs="Times New Roman"/>
    </w:rPr>
  </w:style>
  <w:style w:type="character" w:customStyle="1" w:styleId="ft12609">
    <w:name w:val="ft12609"/>
    <w:rsid w:val="002368CA"/>
    <w:rPr>
      <w:rFonts w:cs="Times New Roman"/>
    </w:rPr>
  </w:style>
  <w:style w:type="character" w:customStyle="1" w:styleId="ft12670">
    <w:name w:val="ft12670"/>
    <w:rsid w:val="002368CA"/>
    <w:rPr>
      <w:rFonts w:cs="Times New Roman"/>
    </w:rPr>
  </w:style>
  <w:style w:type="character" w:customStyle="1" w:styleId="ft12676">
    <w:name w:val="ft12676"/>
    <w:rsid w:val="002368CA"/>
    <w:rPr>
      <w:rFonts w:cs="Times New Roman"/>
    </w:rPr>
  </w:style>
  <w:style w:type="character" w:customStyle="1" w:styleId="ft12686">
    <w:name w:val="ft12686"/>
    <w:rsid w:val="002368CA"/>
    <w:rPr>
      <w:rFonts w:cs="Times New Roman"/>
    </w:rPr>
  </w:style>
  <w:style w:type="character" w:customStyle="1" w:styleId="ft12696">
    <w:name w:val="ft12696"/>
    <w:rsid w:val="002368CA"/>
    <w:rPr>
      <w:rFonts w:cs="Times New Roman"/>
    </w:rPr>
  </w:style>
  <w:style w:type="character" w:customStyle="1" w:styleId="ft12701">
    <w:name w:val="ft12701"/>
    <w:rsid w:val="002368CA"/>
    <w:rPr>
      <w:rFonts w:cs="Times New Roman"/>
    </w:rPr>
  </w:style>
  <w:style w:type="character" w:customStyle="1" w:styleId="ft12708">
    <w:name w:val="ft12708"/>
    <w:rsid w:val="002368CA"/>
    <w:rPr>
      <w:rFonts w:cs="Times New Roman"/>
    </w:rPr>
  </w:style>
  <w:style w:type="character" w:customStyle="1" w:styleId="ft12715">
    <w:name w:val="ft12715"/>
    <w:rsid w:val="002368CA"/>
    <w:rPr>
      <w:rFonts w:cs="Times New Roman"/>
    </w:rPr>
  </w:style>
  <w:style w:type="character" w:customStyle="1" w:styleId="ft12722">
    <w:name w:val="ft12722"/>
    <w:rsid w:val="002368CA"/>
    <w:rPr>
      <w:rFonts w:cs="Times New Roman"/>
    </w:rPr>
  </w:style>
  <w:style w:type="character" w:customStyle="1" w:styleId="ft12787">
    <w:name w:val="ft12787"/>
    <w:rsid w:val="002368CA"/>
    <w:rPr>
      <w:rFonts w:cs="Times New Roman"/>
    </w:rPr>
  </w:style>
  <w:style w:type="character" w:customStyle="1" w:styleId="ft12790">
    <w:name w:val="ft12790"/>
    <w:rsid w:val="002368CA"/>
    <w:rPr>
      <w:rFonts w:cs="Times New Roman"/>
    </w:rPr>
  </w:style>
  <w:style w:type="character" w:customStyle="1" w:styleId="ft12850">
    <w:name w:val="ft12850"/>
    <w:rsid w:val="002368CA"/>
    <w:rPr>
      <w:rFonts w:cs="Times New Roman"/>
    </w:rPr>
  </w:style>
  <w:style w:type="character" w:customStyle="1" w:styleId="ft12896">
    <w:name w:val="ft12896"/>
    <w:rsid w:val="002368CA"/>
    <w:rPr>
      <w:rFonts w:cs="Times New Roman"/>
    </w:rPr>
  </w:style>
  <w:style w:type="character" w:customStyle="1" w:styleId="ft12942">
    <w:name w:val="ft12942"/>
    <w:rsid w:val="002368CA"/>
    <w:rPr>
      <w:rFonts w:cs="Times New Roman"/>
    </w:rPr>
  </w:style>
  <w:style w:type="character" w:customStyle="1" w:styleId="ft12991">
    <w:name w:val="ft12991"/>
    <w:rsid w:val="002368CA"/>
    <w:rPr>
      <w:rFonts w:cs="Times New Roman"/>
    </w:rPr>
  </w:style>
  <w:style w:type="character" w:customStyle="1" w:styleId="ft13046">
    <w:name w:val="ft13046"/>
    <w:rsid w:val="002368CA"/>
    <w:rPr>
      <w:rFonts w:cs="Times New Roman"/>
    </w:rPr>
  </w:style>
  <w:style w:type="character" w:customStyle="1" w:styleId="ft13079">
    <w:name w:val="ft13079"/>
    <w:rsid w:val="002368CA"/>
    <w:rPr>
      <w:rFonts w:cs="Times New Roman"/>
    </w:rPr>
  </w:style>
  <w:style w:type="character" w:customStyle="1" w:styleId="ft13129">
    <w:name w:val="ft13129"/>
    <w:rsid w:val="002368CA"/>
    <w:rPr>
      <w:rFonts w:cs="Times New Roman"/>
    </w:rPr>
  </w:style>
  <w:style w:type="character" w:customStyle="1" w:styleId="ft13186">
    <w:name w:val="ft13186"/>
    <w:rsid w:val="002368CA"/>
    <w:rPr>
      <w:rFonts w:cs="Times New Roman"/>
    </w:rPr>
  </w:style>
  <w:style w:type="character" w:customStyle="1" w:styleId="ft13226">
    <w:name w:val="ft13226"/>
    <w:rsid w:val="002368CA"/>
    <w:rPr>
      <w:rFonts w:cs="Times New Roman"/>
    </w:rPr>
  </w:style>
  <w:style w:type="character" w:customStyle="1" w:styleId="ft13271">
    <w:name w:val="ft13271"/>
    <w:rsid w:val="002368CA"/>
    <w:rPr>
      <w:rFonts w:cs="Times New Roman"/>
    </w:rPr>
  </w:style>
  <w:style w:type="character" w:customStyle="1" w:styleId="ft13309">
    <w:name w:val="ft13309"/>
    <w:rsid w:val="002368CA"/>
    <w:rPr>
      <w:rFonts w:cs="Times New Roman"/>
    </w:rPr>
  </w:style>
  <w:style w:type="character" w:customStyle="1" w:styleId="ft13366">
    <w:name w:val="ft13366"/>
    <w:rsid w:val="002368CA"/>
    <w:rPr>
      <w:rFonts w:cs="Times New Roman"/>
    </w:rPr>
  </w:style>
  <w:style w:type="character" w:customStyle="1" w:styleId="ft13418">
    <w:name w:val="ft13418"/>
    <w:rsid w:val="002368CA"/>
    <w:rPr>
      <w:rFonts w:cs="Times New Roman"/>
    </w:rPr>
  </w:style>
  <w:style w:type="character" w:customStyle="1" w:styleId="ft13441">
    <w:name w:val="ft13441"/>
    <w:rsid w:val="002368CA"/>
    <w:rPr>
      <w:rFonts w:cs="Times New Roman"/>
    </w:rPr>
  </w:style>
  <w:style w:type="character" w:customStyle="1" w:styleId="ft13487">
    <w:name w:val="ft13487"/>
    <w:rsid w:val="002368CA"/>
    <w:rPr>
      <w:rFonts w:cs="Times New Roman"/>
    </w:rPr>
  </w:style>
  <w:style w:type="character" w:customStyle="1" w:styleId="ft13488">
    <w:name w:val="ft13488"/>
    <w:rsid w:val="002368CA"/>
    <w:rPr>
      <w:rFonts w:cs="Times New Roman"/>
    </w:rPr>
  </w:style>
  <w:style w:type="character" w:customStyle="1" w:styleId="ft13494">
    <w:name w:val="ft13494"/>
    <w:rsid w:val="002368CA"/>
    <w:rPr>
      <w:rFonts w:cs="Times New Roman"/>
    </w:rPr>
  </w:style>
  <w:style w:type="character" w:customStyle="1" w:styleId="ft13500">
    <w:name w:val="ft13500"/>
    <w:rsid w:val="002368CA"/>
    <w:rPr>
      <w:rFonts w:cs="Times New Roman"/>
    </w:rPr>
  </w:style>
  <w:style w:type="character" w:customStyle="1" w:styleId="ft13505">
    <w:name w:val="ft13505"/>
    <w:rsid w:val="002368CA"/>
    <w:rPr>
      <w:rFonts w:cs="Times New Roman"/>
    </w:rPr>
  </w:style>
  <w:style w:type="character" w:customStyle="1" w:styleId="ft13518">
    <w:name w:val="ft13518"/>
    <w:rsid w:val="002368CA"/>
    <w:rPr>
      <w:rFonts w:cs="Times New Roman"/>
    </w:rPr>
  </w:style>
  <w:style w:type="character" w:customStyle="1" w:styleId="ft13525">
    <w:name w:val="ft13525"/>
    <w:rsid w:val="002368CA"/>
    <w:rPr>
      <w:rFonts w:cs="Times New Roman"/>
    </w:rPr>
  </w:style>
  <w:style w:type="character" w:customStyle="1" w:styleId="ft13537">
    <w:name w:val="ft13537"/>
    <w:rsid w:val="002368CA"/>
    <w:rPr>
      <w:rFonts w:cs="Times New Roman"/>
    </w:rPr>
  </w:style>
  <w:style w:type="character" w:customStyle="1" w:styleId="ft13542">
    <w:name w:val="ft13542"/>
    <w:rsid w:val="002368CA"/>
    <w:rPr>
      <w:rFonts w:cs="Times New Roman"/>
    </w:rPr>
  </w:style>
  <w:style w:type="character" w:customStyle="1" w:styleId="ft13555">
    <w:name w:val="ft13555"/>
    <w:rsid w:val="002368CA"/>
    <w:rPr>
      <w:rFonts w:cs="Times New Roman"/>
    </w:rPr>
  </w:style>
  <w:style w:type="character" w:customStyle="1" w:styleId="ft13563">
    <w:name w:val="ft13563"/>
    <w:rsid w:val="002368CA"/>
    <w:rPr>
      <w:rFonts w:cs="Times New Roman"/>
    </w:rPr>
  </w:style>
  <w:style w:type="character" w:customStyle="1" w:styleId="ft13566">
    <w:name w:val="ft13566"/>
    <w:rsid w:val="002368CA"/>
    <w:rPr>
      <w:rFonts w:cs="Times New Roman"/>
    </w:rPr>
  </w:style>
  <w:style w:type="character" w:customStyle="1" w:styleId="ft13578">
    <w:name w:val="ft13578"/>
    <w:rsid w:val="002368CA"/>
    <w:rPr>
      <w:rFonts w:cs="Times New Roman"/>
    </w:rPr>
  </w:style>
  <w:style w:type="character" w:customStyle="1" w:styleId="ft13580">
    <w:name w:val="ft13580"/>
    <w:rsid w:val="002368CA"/>
    <w:rPr>
      <w:rFonts w:cs="Times New Roman"/>
    </w:rPr>
  </w:style>
  <w:style w:type="character" w:customStyle="1" w:styleId="ft13588">
    <w:name w:val="ft13588"/>
    <w:rsid w:val="002368CA"/>
    <w:rPr>
      <w:rFonts w:cs="Times New Roman"/>
    </w:rPr>
  </w:style>
  <w:style w:type="character" w:customStyle="1" w:styleId="ft13644">
    <w:name w:val="ft13644"/>
    <w:rsid w:val="002368CA"/>
    <w:rPr>
      <w:rFonts w:cs="Times New Roman"/>
    </w:rPr>
  </w:style>
  <w:style w:type="character" w:customStyle="1" w:styleId="ft13668">
    <w:name w:val="ft13668"/>
    <w:rsid w:val="002368CA"/>
    <w:rPr>
      <w:rFonts w:cs="Times New Roman"/>
    </w:rPr>
  </w:style>
  <w:style w:type="character" w:customStyle="1" w:styleId="ft13712">
    <w:name w:val="ft13712"/>
    <w:rsid w:val="002368CA"/>
    <w:rPr>
      <w:rFonts w:cs="Times New Roman"/>
    </w:rPr>
  </w:style>
  <w:style w:type="character" w:customStyle="1" w:styleId="ft13768">
    <w:name w:val="ft13768"/>
    <w:rsid w:val="002368CA"/>
    <w:rPr>
      <w:rFonts w:cs="Times New Roman"/>
    </w:rPr>
  </w:style>
  <w:style w:type="character" w:customStyle="1" w:styleId="ft13810">
    <w:name w:val="ft13810"/>
    <w:rsid w:val="002368CA"/>
    <w:rPr>
      <w:rFonts w:cs="Times New Roman"/>
    </w:rPr>
  </w:style>
  <w:style w:type="character" w:customStyle="1" w:styleId="ft13834">
    <w:name w:val="ft13834"/>
    <w:rsid w:val="002368CA"/>
    <w:rPr>
      <w:rFonts w:cs="Times New Roman"/>
    </w:rPr>
  </w:style>
  <w:style w:type="character" w:customStyle="1" w:styleId="ft13885">
    <w:name w:val="ft13885"/>
    <w:rsid w:val="002368CA"/>
    <w:rPr>
      <w:rFonts w:cs="Times New Roman"/>
    </w:rPr>
  </w:style>
  <w:style w:type="paragraph" w:customStyle="1" w:styleId="TimesNewRoman">
    <w:name w:val="Стиль Основной текст + Times New Roman по ширине Первая строка:  ..."/>
    <w:basedOn w:val="aff2"/>
    <w:rsid w:val="002368CA"/>
    <w:pPr>
      <w:spacing w:after="0"/>
      <w:ind w:firstLine="720"/>
      <w:jc w:val="both"/>
    </w:pPr>
    <w:rPr>
      <w:szCs w:val="20"/>
    </w:rPr>
  </w:style>
  <w:style w:type="character" w:customStyle="1" w:styleId="afffffffff">
    <w:name w:val="Оглавление"/>
    <w:rsid w:val="002368CA"/>
    <w:rPr>
      <w:rFonts w:ascii="Times New Roman" w:hAnsi="Times New Roman"/>
      <w:b/>
      <w:i/>
      <w:sz w:val="28"/>
    </w:rPr>
  </w:style>
  <w:style w:type="character" w:customStyle="1" w:styleId="Heading5Char">
    <w:name w:val="Heading 5 Char"/>
    <w:locked/>
    <w:rsid w:val="002368CA"/>
    <w:rPr>
      <w:sz w:val="22"/>
      <w:lang w:val="ru-RU" w:eastAsia="en-US"/>
    </w:rPr>
  </w:style>
  <w:style w:type="character" w:customStyle="1" w:styleId="Heading6Char">
    <w:name w:val="Heading 6 Char"/>
    <w:locked/>
    <w:rsid w:val="002368CA"/>
    <w:rPr>
      <w:i/>
      <w:sz w:val="22"/>
      <w:lang w:val="ru-RU" w:eastAsia="en-US"/>
    </w:rPr>
  </w:style>
  <w:style w:type="paragraph" w:customStyle="1" w:styleId="1ffff8">
    <w:name w:val="Стиль Заголовок 1 + все прописные"/>
    <w:basedOn w:val="11"/>
    <w:rsid w:val="002368CA"/>
    <w:pPr>
      <w:keepNext/>
      <w:keepLines/>
      <w:spacing w:before="240" w:after="60"/>
      <w:ind w:left="360" w:hanging="360"/>
    </w:pPr>
    <w:rPr>
      <w:rFonts w:ascii="Arial" w:hAnsi="Arial"/>
      <w:bCs/>
      <w:caps w:val="0"/>
      <w:sz w:val="32"/>
      <w:szCs w:val="32"/>
    </w:rPr>
  </w:style>
  <w:style w:type="character" w:customStyle="1" w:styleId="FontStyle75">
    <w:name w:val="Font Style75"/>
    <w:rsid w:val="002368CA"/>
    <w:rPr>
      <w:rFonts w:ascii="Times New Roman" w:hAnsi="Times New Roman"/>
      <w:b/>
      <w:sz w:val="16"/>
    </w:rPr>
  </w:style>
  <w:style w:type="paragraph" w:customStyle="1" w:styleId="2Arial1">
    <w:name w:val="Стиль Заголовок 2 + Arial"/>
    <w:basedOn w:val="21"/>
    <w:rsid w:val="002368CA"/>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2368CA"/>
    <w:pPr>
      <w:shd w:val="clear" w:color="auto" w:fill="FFFFFF"/>
      <w:spacing w:before="240" w:after="60"/>
    </w:pPr>
    <w:rPr>
      <w:rFonts w:ascii="Arial" w:hAnsi="Arial"/>
      <w:b/>
      <w:bCs/>
      <w:sz w:val="32"/>
      <w:szCs w:val="20"/>
    </w:rPr>
  </w:style>
  <w:style w:type="character" w:customStyle="1" w:styleId="style21">
    <w:name w:val="style21"/>
    <w:rsid w:val="002368CA"/>
  </w:style>
  <w:style w:type="paragraph" w:customStyle="1" w:styleId="justify2">
    <w:name w:val="justify2"/>
    <w:basedOn w:val="a3"/>
    <w:rsid w:val="002368CA"/>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2368CA"/>
    <w:pPr>
      <w:keepNext/>
      <w:snapToGrid w:val="0"/>
      <w:spacing w:before="100" w:after="100"/>
      <w:outlineLvl w:val="5"/>
    </w:pPr>
    <w:rPr>
      <w:b/>
      <w:sz w:val="20"/>
      <w:szCs w:val="20"/>
    </w:rPr>
  </w:style>
  <w:style w:type="character" w:customStyle="1" w:styleId="3f5">
    <w:name w:val="Знак Знак Знак3"/>
    <w:rsid w:val="002368CA"/>
    <w:rPr>
      <w:rFonts w:ascii="Times New Roman" w:eastAsia="Times New Roman" w:hAnsi="Times New Roman"/>
      <w:b/>
      <w:caps/>
      <w:sz w:val="28"/>
    </w:rPr>
  </w:style>
  <w:style w:type="character" w:customStyle="1" w:styleId="FontStyle185">
    <w:name w:val="Font Style185"/>
    <w:rsid w:val="002368CA"/>
    <w:rPr>
      <w:rFonts w:ascii="Times New Roman" w:hAnsi="Times New Roman"/>
      <w:sz w:val="18"/>
    </w:rPr>
  </w:style>
  <w:style w:type="character" w:customStyle="1" w:styleId="FontStyle179">
    <w:name w:val="Font Style179"/>
    <w:rsid w:val="002368CA"/>
    <w:rPr>
      <w:rFonts w:ascii="Times New Roman" w:hAnsi="Times New Roman"/>
      <w:i/>
      <w:sz w:val="18"/>
    </w:rPr>
  </w:style>
  <w:style w:type="paragraph" w:customStyle="1" w:styleId="Style66">
    <w:name w:val="Style66"/>
    <w:basedOn w:val="a3"/>
    <w:rsid w:val="002368CA"/>
    <w:pPr>
      <w:widowControl w:val="0"/>
      <w:autoSpaceDE w:val="0"/>
      <w:autoSpaceDN w:val="0"/>
      <w:adjustRightInd w:val="0"/>
    </w:pPr>
  </w:style>
  <w:style w:type="paragraph" w:customStyle="1" w:styleId="Style71">
    <w:name w:val="Style71"/>
    <w:basedOn w:val="a3"/>
    <w:rsid w:val="002368CA"/>
    <w:pPr>
      <w:widowControl w:val="0"/>
      <w:autoSpaceDE w:val="0"/>
      <w:autoSpaceDN w:val="0"/>
      <w:adjustRightInd w:val="0"/>
      <w:spacing w:line="250" w:lineRule="exact"/>
      <w:ind w:firstLine="302"/>
      <w:jc w:val="both"/>
    </w:pPr>
  </w:style>
  <w:style w:type="character" w:customStyle="1" w:styleId="FontStyle266">
    <w:name w:val="Font Style266"/>
    <w:rsid w:val="002368CA"/>
    <w:rPr>
      <w:rFonts w:ascii="Times New Roman" w:hAnsi="Times New Roman"/>
      <w:sz w:val="18"/>
    </w:rPr>
  </w:style>
  <w:style w:type="character" w:customStyle="1" w:styleId="FontStyle267">
    <w:name w:val="Font Style267"/>
    <w:rsid w:val="002368CA"/>
    <w:rPr>
      <w:rFonts w:ascii="Times New Roman" w:hAnsi="Times New Roman"/>
      <w:i/>
      <w:sz w:val="18"/>
    </w:rPr>
  </w:style>
  <w:style w:type="character" w:customStyle="1" w:styleId="FontStyle202">
    <w:name w:val="Font Style202"/>
    <w:rsid w:val="002368CA"/>
    <w:rPr>
      <w:rFonts w:ascii="Times New Roman" w:hAnsi="Times New Roman"/>
      <w:sz w:val="18"/>
    </w:rPr>
  </w:style>
  <w:style w:type="character" w:customStyle="1" w:styleId="FontStyle563">
    <w:name w:val="Font Style563"/>
    <w:rsid w:val="002368CA"/>
    <w:rPr>
      <w:rFonts w:ascii="Times New Roman" w:hAnsi="Times New Roman"/>
      <w:b/>
      <w:sz w:val="20"/>
    </w:rPr>
  </w:style>
  <w:style w:type="paragraph" w:customStyle="1" w:styleId="Style113">
    <w:name w:val="Style113"/>
    <w:basedOn w:val="a3"/>
    <w:rsid w:val="002368CA"/>
    <w:pPr>
      <w:widowControl w:val="0"/>
      <w:autoSpaceDE w:val="0"/>
      <w:autoSpaceDN w:val="0"/>
      <w:adjustRightInd w:val="0"/>
    </w:pPr>
  </w:style>
  <w:style w:type="character" w:customStyle="1" w:styleId="FontStyle134">
    <w:name w:val="Font Style134"/>
    <w:rsid w:val="002368CA"/>
    <w:rPr>
      <w:rFonts w:ascii="Times New Roman" w:hAnsi="Times New Roman"/>
      <w:b/>
      <w:sz w:val="18"/>
    </w:rPr>
  </w:style>
  <w:style w:type="character" w:customStyle="1" w:styleId="textcop1">
    <w:name w:val="textcop1"/>
    <w:rsid w:val="002368CA"/>
    <w:rPr>
      <w:rFonts w:ascii="Arial" w:hAnsi="Arial"/>
      <w:color w:val="000000"/>
      <w:sz w:val="20"/>
    </w:rPr>
  </w:style>
  <w:style w:type="character" w:customStyle="1" w:styleId="b1">
    <w:name w:val="b1"/>
    <w:rsid w:val="002368CA"/>
    <w:rPr>
      <w:b/>
    </w:rPr>
  </w:style>
  <w:style w:type="character" w:customStyle="1" w:styleId="FontStyle201">
    <w:name w:val="Font Style201"/>
    <w:rsid w:val="002368CA"/>
    <w:rPr>
      <w:rFonts w:ascii="Times New Roman" w:hAnsi="Times New Roman"/>
      <w:sz w:val="26"/>
    </w:rPr>
  </w:style>
  <w:style w:type="paragraph" w:customStyle="1" w:styleId="Style12">
    <w:name w:val="Style12"/>
    <w:basedOn w:val="a3"/>
    <w:rsid w:val="002368CA"/>
    <w:pPr>
      <w:widowControl w:val="0"/>
      <w:autoSpaceDE w:val="0"/>
      <w:autoSpaceDN w:val="0"/>
      <w:adjustRightInd w:val="0"/>
    </w:pPr>
  </w:style>
  <w:style w:type="character" w:customStyle="1" w:styleId="180">
    <w:name w:val="Знак Знак18"/>
    <w:rsid w:val="002368CA"/>
    <w:rPr>
      <w:rFonts w:ascii="Courier New" w:eastAsia="Times New Roman" w:hAnsi="Courier New"/>
    </w:rPr>
  </w:style>
  <w:style w:type="character" w:customStyle="1" w:styleId="170">
    <w:name w:val="Знак Знак17"/>
    <w:rsid w:val="002368CA"/>
    <w:rPr>
      <w:rFonts w:ascii="Times New Roman" w:eastAsia="Times New Roman" w:hAnsi="Times New Roman"/>
      <w:sz w:val="24"/>
    </w:rPr>
  </w:style>
  <w:style w:type="character" w:customStyle="1" w:styleId="812">
    <w:name w:val="Знак Знак81"/>
    <w:locked/>
    <w:rsid w:val="002368CA"/>
    <w:rPr>
      <w:sz w:val="24"/>
    </w:rPr>
  </w:style>
  <w:style w:type="paragraph" w:customStyle="1" w:styleId="en">
    <w:name w:val="?en"/>
    <w:basedOn w:val="a3"/>
    <w:rsid w:val="002368CA"/>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2368CA"/>
    <w:rPr>
      <w:rFonts w:ascii="Tahoma" w:hAnsi="Tahoma"/>
      <w:sz w:val="16"/>
      <w:lang w:val="ru-RU" w:eastAsia="ru-RU"/>
    </w:rPr>
  </w:style>
  <w:style w:type="paragraph" w:customStyle="1" w:styleId="75">
    <w:name w:val="Стиль7"/>
    <w:basedOn w:val="11"/>
    <w:rsid w:val="002368CA"/>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2368CA"/>
    <w:rPr>
      <w:rFonts w:ascii="Verdana" w:hAnsi="Verdana" w:cs="Verdana"/>
      <w:sz w:val="20"/>
      <w:szCs w:val="20"/>
      <w:lang w:val="en-US" w:eastAsia="en-US"/>
    </w:rPr>
  </w:style>
  <w:style w:type="paragraph" w:customStyle="1" w:styleId="Style38">
    <w:name w:val="Style38"/>
    <w:basedOn w:val="a3"/>
    <w:rsid w:val="002368CA"/>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2368CA"/>
    <w:rPr>
      <w:rFonts w:ascii="Times New Roman" w:hAnsi="Times New Roman"/>
      <w:i/>
      <w:sz w:val="20"/>
    </w:rPr>
  </w:style>
  <w:style w:type="character" w:customStyle="1" w:styleId="FontStyle293">
    <w:name w:val="Font Style293"/>
    <w:rsid w:val="002368CA"/>
    <w:rPr>
      <w:rFonts w:ascii="Times New Roman" w:hAnsi="Times New Roman"/>
      <w:sz w:val="20"/>
    </w:rPr>
  </w:style>
  <w:style w:type="character" w:customStyle="1" w:styleId="FontStyle325">
    <w:name w:val="Font Style325"/>
    <w:rsid w:val="002368CA"/>
    <w:rPr>
      <w:rFonts w:ascii="Times New Roman" w:hAnsi="Times New Roman"/>
      <w:sz w:val="26"/>
    </w:rPr>
  </w:style>
  <w:style w:type="character" w:customStyle="1" w:styleId="FontStyle219">
    <w:name w:val="Font Style219"/>
    <w:rsid w:val="002368CA"/>
    <w:rPr>
      <w:rFonts w:ascii="Times New Roman" w:hAnsi="Times New Roman"/>
      <w:b/>
      <w:sz w:val="18"/>
    </w:rPr>
  </w:style>
  <w:style w:type="character" w:customStyle="1" w:styleId="FontStyle207">
    <w:name w:val="Font Style207"/>
    <w:rsid w:val="002368CA"/>
    <w:rPr>
      <w:rFonts w:ascii="Times New Roman" w:hAnsi="Times New Roman"/>
      <w:i/>
      <w:sz w:val="18"/>
    </w:rPr>
  </w:style>
  <w:style w:type="character" w:customStyle="1" w:styleId="FontStyle574">
    <w:name w:val="Font Style574"/>
    <w:rsid w:val="002368CA"/>
    <w:rPr>
      <w:rFonts w:ascii="Times New Roman" w:hAnsi="Times New Roman"/>
      <w:b/>
      <w:i/>
      <w:sz w:val="20"/>
    </w:rPr>
  </w:style>
  <w:style w:type="character" w:customStyle="1" w:styleId="FontStyle588">
    <w:name w:val="Font Style588"/>
    <w:rsid w:val="002368CA"/>
    <w:rPr>
      <w:rFonts w:ascii="Times New Roman" w:hAnsi="Times New Roman"/>
      <w:sz w:val="20"/>
    </w:rPr>
  </w:style>
  <w:style w:type="character" w:customStyle="1" w:styleId="402">
    <w:name w:val="Основной текст (40)"/>
    <w:link w:val="4010"/>
    <w:locked/>
    <w:rsid w:val="002368CA"/>
    <w:rPr>
      <w:b/>
      <w:sz w:val="14"/>
      <w:shd w:val="clear" w:color="auto" w:fill="FFFFFF"/>
    </w:rPr>
  </w:style>
  <w:style w:type="paragraph" w:customStyle="1" w:styleId="4010">
    <w:name w:val="Основной текст (40)1"/>
    <w:basedOn w:val="a3"/>
    <w:link w:val="402"/>
    <w:rsid w:val="002368CA"/>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2368CA"/>
    <w:rPr>
      <w:b/>
      <w:sz w:val="16"/>
      <w:shd w:val="clear" w:color="auto" w:fill="FFFFFF"/>
    </w:rPr>
  </w:style>
  <w:style w:type="paragraph" w:customStyle="1" w:styleId="1410">
    <w:name w:val="Основной текст (14)1"/>
    <w:basedOn w:val="a3"/>
    <w:link w:val="145"/>
    <w:rsid w:val="002368CA"/>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2368CA"/>
    <w:pPr>
      <w:tabs>
        <w:tab w:val="left" w:pos="369"/>
        <w:tab w:val="left" w:pos="643"/>
      </w:tabs>
      <w:spacing w:after="40"/>
      <w:ind w:left="697" w:hanging="357"/>
      <w:jc w:val="both"/>
    </w:pPr>
    <w:rPr>
      <w:sz w:val="20"/>
      <w:szCs w:val="20"/>
    </w:rPr>
  </w:style>
  <w:style w:type="paragraph" w:customStyle="1" w:styleId="2ff7">
    <w:name w:val="обычный2"/>
    <w:basedOn w:val="a3"/>
    <w:rsid w:val="002368CA"/>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2368CA"/>
    <w:pPr>
      <w:ind w:firstLine="720"/>
      <w:jc w:val="both"/>
    </w:pPr>
    <w:rPr>
      <w:szCs w:val="20"/>
    </w:rPr>
  </w:style>
  <w:style w:type="paragraph" w:customStyle="1" w:styleId="3000">
    <w:name w:val="Стиль Заголовок 3 + Перед:  0 пт После:  0 пт"/>
    <w:basedOn w:val="32"/>
    <w:rsid w:val="002368CA"/>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2368CA"/>
    <w:pPr>
      <w:keepNext/>
      <w:spacing w:before="520" w:after="260"/>
      <w:jc w:val="center"/>
      <w:outlineLvl w:val="0"/>
    </w:pPr>
    <w:rPr>
      <w:b/>
    </w:rPr>
  </w:style>
  <w:style w:type="paragraph" w:customStyle="1" w:styleId="Heading">
    <w:name w:val="Heading"/>
    <w:rsid w:val="002368C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2368CA"/>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2368CA"/>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2368CA"/>
    <w:pPr>
      <w:keepNext w:val="0"/>
      <w:widowControl w:val="0"/>
    </w:pPr>
    <w:rPr>
      <w:rFonts w:cs="Times New Roman"/>
      <w:bCs w:val="0"/>
      <w:i w:val="0"/>
      <w:iCs w:val="0"/>
      <w:kern w:val="32"/>
      <w:sz w:val="24"/>
      <w:szCs w:val="20"/>
    </w:rPr>
  </w:style>
  <w:style w:type="paragraph" w:customStyle="1" w:styleId="1ffffc">
    <w:name w:val="маркирован_1"/>
    <w:basedOn w:val="a3"/>
    <w:rsid w:val="002368CA"/>
    <w:pPr>
      <w:widowControl w:val="0"/>
      <w:adjustRightInd w:val="0"/>
      <w:spacing w:line="360" w:lineRule="auto"/>
      <w:jc w:val="both"/>
      <w:textAlignment w:val="baseline"/>
    </w:pPr>
    <w:rPr>
      <w:sz w:val="28"/>
      <w:szCs w:val="28"/>
    </w:rPr>
  </w:style>
  <w:style w:type="paragraph" w:customStyle="1" w:styleId="1ffffd">
    <w:name w:val="Нумерован_1"/>
    <w:basedOn w:val="a3"/>
    <w:rsid w:val="002368CA"/>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2368CA"/>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2368CA"/>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2368CA"/>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2368CA"/>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2368CA"/>
    <w:pPr>
      <w:spacing w:line="360" w:lineRule="auto"/>
      <w:ind w:firstLine="720"/>
    </w:pPr>
    <w:rPr>
      <w:szCs w:val="20"/>
    </w:rPr>
  </w:style>
  <w:style w:type="character" w:customStyle="1" w:styleId="331">
    <w:name w:val="Знак3 Знак Знак3"/>
    <w:rsid w:val="002368CA"/>
    <w:rPr>
      <w:rFonts w:ascii="Times New Roman" w:eastAsia="Times New Roman" w:hAnsi="Times New Roman"/>
      <w:lang w:eastAsia="en-US"/>
    </w:rPr>
  </w:style>
  <w:style w:type="character" w:customStyle="1" w:styleId="FontStyle278">
    <w:name w:val="Font Style278"/>
    <w:rsid w:val="002368CA"/>
    <w:rPr>
      <w:rFonts w:ascii="Times New Roman" w:hAnsi="Times New Roman"/>
      <w:color w:val="000000"/>
      <w:sz w:val="22"/>
    </w:rPr>
  </w:style>
  <w:style w:type="character" w:customStyle="1" w:styleId="2110">
    <w:name w:val="Знак Знак211"/>
    <w:locked/>
    <w:rsid w:val="002368CA"/>
    <w:rPr>
      <w:b/>
      <w:sz w:val="28"/>
      <w:lang w:val="ru-RU" w:eastAsia="ru-RU"/>
    </w:rPr>
  </w:style>
  <w:style w:type="character" w:customStyle="1" w:styleId="414">
    <w:name w:val="Знак Знак41"/>
    <w:locked/>
    <w:rsid w:val="002368CA"/>
    <w:rPr>
      <w:rFonts w:ascii="Arial" w:hAnsi="Arial"/>
      <w:b/>
      <w:i/>
      <w:sz w:val="28"/>
      <w:lang w:val="ru-RU" w:eastAsia="en-US"/>
    </w:rPr>
  </w:style>
  <w:style w:type="character" w:customStyle="1" w:styleId="4011">
    <w:name w:val="Знак Знак401"/>
    <w:locked/>
    <w:rsid w:val="002368CA"/>
    <w:rPr>
      <w:b/>
      <w:sz w:val="27"/>
      <w:lang w:val="ru-RU" w:eastAsia="ru-RU"/>
    </w:rPr>
  </w:style>
  <w:style w:type="character" w:customStyle="1" w:styleId="3910">
    <w:name w:val="Знак Знак391"/>
    <w:locked/>
    <w:rsid w:val="002368CA"/>
    <w:rPr>
      <w:b/>
      <w:sz w:val="28"/>
      <w:lang w:val="ru-RU" w:eastAsia="ru-RU"/>
    </w:rPr>
  </w:style>
  <w:style w:type="character" w:customStyle="1" w:styleId="3810">
    <w:name w:val="Знак Знак381"/>
    <w:locked/>
    <w:rsid w:val="002368CA"/>
    <w:rPr>
      <w:b/>
      <w:i/>
      <w:sz w:val="26"/>
      <w:lang w:val="ru-RU" w:eastAsia="ru-RU"/>
    </w:rPr>
  </w:style>
  <w:style w:type="character" w:customStyle="1" w:styleId="3710">
    <w:name w:val="Знак Знак371"/>
    <w:locked/>
    <w:rsid w:val="002368CA"/>
    <w:rPr>
      <w:sz w:val="24"/>
      <w:lang w:val="ru-RU" w:eastAsia="ru-RU"/>
    </w:rPr>
  </w:style>
  <w:style w:type="character" w:customStyle="1" w:styleId="3610">
    <w:name w:val="Знак Знак361"/>
    <w:locked/>
    <w:rsid w:val="002368CA"/>
    <w:rPr>
      <w:sz w:val="24"/>
      <w:lang w:val="ru-RU" w:eastAsia="ru-RU"/>
    </w:rPr>
  </w:style>
  <w:style w:type="character" w:customStyle="1" w:styleId="3510">
    <w:name w:val="Знак Знак351"/>
    <w:locked/>
    <w:rsid w:val="002368CA"/>
    <w:rPr>
      <w:i/>
      <w:sz w:val="24"/>
      <w:lang w:val="ru-RU" w:eastAsia="ru-RU"/>
    </w:rPr>
  </w:style>
  <w:style w:type="character" w:customStyle="1" w:styleId="3410">
    <w:name w:val="Знак Знак341"/>
    <w:locked/>
    <w:rsid w:val="002368CA"/>
    <w:rPr>
      <w:rFonts w:ascii="Arial" w:hAnsi="Arial"/>
      <w:sz w:val="22"/>
      <w:lang w:val="ru-RU" w:eastAsia="ru-RU"/>
    </w:rPr>
  </w:style>
  <w:style w:type="character" w:customStyle="1" w:styleId="3310">
    <w:name w:val="Знак Знак331"/>
    <w:locked/>
    <w:rsid w:val="002368CA"/>
    <w:rPr>
      <w:rFonts w:ascii="Courier New" w:hAnsi="Courier New"/>
      <w:lang w:val="ru-RU" w:eastAsia="ru-RU"/>
    </w:rPr>
  </w:style>
  <w:style w:type="character" w:customStyle="1" w:styleId="3210">
    <w:name w:val="Знак Знак321"/>
    <w:locked/>
    <w:rsid w:val="002368CA"/>
    <w:rPr>
      <w:lang w:val="ru-RU" w:eastAsia="ru-RU"/>
    </w:rPr>
  </w:style>
  <w:style w:type="character" w:customStyle="1" w:styleId="3110">
    <w:name w:val="Знак Знак311"/>
    <w:locked/>
    <w:rsid w:val="002368CA"/>
    <w:rPr>
      <w:sz w:val="24"/>
      <w:lang w:val="ru-RU" w:eastAsia="ru-RU"/>
    </w:rPr>
  </w:style>
  <w:style w:type="character" w:customStyle="1" w:styleId="1fffff">
    <w:name w:val="Знак1 Знак Знак"/>
    <w:locked/>
    <w:rsid w:val="002368CA"/>
    <w:rPr>
      <w:sz w:val="24"/>
      <w:lang w:val="ru-RU" w:eastAsia="ru-RU"/>
    </w:rPr>
  </w:style>
  <w:style w:type="character" w:customStyle="1" w:styleId="191">
    <w:name w:val="Знак Знак191"/>
    <w:locked/>
    <w:rsid w:val="002368CA"/>
    <w:rPr>
      <w:sz w:val="24"/>
      <w:lang w:val="en-US" w:eastAsia="ru-RU"/>
    </w:rPr>
  </w:style>
  <w:style w:type="character" w:customStyle="1" w:styleId="1411">
    <w:name w:val="Знак Знак141"/>
    <w:locked/>
    <w:rsid w:val="002368CA"/>
    <w:rPr>
      <w:rFonts w:ascii="Cambria" w:hAnsi="Cambria"/>
      <w:i/>
      <w:color w:val="4F81BD"/>
      <w:spacing w:val="15"/>
      <w:sz w:val="24"/>
      <w:lang w:val="ru-RU" w:eastAsia="ru-RU"/>
    </w:rPr>
  </w:style>
  <w:style w:type="character" w:customStyle="1" w:styleId="1210">
    <w:name w:val="Знак Знак121"/>
    <w:locked/>
    <w:rsid w:val="002368CA"/>
    <w:rPr>
      <w:rFonts w:ascii="PragmaticaCTT" w:hAnsi="PragmaticaCTT"/>
      <w:sz w:val="24"/>
      <w:lang w:val="ru-RU" w:eastAsia="ru-RU"/>
    </w:rPr>
  </w:style>
  <w:style w:type="character" w:customStyle="1" w:styleId="2210">
    <w:name w:val="Знак Знак221"/>
    <w:locked/>
    <w:rsid w:val="002368CA"/>
    <w:rPr>
      <w:color w:val="000000"/>
      <w:sz w:val="24"/>
      <w:lang w:val="ru-RU" w:eastAsia="ru-RU"/>
    </w:rPr>
  </w:style>
  <w:style w:type="character" w:customStyle="1" w:styleId="291">
    <w:name w:val="Знак Знак291"/>
    <w:locked/>
    <w:rsid w:val="002368CA"/>
    <w:rPr>
      <w:sz w:val="16"/>
      <w:lang w:val="ru-RU" w:eastAsia="ru-RU"/>
    </w:rPr>
  </w:style>
  <w:style w:type="character" w:customStyle="1" w:styleId="251">
    <w:name w:val="Знак Знак251"/>
    <w:locked/>
    <w:rsid w:val="002368CA"/>
    <w:rPr>
      <w:sz w:val="24"/>
      <w:lang w:val="ru-RU" w:eastAsia="ru-RU"/>
    </w:rPr>
  </w:style>
  <w:style w:type="character" w:customStyle="1" w:styleId="281">
    <w:name w:val="Знак Знак281"/>
    <w:locked/>
    <w:rsid w:val="002368CA"/>
    <w:rPr>
      <w:sz w:val="16"/>
      <w:lang w:val="ru-RU" w:eastAsia="ru-RU"/>
    </w:rPr>
  </w:style>
  <w:style w:type="character" w:customStyle="1" w:styleId="2710">
    <w:name w:val="Знак Знак271"/>
    <w:locked/>
    <w:rsid w:val="002368CA"/>
    <w:rPr>
      <w:rFonts w:ascii="Courier New" w:hAnsi="Courier New"/>
      <w:lang w:val="ru-RU" w:eastAsia="ru-RU"/>
    </w:rPr>
  </w:style>
  <w:style w:type="character" w:customStyle="1" w:styleId="181">
    <w:name w:val="Знак Знак181"/>
    <w:locked/>
    <w:rsid w:val="002368CA"/>
    <w:rPr>
      <w:b/>
      <w:lang w:val="ru-RU" w:eastAsia="ru-RU"/>
    </w:rPr>
  </w:style>
  <w:style w:type="character" w:customStyle="1" w:styleId="201">
    <w:name w:val="Знак Знак201"/>
    <w:locked/>
    <w:rsid w:val="002368CA"/>
    <w:rPr>
      <w:rFonts w:ascii="Tahoma" w:hAnsi="Tahoma"/>
      <w:sz w:val="16"/>
      <w:lang w:val="ru-RU" w:eastAsia="ru-RU"/>
    </w:rPr>
  </w:style>
  <w:style w:type="paragraph" w:customStyle="1" w:styleId="2ff9">
    <w:name w:val="Знак Знак Знак Знак Знак Знак2"/>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2368CA"/>
    <w:rPr>
      <w:i/>
      <w:color w:val="000000"/>
      <w:sz w:val="24"/>
      <w:lang w:eastAsia="ru-RU"/>
    </w:rPr>
  </w:style>
  <w:style w:type="paragraph" w:styleId="2ffb">
    <w:name w:val="Quote"/>
    <w:basedOn w:val="a3"/>
    <w:next w:val="a3"/>
    <w:link w:val="2ffa"/>
    <w:qFormat/>
    <w:rsid w:val="002368CA"/>
    <w:rPr>
      <w:rFonts w:asciiTheme="minorHAnsi" w:eastAsiaTheme="minorHAnsi" w:hAnsiTheme="minorHAnsi" w:cstheme="minorBidi"/>
      <w:i/>
      <w:color w:val="000000"/>
      <w:szCs w:val="22"/>
    </w:rPr>
  </w:style>
  <w:style w:type="character" w:customStyle="1" w:styleId="21f">
    <w:name w:val="Цитата 2 Знак1"/>
    <w:basedOn w:val="a4"/>
    <w:rsid w:val="002368CA"/>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2368CA"/>
    <w:rPr>
      <w:rFonts w:cs="Times New Roman"/>
      <w:i w:val="0"/>
      <w:sz w:val="24"/>
      <w:szCs w:val="20"/>
      <w:lang w:eastAsia="ru-RU"/>
    </w:rPr>
  </w:style>
  <w:style w:type="paragraph" w:customStyle="1" w:styleId="msolistparagraph0">
    <w:name w:val="msolistparagraph"/>
    <w:basedOn w:val="a3"/>
    <w:rsid w:val="002368CA"/>
    <w:pPr>
      <w:spacing w:line="312" w:lineRule="auto"/>
      <w:ind w:left="720" w:firstLine="454"/>
      <w:contextualSpacing/>
      <w:jc w:val="both"/>
    </w:pPr>
  </w:style>
  <w:style w:type="character" w:customStyle="1" w:styleId="afffffffff5">
    <w:name w:val="ВЭС отступ Знак"/>
    <w:link w:val="afffffffff6"/>
    <w:locked/>
    <w:rsid w:val="002368CA"/>
    <w:rPr>
      <w:color w:val="000000"/>
      <w:sz w:val="24"/>
    </w:rPr>
  </w:style>
  <w:style w:type="paragraph" w:customStyle="1" w:styleId="afffffffff6">
    <w:name w:val="ВЭС отступ"/>
    <w:basedOn w:val="a3"/>
    <w:link w:val="afffffffff5"/>
    <w:rsid w:val="002368CA"/>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2368CA"/>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2368CA"/>
    <w:pPr>
      <w:spacing w:after="160" w:line="240" w:lineRule="exact"/>
    </w:pPr>
    <w:rPr>
      <w:rFonts w:ascii="Verdana" w:hAnsi="Verdana"/>
      <w:lang w:val="en-US" w:eastAsia="en-US"/>
    </w:rPr>
  </w:style>
  <w:style w:type="paragraph" w:customStyle="1" w:styleId="Li">
    <w:name w:val="Li"/>
    <w:basedOn w:val="a3"/>
    <w:rsid w:val="002368CA"/>
    <w:pPr>
      <w:shd w:val="clear" w:color="auto" w:fill="FFFFFF"/>
      <w:suppressAutoHyphens/>
    </w:pPr>
    <w:rPr>
      <w:lang w:eastAsia="ar-SA"/>
    </w:rPr>
  </w:style>
  <w:style w:type="paragraph" w:customStyle="1" w:styleId="afffffffff7">
    <w:name w:val="Название оглавления"/>
    <w:rsid w:val="002368CA"/>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2368CA"/>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2368CA"/>
    <w:pPr>
      <w:jc w:val="both"/>
    </w:pPr>
    <w:rPr>
      <w:kern w:val="28"/>
      <w:szCs w:val="20"/>
    </w:rPr>
  </w:style>
  <w:style w:type="paragraph" w:customStyle="1" w:styleId="Tst-question">
    <w:name w:val="Tst-question"/>
    <w:basedOn w:val="a3"/>
    <w:rsid w:val="002368CA"/>
    <w:pPr>
      <w:numPr>
        <w:numId w:val="18"/>
      </w:numPr>
      <w:tabs>
        <w:tab w:val="clear" w:pos="357"/>
        <w:tab w:val="left" w:pos="360"/>
      </w:tabs>
      <w:jc w:val="both"/>
    </w:pPr>
    <w:rPr>
      <w:kern w:val="28"/>
      <w:szCs w:val="20"/>
    </w:rPr>
  </w:style>
  <w:style w:type="paragraph" w:customStyle="1" w:styleId="Tst10">
    <w:name w:val="Tst_1"/>
    <w:basedOn w:val="notabstyle"/>
    <w:rsid w:val="002368CA"/>
    <w:pPr>
      <w:tabs>
        <w:tab w:val="left" w:pos="720"/>
      </w:tabs>
      <w:ind w:left="720" w:hanging="360"/>
    </w:pPr>
  </w:style>
  <w:style w:type="paragraph" w:customStyle="1" w:styleId="afffffffff9">
    <w:name w:val="УПЛОТНЕННЫЙ"/>
    <w:basedOn w:val="a3"/>
    <w:rsid w:val="002368CA"/>
    <w:pPr>
      <w:ind w:firstLine="720"/>
      <w:jc w:val="both"/>
    </w:pPr>
    <w:rPr>
      <w:spacing w:val="-4"/>
      <w:sz w:val="28"/>
      <w:szCs w:val="20"/>
    </w:rPr>
  </w:style>
  <w:style w:type="paragraph" w:customStyle="1" w:styleId="afffffffffa">
    <w:name w:val="ОСНОВНОЙ"/>
    <w:basedOn w:val="a3"/>
    <w:rsid w:val="002368CA"/>
    <w:pPr>
      <w:autoSpaceDE w:val="0"/>
      <w:autoSpaceDN w:val="0"/>
      <w:adjustRightInd w:val="0"/>
      <w:ind w:firstLine="720"/>
      <w:jc w:val="both"/>
    </w:pPr>
    <w:rPr>
      <w:sz w:val="28"/>
      <w:szCs w:val="20"/>
    </w:rPr>
  </w:style>
  <w:style w:type="paragraph" w:customStyle="1" w:styleId="simple">
    <w:name w:val="simple"/>
    <w:basedOn w:val="a3"/>
    <w:rsid w:val="002368CA"/>
    <w:pPr>
      <w:spacing w:before="100" w:beforeAutospacing="1" w:after="100" w:afterAutospacing="1"/>
    </w:pPr>
  </w:style>
  <w:style w:type="paragraph" w:customStyle="1" w:styleId="uj">
    <w:name w:val="uj"/>
    <w:basedOn w:val="a3"/>
    <w:rsid w:val="002368CA"/>
    <w:pPr>
      <w:spacing w:before="100" w:beforeAutospacing="1" w:after="100" w:afterAutospacing="1"/>
    </w:pPr>
  </w:style>
  <w:style w:type="paragraph" w:customStyle="1" w:styleId="a4cxspmiddle">
    <w:name w:val="a4cxspmiddle"/>
    <w:basedOn w:val="a3"/>
    <w:rsid w:val="002368CA"/>
    <w:pPr>
      <w:spacing w:before="100" w:beforeAutospacing="1" w:after="100" w:afterAutospacing="1"/>
    </w:pPr>
    <w:rPr>
      <w:color w:val="000000"/>
    </w:rPr>
  </w:style>
  <w:style w:type="paragraph" w:customStyle="1" w:styleId="Style56">
    <w:name w:val="Style56"/>
    <w:basedOn w:val="a3"/>
    <w:rsid w:val="002368CA"/>
    <w:pPr>
      <w:widowControl w:val="0"/>
      <w:autoSpaceDE w:val="0"/>
      <w:autoSpaceDN w:val="0"/>
      <w:adjustRightInd w:val="0"/>
      <w:spacing w:line="194" w:lineRule="exact"/>
    </w:pPr>
  </w:style>
  <w:style w:type="paragraph" w:customStyle="1" w:styleId="otstup">
    <w:name w:val="otstup"/>
    <w:basedOn w:val="a3"/>
    <w:rsid w:val="002368CA"/>
    <w:pPr>
      <w:spacing w:before="100" w:beforeAutospacing="1" w:after="100" w:afterAutospacing="1"/>
    </w:pPr>
  </w:style>
  <w:style w:type="paragraph" w:customStyle="1" w:styleId="1fffff0">
    <w:name w:val="Схема документа1"/>
    <w:basedOn w:val="a3"/>
    <w:rsid w:val="002368CA"/>
    <w:pPr>
      <w:shd w:val="clear" w:color="auto" w:fill="000080"/>
    </w:pPr>
    <w:rPr>
      <w:rFonts w:ascii="Tahoma" w:hAnsi="Tahoma" w:cs="Tahoma"/>
      <w:sz w:val="20"/>
      <w:szCs w:val="20"/>
      <w:lang w:eastAsia="zh-CN"/>
    </w:rPr>
  </w:style>
  <w:style w:type="paragraph" w:customStyle="1" w:styleId="BodyText1">
    <w:name w:val="Body Text1"/>
    <w:basedOn w:val="Normal1"/>
    <w:rsid w:val="002368CA"/>
    <w:pPr>
      <w:widowControl/>
      <w:spacing w:line="360" w:lineRule="auto"/>
    </w:pPr>
    <w:rPr>
      <w:sz w:val="24"/>
    </w:rPr>
  </w:style>
  <w:style w:type="paragraph" w:customStyle="1" w:styleId="BodyText211">
    <w:name w:val="Body Text 211"/>
    <w:basedOn w:val="a3"/>
    <w:rsid w:val="002368CA"/>
    <w:pPr>
      <w:spacing w:line="360" w:lineRule="auto"/>
      <w:jc w:val="both"/>
    </w:pPr>
    <w:rPr>
      <w:szCs w:val="20"/>
    </w:rPr>
  </w:style>
  <w:style w:type="paragraph" w:customStyle="1" w:styleId="ListParagraph1">
    <w:name w:val="List Paragraph1"/>
    <w:basedOn w:val="a3"/>
    <w:link w:val="ListParagraphChar1"/>
    <w:rsid w:val="002368CA"/>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2368CA"/>
    <w:rPr>
      <w:rFonts w:ascii="Calibri" w:eastAsia="Times New Roman" w:hAnsi="Calibri" w:cs="Times New Roman"/>
      <w:lang w:eastAsia="ru-RU"/>
    </w:rPr>
  </w:style>
  <w:style w:type="paragraph" w:customStyle="1" w:styleId="BodyText31">
    <w:name w:val="Body Text 31"/>
    <w:basedOn w:val="Normal1"/>
    <w:rsid w:val="002368CA"/>
    <w:pPr>
      <w:widowControl/>
      <w:jc w:val="both"/>
    </w:pPr>
    <w:rPr>
      <w:i/>
      <w:sz w:val="26"/>
    </w:rPr>
  </w:style>
  <w:style w:type="character" w:customStyle="1" w:styleId="1010">
    <w:name w:val="Знак Знак101"/>
    <w:locked/>
    <w:rsid w:val="002368CA"/>
    <w:rPr>
      <w:rFonts w:ascii="PragmaticaCTT" w:hAnsi="PragmaticaCTT"/>
      <w:sz w:val="24"/>
      <w:lang w:val="ru-RU" w:eastAsia="ru-RU"/>
    </w:rPr>
  </w:style>
  <w:style w:type="character" w:customStyle="1" w:styleId="4110">
    <w:name w:val="Знак Знак411"/>
    <w:locked/>
    <w:rsid w:val="002368CA"/>
    <w:rPr>
      <w:rFonts w:ascii="Arial" w:hAnsi="Arial"/>
      <w:b/>
      <w:i/>
      <w:sz w:val="28"/>
      <w:lang w:val="ru-RU" w:eastAsia="en-US"/>
    </w:rPr>
  </w:style>
  <w:style w:type="character" w:customStyle="1" w:styleId="1100">
    <w:name w:val="Знак Знак110"/>
    <w:rsid w:val="002368CA"/>
    <w:rPr>
      <w:rFonts w:ascii="Arial" w:hAnsi="Arial"/>
      <w:b/>
      <w:sz w:val="36"/>
      <w:lang w:val="ru-RU" w:eastAsia="en-US"/>
    </w:rPr>
  </w:style>
  <w:style w:type="character" w:customStyle="1" w:styleId="415">
    <w:name w:val="Заголовок 4 Знак1"/>
    <w:locked/>
    <w:rsid w:val="002368CA"/>
    <w:rPr>
      <w:rFonts w:ascii="Times New Roman" w:eastAsia="Times New Roman" w:hAnsi="Times New Roman"/>
      <w:b/>
      <w:sz w:val="28"/>
      <w:lang w:eastAsia="ru-RU"/>
    </w:rPr>
  </w:style>
  <w:style w:type="character" w:styleId="afffffffffb">
    <w:name w:val="Intense Emphasis"/>
    <w:qFormat/>
    <w:rsid w:val="002368CA"/>
    <w:rPr>
      <w:b/>
      <w:i/>
      <w:color w:val="4F81BD"/>
    </w:rPr>
  </w:style>
  <w:style w:type="character" w:styleId="afffffffffc">
    <w:name w:val="Subtle Reference"/>
    <w:qFormat/>
    <w:rsid w:val="002368CA"/>
    <w:rPr>
      <w:smallCaps/>
      <w:color w:val="C0504D"/>
      <w:u w:val="single"/>
    </w:rPr>
  </w:style>
  <w:style w:type="character" w:styleId="afffffffffd">
    <w:name w:val="Intense Reference"/>
    <w:qFormat/>
    <w:rsid w:val="002368CA"/>
    <w:rPr>
      <w:b/>
      <w:smallCaps/>
      <w:color w:val="C0504D"/>
      <w:spacing w:val="5"/>
      <w:u w:val="single"/>
    </w:rPr>
  </w:style>
  <w:style w:type="character" w:styleId="afffffffffe">
    <w:name w:val="Book Title"/>
    <w:qFormat/>
    <w:rsid w:val="002368CA"/>
    <w:rPr>
      <w:b/>
      <w:smallCaps/>
      <w:spacing w:val="5"/>
    </w:rPr>
  </w:style>
  <w:style w:type="character" w:customStyle="1" w:styleId="612">
    <w:name w:val="Заголовок 6 Знак1"/>
    <w:rsid w:val="002368CA"/>
    <w:rPr>
      <w:b/>
      <w:sz w:val="22"/>
      <w:lang w:val="ru-RU" w:eastAsia="ru-RU"/>
    </w:rPr>
  </w:style>
  <w:style w:type="character" w:customStyle="1" w:styleId="712">
    <w:name w:val="Заголовок 7 Знак1"/>
    <w:rsid w:val="002368CA"/>
    <w:rPr>
      <w:sz w:val="24"/>
      <w:lang w:val="ru-RU" w:eastAsia="ru-RU"/>
    </w:rPr>
  </w:style>
  <w:style w:type="character" w:customStyle="1" w:styleId="813">
    <w:name w:val="Заголовок 8 Знак1"/>
    <w:rsid w:val="002368CA"/>
    <w:rPr>
      <w:rFonts w:ascii="Calibri" w:hAnsi="Calibri"/>
      <w:i/>
      <w:sz w:val="24"/>
      <w:lang w:val="ru-RU" w:eastAsia="en-US"/>
    </w:rPr>
  </w:style>
  <w:style w:type="character" w:customStyle="1" w:styleId="911">
    <w:name w:val="Заголовок 9 Знак1"/>
    <w:rsid w:val="002368CA"/>
    <w:rPr>
      <w:rFonts w:ascii="Arial" w:hAnsi="Arial"/>
      <w:sz w:val="22"/>
      <w:lang w:val="ru-RU" w:eastAsia="ru-RU"/>
    </w:rPr>
  </w:style>
  <w:style w:type="character" w:customStyle="1" w:styleId="tbb121">
    <w:name w:val="tbb121"/>
    <w:rsid w:val="002368CA"/>
    <w:rPr>
      <w:rFonts w:ascii="Arial" w:hAnsi="Arial"/>
      <w:b/>
      <w:color w:val="000000"/>
      <w:sz w:val="18"/>
      <w:u w:val="none"/>
    </w:rPr>
  </w:style>
  <w:style w:type="character" w:customStyle="1" w:styleId="tbl121">
    <w:name w:val="tbl121"/>
    <w:rsid w:val="002368CA"/>
    <w:rPr>
      <w:rFonts w:ascii="Tahoma" w:hAnsi="Tahoma"/>
      <w:color w:val="000000"/>
      <w:sz w:val="18"/>
      <w:u w:val="none"/>
    </w:rPr>
  </w:style>
  <w:style w:type="character" w:customStyle="1" w:styleId="em11">
    <w:name w:val="em11"/>
    <w:rsid w:val="002368CA"/>
    <w:rPr>
      <w:b/>
      <w:sz w:val="24"/>
    </w:rPr>
  </w:style>
  <w:style w:type="character" w:customStyle="1" w:styleId="8pt">
    <w:name w:val="Основной текст + 8 pt"/>
    <w:rsid w:val="002368CA"/>
    <w:rPr>
      <w:rFonts w:ascii="Times New Roman" w:eastAsia="Times New Roman" w:hAnsi="Times New Roman"/>
      <w:spacing w:val="0"/>
      <w:sz w:val="16"/>
    </w:rPr>
  </w:style>
  <w:style w:type="character" w:customStyle="1" w:styleId="7pt">
    <w:name w:val="Основной текст + 7 pt"/>
    <w:rsid w:val="002368CA"/>
    <w:rPr>
      <w:rFonts w:ascii="Times New Roman" w:eastAsia="Times New Roman" w:hAnsi="Times New Roman"/>
      <w:spacing w:val="0"/>
      <w:sz w:val="14"/>
    </w:rPr>
  </w:style>
  <w:style w:type="character" w:customStyle="1" w:styleId="10pt0">
    <w:name w:val="Основной текст + 10 pt"/>
    <w:rsid w:val="002368CA"/>
    <w:rPr>
      <w:rFonts w:ascii="Times New Roman" w:eastAsia="Times New Roman" w:hAnsi="Times New Roman"/>
      <w:b/>
      <w:spacing w:val="0"/>
      <w:sz w:val="20"/>
    </w:rPr>
  </w:style>
  <w:style w:type="character" w:customStyle="1" w:styleId="5pt">
    <w:name w:val="Основной текст + 5 pt"/>
    <w:rsid w:val="002368CA"/>
    <w:rPr>
      <w:rFonts w:ascii="Times New Roman" w:eastAsia="Times New Roman" w:hAnsi="Times New Roman"/>
      <w:spacing w:val="10"/>
      <w:sz w:val="10"/>
    </w:rPr>
  </w:style>
  <w:style w:type="character" w:customStyle="1" w:styleId="9pt">
    <w:name w:val="Основной текст + 9 pt"/>
    <w:rsid w:val="002368CA"/>
    <w:rPr>
      <w:rFonts w:ascii="Times New Roman" w:eastAsia="Times New Roman" w:hAnsi="Times New Roman"/>
      <w:spacing w:val="0"/>
      <w:sz w:val="18"/>
    </w:rPr>
  </w:style>
  <w:style w:type="character" w:customStyle="1" w:styleId="TimesNewRoman0">
    <w:name w:val="Основной текст + Times New Roman"/>
    <w:rsid w:val="002368CA"/>
    <w:rPr>
      <w:rFonts w:ascii="Times New Roman" w:eastAsia="Times New Roman" w:hAnsi="Times New Roman"/>
      <w:spacing w:val="0"/>
      <w:sz w:val="21"/>
    </w:rPr>
  </w:style>
  <w:style w:type="character" w:customStyle="1" w:styleId="WW-9pt">
    <w:name w:val="WW-Основной текст + 9 pt"/>
    <w:rsid w:val="002368CA"/>
    <w:rPr>
      <w:rFonts w:ascii="Times New Roman" w:eastAsia="Times New Roman" w:hAnsi="Times New Roman"/>
      <w:spacing w:val="0"/>
      <w:sz w:val="18"/>
    </w:rPr>
  </w:style>
  <w:style w:type="character" w:customStyle="1" w:styleId="FontStyle124">
    <w:name w:val="Font Style124"/>
    <w:rsid w:val="002368CA"/>
    <w:rPr>
      <w:rFonts w:ascii="Times New Roman" w:hAnsi="Times New Roman"/>
      <w:b/>
      <w:sz w:val="18"/>
    </w:rPr>
  </w:style>
  <w:style w:type="character" w:customStyle="1" w:styleId="red">
    <w:name w:val="red"/>
    <w:rsid w:val="002368CA"/>
    <w:rPr>
      <w:rFonts w:cs="Times New Roman"/>
    </w:rPr>
  </w:style>
  <w:style w:type="character" w:customStyle="1" w:styleId="msosubtleemphasis0">
    <w:name w:val="msosubtleemphasis"/>
    <w:rsid w:val="002368CA"/>
    <w:rPr>
      <w:i/>
      <w:color w:val="808080"/>
    </w:rPr>
  </w:style>
  <w:style w:type="character" w:customStyle="1" w:styleId="FontStyle120">
    <w:name w:val="Font Style120"/>
    <w:rsid w:val="002368CA"/>
    <w:rPr>
      <w:rFonts w:ascii="Times New Roman" w:hAnsi="Times New Roman"/>
      <w:b/>
      <w:sz w:val="26"/>
    </w:rPr>
  </w:style>
  <w:style w:type="character" w:customStyle="1" w:styleId="FontStyle121">
    <w:name w:val="Font Style121"/>
    <w:rsid w:val="002368CA"/>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2368CA"/>
    <w:pPr>
      <w:spacing w:after="160" w:line="240" w:lineRule="exact"/>
    </w:pPr>
    <w:rPr>
      <w:rFonts w:ascii="Verdana" w:hAnsi="Verdana"/>
      <w:lang w:val="en-US" w:eastAsia="en-US"/>
    </w:rPr>
  </w:style>
  <w:style w:type="character" w:customStyle="1" w:styleId="font0">
    <w:name w:val="font0"/>
    <w:rsid w:val="002368CA"/>
    <w:rPr>
      <w:rFonts w:cs="Times New Roman"/>
    </w:rPr>
  </w:style>
  <w:style w:type="character" w:customStyle="1" w:styleId="s3">
    <w:name w:val="s3"/>
    <w:rsid w:val="002368CA"/>
  </w:style>
  <w:style w:type="character" w:customStyle="1" w:styleId="FontStyle46">
    <w:name w:val="Font Style46"/>
    <w:rsid w:val="002368CA"/>
    <w:rPr>
      <w:rFonts w:ascii="Times New Roman" w:hAnsi="Times New Roman"/>
      <w:b/>
      <w:sz w:val="30"/>
    </w:rPr>
  </w:style>
  <w:style w:type="character" w:customStyle="1" w:styleId="newstitle">
    <w:name w:val="news_title"/>
    <w:rsid w:val="002368CA"/>
    <w:rPr>
      <w:rFonts w:cs="Times New Roman"/>
    </w:rPr>
  </w:style>
  <w:style w:type="character" w:customStyle="1" w:styleId="s1">
    <w:name w:val="s1"/>
    <w:rsid w:val="002368CA"/>
  </w:style>
  <w:style w:type="paragraph" w:customStyle="1" w:styleId="31b">
    <w:name w:val="Знак31"/>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2368CA"/>
    <w:rPr>
      <w:b/>
      <w:sz w:val="2"/>
      <w:bdr w:val="single" w:sz="6" w:space="0" w:color="0000FF"/>
      <w:shd w:val="clear" w:color="auto" w:fill="CCCCFF"/>
    </w:rPr>
  </w:style>
  <w:style w:type="character" w:customStyle="1" w:styleId="FontStyle264">
    <w:name w:val="Font Style264"/>
    <w:rsid w:val="002368CA"/>
    <w:rPr>
      <w:rFonts w:ascii="Franklin Gothic Demi" w:hAnsi="Franklin Gothic Demi"/>
      <w:b/>
      <w:sz w:val="22"/>
    </w:rPr>
  </w:style>
  <w:style w:type="character" w:customStyle="1" w:styleId="FontStyle260">
    <w:name w:val="Font Style260"/>
    <w:rsid w:val="002368CA"/>
    <w:rPr>
      <w:rFonts w:ascii="Franklin Gothic Demi" w:hAnsi="Franklin Gothic Demi"/>
      <w:b/>
      <w:sz w:val="26"/>
    </w:rPr>
  </w:style>
  <w:style w:type="character" w:customStyle="1" w:styleId="FontStyle426">
    <w:name w:val="Font Style426"/>
    <w:rsid w:val="002368CA"/>
    <w:rPr>
      <w:rFonts w:ascii="Times New Roman" w:hAnsi="Times New Roman"/>
      <w:color w:val="000000"/>
      <w:sz w:val="20"/>
    </w:rPr>
  </w:style>
  <w:style w:type="character" w:customStyle="1" w:styleId="FontStyle707">
    <w:name w:val="Font Style707"/>
    <w:rsid w:val="002368CA"/>
    <w:rPr>
      <w:rFonts w:ascii="Bookman Old Style" w:hAnsi="Bookman Old Style"/>
      <w:color w:val="000000"/>
      <w:sz w:val="16"/>
    </w:rPr>
  </w:style>
  <w:style w:type="character" w:customStyle="1" w:styleId="FontStyle679">
    <w:name w:val="Font Style679"/>
    <w:rsid w:val="002368CA"/>
    <w:rPr>
      <w:rFonts w:ascii="Times New Roman" w:hAnsi="Times New Roman"/>
      <w:i/>
      <w:color w:val="000000"/>
      <w:sz w:val="20"/>
    </w:rPr>
  </w:style>
  <w:style w:type="character" w:customStyle="1" w:styleId="FontStyle695">
    <w:name w:val="Font Style695"/>
    <w:rsid w:val="002368CA"/>
    <w:rPr>
      <w:rFonts w:ascii="Times New Roman" w:hAnsi="Times New Roman"/>
      <w:b/>
      <w:color w:val="000000"/>
      <w:sz w:val="16"/>
    </w:rPr>
  </w:style>
  <w:style w:type="character" w:customStyle="1" w:styleId="FontStyle527">
    <w:name w:val="Font Style527"/>
    <w:rsid w:val="002368CA"/>
    <w:rPr>
      <w:rFonts w:ascii="Times New Roman" w:hAnsi="Times New Roman"/>
      <w:b/>
      <w:color w:val="000000"/>
      <w:sz w:val="16"/>
    </w:rPr>
  </w:style>
  <w:style w:type="character" w:customStyle="1" w:styleId="FontStyle236">
    <w:name w:val="Font Style236"/>
    <w:rsid w:val="002368CA"/>
    <w:rPr>
      <w:rFonts w:ascii="Times New Roman" w:hAnsi="Times New Roman"/>
      <w:color w:val="000000"/>
      <w:sz w:val="20"/>
    </w:rPr>
  </w:style>
  <w:style w:type="character" w:customStyle="1" w:styleId="FontStyle719">
    <w:name w:val="Font Style719"/>
    <w:rsid w:val="002368CA"/>
    <w:rPr>
      <w:rFonts w:ascii="Bookman Old Style" w:hAnsi="Bookman Old Style"/>
      <w:b/>
      <w:color w:val="000000"/>
      <w:sz w:val="16"/>
    </w:rPr>
  </w:style>
  <w:style w:type="character" w:customStyle="1" w:styleId="FontStyle720">
    <w:name w:val="Font Style720"/>
    <w:rsid w:val="002368CA"/>
    <w:rPr>
      <w:rFonts w:ascii="Tahoma" w:hAnsi="Tahoma"/>
      <w:color w:val="000000"/>
      <w:sz w:val="14"/>
    </w:rPr>
  </w:style>
  <w:style w:type="character" w:customStyle="1" w:styleId="FontStyle815">
    <w:name w:val="Font Style815"/>
    <w:rsid w:val="002368CA"/>
    <w:rPr>
      <w:rFonts w:ascii="Bookman Old Style" w:hAnsi="Bookman Old Style"/>
      <w:color w:val="000000"/>
      <w:sz w:val="16"/>
    </w:rPr>
  </w:style>
  <w:style w:type="character" w:customStyle="1" w:styleId="FontStyle106">
    <w:name w:val="Font Style106"/>
    <w:rsid w:val="002368CA"/>
    <w:rPr>
      <w:rFonts w:ascii="Times New Roman" w:hAnsi="Times New Roman"/>
      <w:color w:val="000000"/>
      <w:sz w:val="24"/>
    </w:rPr>
  </w:style>
  <w:style w:type="character" w:customStyle="1" w:styleId="FontStyle122">
    <w:name w:val="Font Style122"/>
    <w:rsid w:val="002368CA"/>
    <w:rPr>
      <w:rFonts w:ascii="Times New Roman" w:hAnsi="Times New Roman"/>
      <w:color w:val="000000"/>
      <w:sz w:val="22"/>
    </w:rPr>
  </w:style>
  <w:style w:type="character" w:customStyle="1" w:styleId="146pt">
    <w:name w:val="Основной текст (14) + 6 pt"/>
    <w:rsid w:val="002368CA"/>
    <w:rPr>
      <w:rFonts w:ascii="Times New Roman" w:hAnsi="Times New Roman"/>
      <w:sz w:val="12"/>
      <w:shd w:val="clear" w:color="auto" w:fill="FFFFFF"/>
    </w:rPr>
  </w:style>
  <w:style w:type="character" w:customStyle="1" w:styleId="listing-desc">
    <w:name w:val="listing-desc"/>
    <w:rsid w:val="002368CA"/>
  </w:style>
  <w:style w:type="character" w:customStyle="1" w:styleId="FontStyle436">
    <w:name w:val="Font Style436"/>
    <w:rsid w:val="002368CA"/>
    <w:rPr>
      <w:rFonts w:ascii="Times New Roman" w:hAnsi="Times New Roman"/>
      <w:b/>
      <w:sz w:val="18"/>
    </w:rPr>
  </w:style>
  <w:style w:type="character" w:customStyle="1" w:styleId="FontStyle434">
    <w:name w:val="Font Style434"/>
    <w:rsid w:val="002368CA"/>
    <w:rPr>
      <w:rFonts w:ascii="Times New Roman" w:hAnsi="Times New Roman"/>
      <w:sz w:val="18"/>
    </w:rPr>
  </w:style>
  <w:style w:type="character" w:customStyle="1" w:styleId="912">
    <w:name w:val="Знак Знак91"/>
    <w:locked/>
    <w:rsid w:val="002368CA"/>
    <w:rPr>
      <w:rFonts w:ascii="Cambria" w:eastAsia="Times New Roman" w:hAnsi="Cambria"/>
      <w:b/>
      <w:color w:val="4F81BD"/>
      <w:sz w:val="26"/>
      <w:lang w:val="ru-RU" w:eastAsia="en-US"/>
    </w:rPr>
  </w:style>
  <w:style w:type="character" w:customStyle="1" w:styleId="532">
    <w:name w:val="Знак Знак53"/>
    <w:locked/>
    <w:rsid w:val="002368CA"/>
    <w:rPr>
      <w:b/>
      <w:caps/>
      <w:sz w:val="24"/>
      <w:lang w:val="ru-RU" w:eastAsia="ru-RU"/>
    </w:rPr>
  </w:style>
  <w:style w:type="character" w:customStyle="1" w:styleId="2ffd">
    <w:name w:val="Основной текст Знак Знак Знак2"/>
    <w:locked/>
    <w:rsid w:val="002368CA"/>
    <w:rPr>
      <w:sz w:val="24"/>
      <w:lang w:val="ru-RU" w:eastAsia="ru-RU"/>
    </w:rPr>
  </w:style>
  <w:style w:type="character" w:customStyle="1" w:styleId="FontStyle126">
    <w:name w:val="Font Style126"/>
    <w:rsid w:val="002368CA"/>
    <w:rPr>
      <w:rFonts w:ascii="Times New Roman" w:hAnsi="Times New Roman"/>
      <w:color w:val="000000"/>
      <w:sz w:val="20"/>
    </w:rPr>
  </w:style>
  <w:style w:type="character" w:customStyle="1" w:styleId="1310">
    <w:name w:val="Знак Знак131"/>
    <w:locked/>
    <w:rsid w:val="002368CA"/>
    <w:rPr>
      <w:color w:val="000000"/>
      <w:sz w:val="24"/>
    </w:rPr>
  </w:style>
  <w:style w:type="character" w:customStyle="1" w:styleId="1110">
    <w:name w:val="Знак Знак111"/>
    <w:locked/>
    <w:rsid w:val="002368CA"/>
    <w:rPr>
      <w:sz w:val="24"/>
    </w:rPr>
  </w:style>
  <w:style w:type="character" w:customStyle="1" w:styleId="231">
    <w:name w:val="Знак Знак231"/>
    <w:locked/>
    <w:rsid w:val="002368CA"/>
    <w:rPr>
      <w:sz w:val="24"/>
      <w:lang w:val="ru-RU" w:eastAsia="ru-RU"/>
    </w:rPr>
  </w:style>
  <w:style w:type="character" w:customStyle="1" w:styleId="5311">
    <w:name w:val="Знак Знак531"/>
    <w:locked/>
    <w:rsid w:val="002368CA"/>
    <w:rPr>
      <w:b/>
      <w:caps/>
      <w:sz w:val="24"/>
      <w:lang w:val="ru-RU" w:eastAsia="ru-RU"/>
    </w:rPr>
  </w:style>
  <w:style w:type="character" w:customStyle="1" w:styleId="1510">
    <w:name w:val="Знак Знак151"/>
    <w:rsid w:val="002368CA"/>
    <w:rPr>
      <w:rFonts w:ascii="Times New Roman" w:eastAsia="Times New Roman" w:hAnsi="Times New Roman"/>
      <w:sz w:val="24"/>
      <w:lang w:eastAsia="ru-RU"/>
    </w:rPr>
  </w:style>
  <w:style w:type="character" w:customStyle="1" w:styleId="461">
    <w:name w:val="Знак Знак46"/>
    <w:locked/>
    <w:rsid w:val="002368CA"/>
    <w:rPr>
      <w:rFonts w:ascii="Arial" w:hAnsi="Arial"/>
      <w:b/>
      <w:i/>
      <w:sz w:val="28"/>
      <w:lang w:val="ru-RU" w:eastAsia="en-US"/>
    </w:rPr>
  </w:style>
  <w:style w:type="character" w:customStyle="1" w:styleId="171">
    <w:name w:val="Знак Знак171"/>
    <w:locked/>
    <w:rsid w:val="002368CA"/>
    <w:rPr>
      <w:i/>
      <w:sz w:val="24"/>
      <w:lang w:val="ru-RU" w:eastAsia="ru-RU"/>
    </w:rPr>
  </w:style>
  <w:style w:type="paragraph" w:customStyle="1" w:styleId="rvps4">
    <w:name w:val="rvps4"/>
    <w:basedOn w:val="a3"/>
    <w:rsid w:val="002368CA"/>
    <w:pPr>
      <w:jc w:val="both"/>
    </w:pPr>
  </w:style>
  <w:style w:type="character" w:customStyle="1" w:styleId="3f7">
    <w:name w:val="3 ступень Знак"/>
    <w:link w:val="3f8"/>
    <w:locked/>
    <w:rsid w:val="002368CA"/>
    <w:rPr>
      <w:rFonts w:ascii="BodoniCTT" w:hAnsi="BodoniCTT"/>
      <w:b/>
    </w:rPr>
  </w:style>
  <w:style w:type="paragraph" w:customStyle="1" w:styleId="3f8">
    <w:name w:val="3 ступень"/>
    <w:basedOn w:val="a3"/>
    <w:link w:val="3f7"/>
    <w:rsid w:val="002368CA"/>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2368CA"/>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2368CA"/>
    <w:pPr>
      <w:spacing w:before="100" w:beforeAutospacing="1" w:after="100" w:afterAutospacing="1"/>
    </w:pPr>
  </w:style>
  <w:style w:type="paragraph" w:customStyle="1" w:styleId="p4">
    <w:name w:val="p4"/>
    <w:basedOn w:val="a3"/>
    <w:rsid w:val="002368CA"/>
    <w:pPr>
      <w:spacing w:before="100" w:beforeAutospacing="1" w:after="100" w:afterAutospacing="1"/>
    </w:pPr>
  </w:style>
  <w:style w:type="character" w:customStyle="1" w:styleId="rvts6">
    <w:name w:val="rvts6"/>
    <w:rsid w:val="002368CA"/>
    <w:rPr>
      <w:rFonts w:ascii="Times New Roman" w:hAnsi="Times New Roman"/>
      <w:sz w:val="28"/>
    </w:rPr>
  </w:style>
  <w:style w:type="character" w:customStyle="1" w:styleId="3917">
    <w:name w:val="3917"/>
    <w:rsid w:val="002368CA"/>
    <w:rPr>
      <w:rFonts w:cs="Times New Roman"/>
    </w:rPr>
  </w:style>
  <w:style w:type="character" w:customStyle="1" w:styleId="epm">
    <w:name w:val="epm"/>
    <w:rsid w:val="002368CA"/>
  </w:style>
  <w:style w:type="character" w:customStyle="1" w:styleId="affffffffff">
    <w:name w:val="Стиль Зеленый"/>
    <w:rsid w:val="002368CA"/>
    <w:rPr>
      <w:color w:val="00B050"/>
      <w:spacing w:val="0"/>
    </w:rPr>
  </w:style>
  <w:style w:type="character" w:customStyle="1" w:styleId="s10">
    <w:name w:val="s_10"/>
    <w:rsid w:val="002368CA"/>
    <w:rPr>
      <w:rFonts w:cs="Times New Roman"/>
    </w:rPr>
  </w:style>
  <w:style w:type="character" w:customStyle="1" w:styleId="s5">
    <w:name w:val="s5"/>
    <w:rsid w:val="002368CA"/>
    <w:rPr>
      <w:rFonts w:cs="Times New Roman"/>
    </w:rPr>
  </w:style>
  <w:style w:type="character" w:customStyle="1" w:styleId="sz12">
    <w:name w:val="sz12"/>
    <w:rsid w:val="002368CA"/>
    <w:rPr>
      <w:rFonts w:cs="Times New Roman"/>
    </w:rPr>
  </w:style>
  <w:style w:type="character" w:customStyle="1" w:styleId="s6">
    <w:name w:val="s6"/>
    <w:rsid w:val="002368CA"/>
    <w:rPr>
      <w:rFonts w:cs="Times New Roman"/>
    </w:rPr>
  </w:style>
  <w:style w:type="character" w:customStyle="1" w:styleId="11d">
    <w:name w:val="Знак1 Знак Знак1"/>
    <w:locked/>
    <w:rsid w:val="002368CA"/>
    <w:rPr>
      <w:rFonts w:ascii="Times New Roman" w:eastAsia="Times New Roman" w:hAnsi="Times New Roman"/>
      <w:sz w:val="24"/>
      <w:lang w:eastAsia="ru-RU"/>
    </w:rPr>
  </w:style>
  <w:style w:type="character" w:customStyle="1" w:styleId="4610">
    <w:name w:val="Знак Знак461"/>
    <w:locked/>
    <w:rsid w:val="002368CA"/>
    <w:rPr>
      <w:b/>
      <w:sz w:val="27"/>
      <w:lang w:val="ru-RU" w:eastAsia="ru-RU"/>
    </w:rPr>
  </w:style>
  <w:style w:type="character" w:customStyle="1" w:styleId="481">
    <w:name w:val="Знак Знак48"/>
    <w:locked/>
    <w:rsid w:val="002368CA"/>
    <w:rPr>
      <w:b/>
      <w:sz w:val="27"/>
      <w:lang w:val="ru-RU" w:eastAsia="ru-RU"/>
    </w:rPr>
  </w:style>
  <w:style w:type="character" w:customStyle="1" w:styleId="441">
    <w:name w:val="Знак Знак44"/>
    <w:locked/>
    <w:rsid w:val="002368CA"/>
    <w:rPr>
      <w:sz w:val="24"/>
    </w:rPr>
  </w:style>
  <w:style w:type="character" w:customStyle="1" w:styleId="514">
    <w:name w:val="Знак Знак51"/>
    <w:locked/>
    <w:rsid w:val="002368CA"/>
    <w:rPr>
      <w:b/>
      <w:sz w:val="27"/>
      <w:lang w:val="ru-RU" w:eastAsia="ru-RU"/>
    </w:rPr>
  </w:style>
  <w:style w:type="character" w:customStyle="1" w:styleId="431">
    <w:name w:val="Знак Знак43"/>
    <w:locked/>
    <w:rsid w:val="002368CA"/>
    <w:rPr>
      <w:color w:val="000000"/>
      <w:sz w:val="24"/>
      <w:lang w:eastAsia="ru-RU"/>
    </w:rPr>
  </w:style>
  <w:style w:type="paragraph" w:customStyle="1" w:styleId="Style39">
    <w:name w:val="Style3"/>
    <w:basedOn w:val="a3"/>
    <w:rsid w:val="002368CA"/>
    <w:pPr>
      <w:widowControl w:val="0"/>
      <w:autoSpaceDE w:val="0"/>
      <w:autoSpaceDN w:val="0"/>
      <w:adjustRightInd w:val="0"/>
      <w:spacing w:line="259" w:lineRule="exact"/>
      <w:ind w:firstLine="542"/>
      <w:jc w:val="both"/>
    </w:pPr>
  </w:style>
  <w:style w:type="character" w:customStyle="1" w:styleId="421">
    <w:name w:val="Знак Знак42"/>
    <w:rsid w:val="002368CA"/>
    <w:rPr>
      <w:rFonts w:ascii="Times New Roman" w:eastAsia="Times New Roman" w:hAnsi="Times New Roman"/>
      <w:sz w:val="16"/>
    </w:rPr>
  </w:style>
  <w:style w:type="character" w:customStyle="1" w:styleId="490">
    <w:name w:val="Знак Знак49"/>
    <w:rsid w:val="002368CA"/>
    <w:rPr>
      <w:rFonts w:ascii="Times New Roman" w:eastAsia="Times New Roman" w:hAnsi="Times New Roman"/>
      <w:b/>
      <w:caps/>
      <w:sz w:val="24"/>
      <w:lang w:eastAsia="ru-RU"/>
    </w:rPr>
  </w:style>
  <w:style w:type="character" w:customStyle="1" w:styleId="471">
    <w:name w:val="Знак Знак47"/>
    <w:rsid w:val="002368CA"/>
    <w:rPr>
      <w:rFonts w:ascii="Times New Roman" w:eastAsia="Times New Roman" w:hAnsi="Times New Roman"/>
      <w:b/>
      <w:sz w:val="27"/>
      <w:lang w:eastAsia="ru-RU"/>
    </w:rPr>
  </w:style>
  <w:style w:type="character" w:customStyle="1" w:styleId="451">
    <w:name w:val="Знак Знак45"/>
    <w:rsid w:val="002368CA"/>
    <w:rPr>
      <w:rFonts w:ascii="Times New Roman" w:eastAsia="Times New Roman" w:hAnsi="Times New Roman"/>
      <w:b/>
      <w:i/>
      <w:sz w:val="26"/>
      <w:lang w:eastAsia="ru-RU"/>
    </w:rPr>
  </w:style>
  <w:style w:type="character" w:customStyle="1" w:styleId="1fffff1">
    <w:name w:val="Заголовок №1_"/>
    <w:link w:val="1fffff2"/>
    <w:locked/>
    <w:rsid w:val="002368CA"/>
    <w:rPr>
      <w:sz w:val="23"/>
      <w:shd w:val="clear" w:color="auto" w:fill="FFFFFF"/>
    </w:rPr>
  </w:style>
  <w:style w:type="paragraph" w:customStyle="1" w:styleId="1fffff2">
    <w:name w:val="Заголовок №1"/>
    <w:basedOn w:val="a3"/>
    <w:link w:val="1fffff1"/>
    <w:rsid w:val="002368CA"/>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2368CA"/>
    <w:rPr>
      <w:rFonts w:ascii="Times New Roman" w:hAnsi="Times New Roman"/>
      <w:spacing w:val="0"/>
      <w:sz w:val="20"/>
    </w:rPr>
  </w:style>
  <w:style w:type="character" w:customStyle="1" w:styleId="c7">
    <w:name w:val="c7"/>
    <w:rsid w:val="002368CA"/>
    <w:rPr>
      <w:rFonts w:cs="Times New Roman"/>
    </w:rPr>
  </w:style>
  <w:style w:type="character" w:customStyle="1" w:styleId="affffffffff0">
    <w:name w:val="полужирный"/>
    <w:rsid w:val="002368CA"/>
    <w:rPr>
      <w:rFonts w:ascii="Times New Roman" w:hAnsi="Times New Roman"/>
      <w:b/>
      <w:color w:val="auto"/>
      <w:sz w:val="24"/>
    </w:rPr>
  </w:style>
  <w:style w:type="paragraph" w:customStyle="1" w:styleId="ipara">
    <w:name w:val="ipara"/>
    <w:basedOn w:val="a3"/>
    <w:rsid w:val="002368CA"/>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2368CA"/>
    <w:rPr>
      <w:rFonts w:ascii="Times New Roman" w:hAnsi="Times New Roman"/>
      <w:b/>
      <w:i/>
      <w:sz w:val="24"/>
    </w:rPr>
  </w:style>
  <w:style w:type="character" w:customStyle="1" w:styleId="743">
    <w:name w:val="Основной текст (7)43"/>
    <w:rsid w:val="002368CA"/>
    <w:rPr>
      <w:rFonts w:ascii="Times New Roman" w:hAnsi="Times New Roman"/>
      <w:spacing w:val="0"/>
      <w:sz w:val="20"/>
    </w:rPr>
  </w:style>
  <w:style w:type="paragraph" w:customStyle="1" w:styleId="affffffffff1">
    <w:name w:val="Разработчик"/>
    <w:basedOn w:val="a3"/>
    <w:rsid w:val="002368CA"/>
    <w:pPr>
      <w:jc w:val="both"/>
    </w:pPr>
    <w:rPr>
      <w:b/>
      <w:sz w:val="20"/>
    </w:rPr>
  </w:style>
  <w:style w:type="character" w:customStyle="1" w:styleId="533">
    <w:name w:val="Знак5 Знак Знак3"/>
    <w:locked/>
    <w:rsid w:val="002368CA"/>
    <w:rPr>
      <w:sz w:val="16"/>
    </w:rPr>
  </w:style>
  <w:style w:type="character" w:customStyle="1" w:styleId="500">
    <w:name w:val="Знак Знак50"/>
    <w:locked/>
    <w:rsid w:val="002368CA"/>
    <w:rPr>
      <w:b/>
      <w:sz w:val="28"/>
      <w:lang w:val="ru-RU" w:eastAsia="ru-RU"/>
    </w:rPr>
  </w:style>
  <w:style w:type="character" w:customStyle="1" w:styleId="521">
    <w:name w:val="Знак Знак52"/>
    <w:rsid w:val="002368CA"/>
    <w:rPr>
      <w:rFonts w:ascii="Arial" w:eastAsia="Times New Roman" w:hAnsi="Arial"/>
      <w:b/>
      <w:i/>
      <w:sz w:val="28"/>
    </w:rPr>
  </w:style>
  <w:style w:type="paragraph" w:customStyle="1" w:styleId="p7">
    <w:name w:val="p7"/>
    <w:basedOn w:val="a3"/>
    <w:rsid w:val="002368CA"/>
    <w:pPr>
      <w:spacing w:before="100" w:beforeAutospacing="1" w:after="100" w:afterAutospacing="1"/>
    </w:pPr>
  </w:style>
  <w:style w:type="paragraph" w:customStyle="1" w:styleId="p9">
    <w:name w:val="p9"/>
    <w:basedOn w:val="a3"/>
    <w:rsid w:val="002368CA"/>
    <w:pPr>
      <w:spacing w:before="100" w:beforeAutospacing="1" w:after="100" w:afterAutospacing="1"/>
    </w:pPr>
  </w:style>
  <w:style w:type="paragraph" w:customStyle="1" w:styleId="p6">
    <w:name w:val="p6"/>
    <w:basedOn w:val="a3"/>
    <w:rsid w:val="002368CA"/>
    <w:pPr>
      <w:spacing w:before="100" w:beforeAutospacing="1" w:after="100" w:afterAutospacing="1"/>
    </w:pPr>
  </w:style>
  <w:style w:type="paragraph" w:customStyle="1" w:styleId="p8">
    <w:name w:val="p8"/>
    <w:basedOn w:val="a3"/>
    <w:rsid w:val="002368CA"/>
    <w:pPr>
      <w:spacing w:before="100" w:beforeAutospacing="1" w:after="100" w:afterAutospacing="1"/>
    </w:pPr>
  </w:style>
  <w:style w:type="paragraph" w:customStyle="1" w:styleId="11e">
    <w:name w:val="Цитата11"/>
    <w:basedOn w:val="a3"/>
    <w:rsid w:val="002368CA"/>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2368CA"/>
    <w:rPr>
      <w:sz w:val="28"/>
      <w:szCs w:val="20"/>
    </w:rPr>
  </w:style>
  <w:style w:type="paragraph" w:customStyle="1" w:styleId="1fffff3">
    <w:name w:val="Верхний колонтитул1"/>
    <w:basedOn w:val="a3"/>
    <w:rsid w:val="002368CA"/>
    <w:pPr>
      <w:tabs>
        <w:tab w:val="center" w:pos="4153"/>
        <w:tab w:val="right" w:pos="8306"/>
      </w:tabs>
    </w:pPr>
    <w:rPr>
      <w:rFonts w:ascii="Arial" w:hAnsi="Arial"/>
      <w:szCs w:val="20"/>
    </w:rPr>
  </w:style>
  <w:style w:type="paragraph" w:customStyle="1" w:styleId="31c">
    <w:name w:val="Заголовок 31"/>
    <w:basedOn w:val="1ff"/>
    <w:next w:val="1ff"/>
    <w:rsid w:val="002368CA"/>
    <w:pPr>
      <w:keepNext/>
      <w:widowControl/>
      <w:tabs>
        <w:tab w:val="left" w:pos="643"/>
      </w:tabs>
      <w:spacing w:before="0" w:after="0"/>
      <w:outlineLvl w:val="2"/>
    </w:pPr>
  </w:style>
  <w:style w:type="paragraph" w:customStyle="1" w:styleId="3111">
    <w:name w:val="Основной текст 311"/>
    <w:basedOn w:val="a3"/>
    <w:rsid w:val="002368CA"/>
    <w:pPr>
      <w:spacing w:after="120"/>
    </w:pPr>
    <w:rPr>
      <w:sz w:val="16"/>
      <w:szCs w:val="16"/>
      <w:lang w:eastAsia="zh-CN"/>
    </w:rPr>
  </w:style>
  <w:style w:type="character" w:customStyle="1" w:styleId="QuoteChar2">
    <w:name w:val="Quote Char2"/>
    <w:link w:val="Quote1"/>
    <w:locked/>
    <w:rsid w:val="002368CA"/>
    <w:rPr>
      <w:rFonts w:ascii="Calibri" w:hAnsi="Calibri"/>
      <w:i/>
      <w:color w:val="000000"/>
      <w:sz w:val="24"/>
    </w:rPr>
  </w:style>
  <w:style w:type="paragraph" w:customStyle="1" w:styleId="Quote1">
    <w:name w:val="Quote1"/>
    <w:basedOn w:val="a3"/>
    <w:next w:val="a3"/>
    <w:link w:val="QuoteChar2"/>
    <w:rsid w:val="002368CA"/>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2368CA"/>
    <w:rPr>
      <w:rFonts w:ascii="Calibri" w:hAnsi="Calibri"/>
      <w:b/>
      <w:i/>
      <w:color w:val="4F81BD"/>
      <w:sz w:val="24"/>
    </w:rPr>
  </w:style>
  <w:style w:type="paragraph" w:customStyle="1" w:styleId="IntenseQuote1">
    <w:name w:val="Intense Quote1"/>
    <w:basedOn w:val="a3"/>
    <w:next w:val="a3"/>
    <w:link w:val="IntenseQuoteChar2"/>
    <w:rsid w:val="002368CA"/>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2368CA"/>
    <w:pPr>
      <w:spacing w:before="100" w:beforeAutospacing="1" w:after="100" w:afterAutospacing="1"/>
    </w:pPr>
  </w:style>
  <w:style w:type="character" w:customStyle="1" w:styleId="ipa">
    <w:name w:val="ipa"/>
    <w:rsid w:val="002368CA"/>
  </w:style>
  <w:style w:type="character" w:customStyle="1" w:styleId="fliesstext">
    <w:name w:val="fliesstext"/>
    <w:rsid w:val="002368CA"/>
  </w:style>
  <w:style w:type="character" w:customStyle="1" w:styleId="skypec2ctextspan">
    <w:name w:val="skype_c2c_text_span"/>
    <w:rsid w:val="002368CA"/>
  </w:style>
  <w:style w:type="paragraph" w:customStyle="1" w:styleId="style140">
    <w:name w:val="style14"/>
    <w:basedOn w:val="a3"/>
    <w:rsid w:val="002368CA"/>
    <w:pPr>
      <w:spacing w:before="100" w:beforeAutospacing="1" w:after="100" w:afterAutospacing="1"/>
    </w:pPr>
  </w:style>
  <w:style w:type="character" w:customStyle="1" w:styleId="w">
    <w:name w:val="w"/>
    <w:rsid w:val="002368CA"/>
    <w:rPr>
      <w:rFonts w:cs="Times New Roman"/>
    </w:rPr>
  </w:style>
  <w:style w:type="character" w:customStyle="1" w:styleId="selectionindex">
    <w:name w:val="selection_index"/>
    <w:rsid w:val="002368CA"/>
    <w:rPr>
      <w:rFonts w:cs="Times New Roman"/>
    </w:rPr>
  </w:style>
  <w:style w:type="character" w:customStyle="1" w:styleId="citecrochet">
    <w:name w:val="cite_crochet"/>
    <w:rsid w:val="002368CA"/>
    <w:rPr>
      <w:rFonts w:cs="Times New Roman"/>
    </w:rPr>
  </w:style>
  <w:style w:type="character" w:customStyle="1" w:styleId="hoverable">
    <w:name w:val="hoverable"/>
    <w:rsid w:val="002368CA"/>
    <w:rPr>
      <w:rFonts w:cs="Times New Roman"/>
    </w:rPr>
  </w:style>
  <w:style w:type="character" w:customStyle="1" w:styleId="3f9">
    <w:name w:val="Основной текст Знак3"/>
    <w:locked/>
    <w:rsid w:val="002368CA"/>
    <w:rPr>
      <w:sz w:val="24"/>
    </w:rPr>
  </w:style>
  <w:style w:type="character" w:customStyle="1" w:styleId="s15122">
    <w:name w:val="s15122"/>
    <w:rsid w:val="002368CA"/>
    <w:rPr>
      <w:rFonts w:cs="Times New Roman"/>
    </w:rPr>
  </w:style>
  <w:style w:type="character" w:customStyle="1" w:styleId="shorttext">
    <w:name w:val="short_text"/>
    <w:rsid w:val="002368CA"/>
    <w:rPr>
      <w:rFonts w:cs="Times New Roman"/>
    </w:rPr>
  </w:style>
  <w:style w:type="character" w:customStyle="1" w:styleId="CommentTextChar1">
    <w:name w:val="Comment Text Char1"/>
    <w:semiHidden/>
    <w:rsid w:val="002368CA"/>
    <w:rPr>
      <w:rFonts w:ascii="Times New Roman" w:hAnsi="Times New Roman"/>
    </w:rPr>
  </w:style>
  <w:style w:type="character" w:customStyle="1" w:styleId="125">
    <w:name w:val="Знак1 Знак Знак2"/>
    <w:aliases w:val="Основной текст Знак Знак4"/>
    <w:locked/>
    <w:rsid w:val="002368CA"/>
    <w:rPr>
      <w:sz w:val="24"/>
    </w:rPr>
  </w:style>
  <w:style w:type="character" w:customStyle="1" w:styleId="540">
    <w:name w:val="Знак Знак54"/>
    <w:rsid w:val="002368CA"/>
    <w:rPr>
      <w:rFonts w:ascii="Arial" w:hAnsi="Arial"/>
      <w:b/>
      <w:sz w:val="26"/>
    </w:rPr>
  </w:style>
  <w:style w:type="character" w:customStyle="1" w:styleId="Heading12">
    <w:name w:val="Heading 12 Знак Знак"/>
    <w:rsid w:val="002368CA"/>
    <w:rPr>
      <w:rFonts w:ascii="Courier New" w:hAnsi="Courier New"/>
    </w:rPr>
  </w:style>
  <w:style w:type="character" w:customStyle="1" w:styleId="600">
    <w:name w:val="Знак Знак60"/>
    <w:rsid w:val="002368CA"/>
    <w:rPr>
      <w:b/>
      <w:sz w:val="28"/>
    </w:rPr>
  </w:style>
  <w:style w:type="character" w:customStyle="1" w:styleId="59">
    <w:name w:val="Знак Знак59"/>
    <w:rsid w:val="002368CA"/>
    <w:rPr>
      <w:b/>
      <w:i/>
      <w:sz w:val="26"/>
    </w:rPr>
  </w:style>
  <w:style w:type="character" w:customStyle="1" w:styleId="580">
    <w:name w:val="Знак Знак58"/>
    <w:rsid w:val="002368CA"/>
    <w:rPr>
      <w:b/>
      <w:sz w:val="22"/>
      <w:lang w:val="ru-RU" w:eastAsia="ru-RU"/>
    </w:rPr>
  </w:style>
  <w:style w:type="character" w:customStyle="1" w:styleId="570">
    <w:name w:val="Знак Знак57"/>
    <w:rsid w:val="002368CA"/>
    <w:rPr>
      <w:sz w:val="24"/>
      <w:lang w:val="ru-RU" w:eastAsia="ru-RU"/>
    </w:rPr>
  </w:style>
  <w:style w:type="character" w:customStyle="1" w:styleId="560">
    <w:name w:val="Знак Знак56"/>
    <w:rsid w:val="002368CA"/>
    <w:rPr>
      <w:rFonts w:ascii="Calibri" w:hAnsi="Calibri"/>
      <w:i/>
      <w:sz w:val="24"/>
      <w:lang w:eastAsia="en-US"/>
    </w:rPr>
  </w:style>
  <w:style w:type="character" w:customStyle="1" w:styleId="550">
    <w:name w:val="Знак Знак55"/>
    <w:rsid w:val="002368CA"/>
    <w:rPr>
      <w:rFonts w:ascii="Arial" w:hAnsi="Arial"/>
      <w:sz w:val="22"/>
      <w:lang w:val="ru-RU" w:eastAsia="ru-RU"/>
    </w:rPr>
  </w:style>
  <w:style w:type="character" w:customStyle="1" w:styleId="6110">
    <w:name w:val="Знак Знак611"/>
    <w:locked/>
    <w:rsid w:val="002368CA"/>
    <w:rPr>
      <w:sz w:val="24"/>
    </w:rPr>
  </w:style>
  <w:style w:type="character" w:customStyle="1" w:styleId="1fffff4">
    <w:name w:val="Основной текст Знак Знак Знак1"/>
    <w:rsid w:val="002368CA"/>
    <w:rPr>
      <w:sz w:val="24"/>
    </w:rPr>
  </w:style>
  <w:style w:type="paragraph" w:customStyle="1" w:styleId="0">
    <w:name w:val="Стиль По левому краю Первая строка:  0 см"/>
    <w:basedOn w:val="a3"/>
    <w:rsid w:val="002368CA"/>
    <w:pPr>
      <w:contextualSpacing/>
    </w:pPr>
    <w:rPr>
      <w:sz w:val="28"/>
      <w:szCs w:val="20"/>
      <w:lang w:eastAsia="en-US"/>
    </w:rPr>
  </w:style>
  <w:style w:type="character" w:customStyle="1" w:styleId="4310">
    <w:name w:val="Знак Знак431"/>
    <w:locked/>
    <w:rsid w:val="002368CA"/>
    <w:rPr>
      <w:sz w:val="24"/>
    </w:rPr>
  </w:style>
  <w:style w:type="character" w:customStyle="1" w:styleId="501">
    <w:name w:val="Знак Знак501"/>
    <w:locked/>
    <w:rsid w:val="002368CA"/>
    <w:rPr>
      <w:b/>
      <w:sz w:val="28"/>
      <w:lang w:val="ru-RU" w:eastAsia="ru-RU"/>
    </w:rPr>
  </w:style>
  <w:style w:type="character" w:customStyle="1" w:styleId="5110">
    <w:name w:val="Знак Знак511"/>
    <w:locked/>
    <w:rsid w:val="002368CA"/>
    <w:rPr>
      <w:b/>
      <w:sz w:val="27"/>
      <w:lang w:val="ru-RU" w:eastAsia="ru-RU"/>
    </w:rPr>
  </w:style>
  <w:style w:type="character" w:customStyle="1" w:styleId="4210">
    <w:name w:val="Знак Знак421"/>
    <w:locked/>
    <w:rsid w:val="002368CA"/>
    <w:rPr>
      <w:color w:val="000000"/>
      <w:sz w:val="24"/>
      <w:lang w:val="ru-RU" w:eastAsia="ru-RU"/>
    </w:rPr>
  </w:style>
  <w:style w:type="character" w:customStyle="1" w:styleId="4410">
    <w:name w:val="Знак Знак441"/>
    <w:rsid w:val="002368CA"/>
    <w:rPr>
      <w:sz w:val="24"/>
      <w:lang w:val="ru-RU" w:eastAsia="ru-RU"/>
    </w:rPr>
  </w:style>
  <w:style w:type="character" w:customStyle="1" w:styleId="5210">
    <w:name w:val="Знак Знак521"/>
    <w:rsid w:val="002368CA"/>
    <w:rPr>
      <w:rFonts w:ascii="Arial" w:eastAsia="Times New Roman" w:hAnsi="Arial"/>
      <w:b/>
      <w:i/>
      <w:sz w:val="28"/>
    </w:rPr>
  </w:style>
  <w:style w:type="character" w:customStyle="1" w:styleId="maintxt">
    <w:name w:val="maintxt"/>
    <w:rsid w:val="002368CA"/>
  </w:style>
  <w:style w:type="character" w:customStyle="1" w:styleId="FontStyle135">
    <w:name w:val="Font Style135"/>
    <w:rsid w:val="002368CA"/>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2368CA"/>
    <w:rPr>
      <w:sz w:val="24"/>
      <w:lang w:val="ru-RU" w:eastAsia="ru-RU"/>
    </w:rPr>
  </w:style>
  <w:style w:type="character" w:customStyle="1" w:styleId="a30">
    <w:name w:val="a3"/>
    <w:rsid w:val="002368CA"/>
  </w:style>
  <w:style w:type="character" w:customStyle="1" w:styleId="formula">
    <w:name w:val="formula"/>
    <w:rsid w:val="002368CA"/>
  </w:style>
  <w:style w:type="character" w:customStyle="1" w:styleId="style170">
    <w:name w:val="style17"/>
    <w:rsid w:val="002368CA"/>
  </w:style>
  <w:style w:type="character" w:customStyle="1" w:styleId="style230">
    <w:name w:val="style23"/>
    <w:rsid w:val="002368CA"/>
  </w:style>
  <w:style w:type="character" w:customStyle="1" w:styleId="Heading7Char">
    <w:name w:val="Heading 7 Char"/>
    <w:locked/>
    <w:rsid w:val="002368CA"/>
    <w:rPr>
      <w:rFonts w:ascii="Times New Roman" w:hAnsi="Times New Roman"/>
      <w:sz w:val="24"/>
      <w:lang w:eastAsia="ru-RU"/>
    </w:rPr>
  </w:style>
  <w:style w:type="character" w:customStyle="1" w:styleId="Heading9Char">
    <w:name w:val="Heading 9 Char"/>
    <w:locked/>
    <w:rsid w:val="002368CA"/>
    <w:rPr>
      <w:rFonts w:ascii="Arial" w:hAnsi="Arial"/>
      <w:lang w:eastAsia="ru-RU"/>
    </w:rPr>
  </w:style>
  <w:style w:type="character" w:customStyle="1" w:styleId="HeaderChar">
    <w:name w:val="Header Char"/>
    <w:locked/>
    <w:rsid w:val="002368CA"/>
    <w:rPr>
      <w:sz w:val="24"/>
      <w:lang w:eastAsia="ru-RU"/>
    </w:rPr>
  </w:style>
  <w:style w:type="character" w:customStyle="1" w:styleId="SubtitleChar">
    <w:name w:val="Subtitle Char"/>
    <w:locked/>
    <w:rsid w:val="002368CA"/>
    <w:rPr>
      <w:rFonts w:ascii="Cambria" w:hAnsi="Cambria"/>
      <w:sz w:val="24"/>
    </w:rPr>
  </w:style>
  <w:style w:type="character" w:customStyle="1" w:styleId="TitleChar1">
    <w:name w:val="Title Char1"/>
    <w:locked/>
    <w:rsid w:val="002368CA"/>
    <w:rPr>
      <w:rFonts w:ascii="Cambria" w:hAnsi="Cambria"/>
      <w:b/>
      <w:kern w:val="28"/>
      <w:sz w:val="32"/>
    </w:rPr>
  </w:style>
  <w:style w:type="character" w:customStyle="1" w:styleId="CommentSubjectChar">
    <w:name w:val="Comment Subject Char"/>
    <w:semiHidden/>
    <w:locked/>
    <w:rsid w:val="002368CA"/>
    <w:rPr>
      <w:b/>
      <w:lang w:eastAsia="ru-RU"/>
    </w:rPr>
  </w:style>
  <w:style w:type="character" w:customStyle="1" w:styleId="FontStyle29">
    <w:name w:val="Font Style29"/>
    <w:rsid w:val="002368CA"/>
    <w:rPr>
      <w:rFonts w:ascii="Times New Roman" w:hAnsi="Times New Roman"/>
      <w:sz w:val="26"/>
    </w:rPr>
  </w:style>
  <w:style w:type="character" w:customStyle="1" w:styleId="small1">
    <w:name w:val="small1"/>
    <w:rsid w:val="002368CA"/>
  </w:style>
  <w:style w:type="character" w:customStyle="1" w:styleId="answer-source">
    <w:name w:val="answer-source"/>
    <w:rsid w:val="002368CA"/>
  </w:style>
  <w:style w:type="character" w:customStyle="1" w:styleId="reftag">
    <w:name w:val="reftag"/>
    <w:rsid w:val="002368CA"/>
  </w:style>
  <w:style w:type="character" w:customStyle="1" w:styleId="tgc">
    <w:name w:val="_tgc"/>
    <w:rsid w:val="002368CA"/>
  </w:style>
  <w:style w:type="character" w:customStyle="1" w:styleId="FootnoteTextChar1">
    <w:name w:val="Footnote Text Char1"/>
    <w:aliases w:val="Текст сноски Знак Знак Char1,Знак3 Знак Знак Char1"/>
    <w:semiHidden/>
    <w:rsid w:val="002368CA"/>
    <w:rPr>
      <w:rFonts w:ascii="Times New Roman" w:hAnsi="Times New Roman"/>
    </w:rPr>
  </w:style>
  <w:style w:type="character" w:customStyle="1" w:styleId="CommentTextChar">
    <w:name w:val="Comment Text Char"/>
    <w:semiHidden/>
    <w:locked/>
    <w:rsid w:val="002368CA"/>
    <w:rPr>
      <w:rFonts w:ascii="Times New Roman" w:hAnsi="Times New Roman"/>
      <w:sz w:val="20"/>
      <w:lang w:eastAsia="ru-RU"/>
    </w:rPr>
  </w:style>
  <w:style w:type="character" w:customStyle="1" w:styleId="FooterChar1">
    <w:name w:val="Footer Char1"/>
    <w:semiHidden/>
    <w:locked/>
    <w:rsid w:val="002368CA"/>
    <w:rPr>
      <w:sz w:val="24"/>
    </w:rPr>
  </w:style>
  <w:style w:type="character" w:customStyle="1" w:styleId="EndnoteTextChar">
    <w:name w:val="Endnote Text Char"/>
    <w:semiHidden/>
    <w:locked/>
    <w:rsid w:val="002368CA"/>
    <w:rPr>
      <w:color w:val="000000"/>
      <w:sz w:val="24"/>
    </w:rPr>
  </w:style>
  <w:style w:type="character" w:customStyle="1" w:styleId="MacroTextChar">
    <w:name w:val="Macro Text Char"/>
    <w:semiHidden/>
    <w:locked/>
    <w:rsid w:val="002368CA"/>
    <w:rPr>
      <w:rFonts w:ascii="Courier New" w:hAnsi="Courier New"/>
      <w:sz w:val="22"/>
      <w:lang w:val="en-US" w:eastAsia="en-US"/>
    </w:rPr>
  </w:style>
  <w:style w:type="character" w:customStyle="1" w:styleId="BodyTextFirstIndentChar">
    <w:name w:val="Body Text First Indent Char"/>
    <w:semiHidden/>
    <w:locked/>
    <w:rsid w:val="002368CA"/>
    <w:rPr>
      <w:rFonts w:ascii="PragmaticaCTT" w:hAnsi="PragmaticaCTT"/>
      <w:sz w:val="24"/>
      <w:lang w:eastAsia="ru-RU"/>
    </w:rPr>
  </w:style>
  <w:style w:type="character" w:customStyle="1" w:styleId="BodyTextFirstIndent2Char">
    <w:name w:val="Body Text First Indent 2 Char"/>
    <w:semiHidden/>
    <w:locked/>
    <w:rsid w:val="002368CA"/>
    <w:rPr>
      <w:rFonts w:ascii="PragmaticaCTT" w:hAnsi="PragmaticaCTT"/>
      <w:sz w:val="24"/>
      <w:lang w:eastAsia="ru-RU"/>
    </w:rPr>
  </w:style>
  <w:style w:type="character" w:customStyle="1" w:styleId="BodyText3Char1">
    <w:name w:val="Body Text 3 Char1"/>
    <w:aliases w:val="Знак5 Char1"/>
    <w:semiHidden/>
    <w:rsid w:val="002368CA"/>
    <w:rPr>
      <w:rFonts w:ascii="Times New Roman" w:hAnsi="Times New Roman"/>
      <w:sz w:val="16"/>
    </w:rPr>
  </w:style>
  <w:style w:type="character" w:customStyle="1" w:styleId="BodyTextIndent2Char1">
    <w:name w:val="Body Text Indent 2 Char1"/>
    <w:semiHidden/>
    <w:locked/>
    <w:rsid w:val="002368CA"/>
    <w:rPr>
      <w:sz w:val="24"/>
    </w:rPr>
  </w:style>
  <w:style w:type="character" w:customStyle="1" w:styleId="BodyTextIndent3Char1">
    <w:name w:val="Body Text Indent 3 Char1"/>
    <w:semiHidden/>
    <w:locked/>
    <w:rsid w:val="002368CA"/>
    <w:rPr>
      <w:sz w:val="16"/>
    </w:rPr>
  </w:style>
  <w:style w:type="paragraph" w:customStyle="1" w:styleId="Heading91">
    <w:name w:val="Heading 9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2368CA"/>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2368CA"/>
    <w:rPr>
      <w:rFonts w:ascii="Times New Roman" w:hAnsi="Times New Roman"/>
      <w:sz w:val="24"/>
    </w:rPr>
  </w:style>
  <w:style w:type="paragraph" w:customStyle="1" w:styleId="2112">
    <w:name w:val="Заголовок 211"/>
    <w:basedOn w:val="a3"/>
    <w:next w:val="a3"/>
    <w:rsid w:val="002368CA"/>
    <w:pPr>
      <w:keepNext/>
      <w:widowControl w:val="0"/>
      <w:jc w:val="center"/>
    </w:pPr>
    <w:rPr>
      <w:b/>
      <w:sz w:val="26"/>
      <w:szCs w:val="20"/>
    </w:rPr>
  </w:style>
  <w:style w:type="paragraph" w:customStyle="1" w:styleId="21f0">
    <w:name w:val="Текст21"/>
    <w:basedOn w:val="11a"/>
    <w:rsid w:val="002368CA"/>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2368CA"/>
    <w:pPr>
      <w:keepNext/>
      <w:widowControl/>
      <w:spacing w:line="240" w:lineRule="auto"/>
      <w:ind w:firstLine="0"/>
      <w:jc w:val="left"/>
    </w:pPr>
    <w:rPr>
      <w:sz w:val="24"/>
    </w:rPr>
  </w:style>
  <w:style w:type="paragraph" w:customStyle="1" w:styleId="1fffff5">
    <w:name w:val="Без интервала1"/>
    <w:link w:val="NoSpacingChar1"/>
    <w:rsid w:val="002368CA"/>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2368CA"/>
    <w:rPr>
      <w:rFonts w:ascii="Times New Roman" w:eastAsia="Times New Roman" w:hAnsi="Times New Roman" w:cs="Times New Roman"/>
      <w:sz w:val="24"/>
      <w:szCs w:val="24"/>
      <w:lang w:eastAsia="ru-RU"/>
    </w:rPr>
  </w:style>
  <w:style w:type="character" w:customStyle="1" w:styleId="DocumentMapChar1">
    <w:name w:val="Document Map Char1"/>
    <w:semiHidden/>
    <w:rsid w:val="002368CA"/>
    <w:rPr>
      <w:rFonts w:ascii="Times New Roman" w:hAnsi="Times New Roman"/>
      <w:sz w:val="2"/>
    </w:rPr>
  </w:style>
  <w:style w:type="character" w:customStyle="1" w:styleId="CommentSubjectChar1">
    <w:name w:val="Comment Subject Char1"/>
    <w:semiHidden/>
    <w:rsid w:val="002368CA"/>
    <w:rPr>
      <w:rFonts w:ascii="Times New Roman" w:hAnsi="Times New Roman"/>
      <w:b/>
      <w:caps/>
      <w:sz w:val="20"/>
      <w:lang w:eastAsia="ru-RU"/>
    </w:rPr>
  </w:style>
  <w:style w:type="character" w:customStyle="1" w:styleId="11f">
    <w:name w:val="Знак11"/>
    <w:rsid w:val="002368CA"/>
    <w:rPr>
      <w:rFonts w:ascii="Arial" w:hAnsi="Arial"/>
      <w:b/>
      <w:kern w:val="32"/>
      <w:sz w:val="32"/>
      <w:lang w:val="ru-RU" w:eastAsia="ru-RU"/>
    </w:rPr>
  </w:style>
  <w:style w:type="character" w:customStyle="1" w:styleId="SubtitleChar1">
    <w:name w:val="Subtitle Char1"/>
    <w:rsid w:val="002368CA"/>
    <w:rPr>
      <w:rFonts w:ascii="Cambria" w:eastAsia="Times New Roman" w:hAnsi="Cambria"/>
      <w:sz w:val="24"/>
    </w:rPr>
  </w:style>
  <w:style w:type="character" w:customStyle="1" w:styleId="BodyTextFirstIndentChar1">
    <w:name w:val="Body Text First Indent Char1"/>
    <w:semiHidden/>
    <w:rsid w:val="002368CA"/>
    <w:rPr>
      <w:rFonts w:ascii="Times New Roman" w:hAnsi="Times New Roman"/>
      <w:sz w:val="24"/>
      <w:lang w:eastAsia="ru-RU"/>
    </w:rPr>
  </w:style>
  <w:style w:type="character" w:customStyle="1" w:styleId="BodyTextFirstIndent2Char1">
    <w:name w:val="Body Text First Indent 2 Char1"/>
    <w:semiHidden/>
    <w:rsid w:val="002368CA"/>
    <w:rPr>
      <w:rFonts w:ascii="Times New Roman" w:hAnsi="Times New Roman"/>
      <w:sz w:val="24"/>
      <w:lang w:eastAsia="ru-RU"/>
    </w:rPr>
  </w:style>
  <w:style w:type="character" w:customStyle="1" w:styleId="EndnoteTextChar1">
    <w:name w:val="Endnote Text Char1"/>
    <w:semiHidden/>
    <w:rsid w:val="002368CA"/>
    <w:rPr>
      <w:rFonts w:ascii="Times New Roman" w:hAnsi="Times New Roman"/>
    </w:rPr>
  </w:style>
  <w:style w:type="character" w:customStyle="1" w:styleId="IntenseQuoteChar1">
    <w:name w:val="Intense Quote Char1"/>
    <w:rsid w:val="002368CA"/>
    <w:rPr>
      <w:rFonts w:ascii="Times New Roman" w:hAnsi="Times New Roman"/>
      <w:b/>
      <w:i/>
      <w:color w:val="4F81BD"/>
      <w:sz w:val="24"/>
    </w:rPr>
  </w:style>
  <w:style w:type="character" w:customStyle="1" w:styleId="1fffff6">
    <w:name w:val="Выделенная цитата Знак1"/>
    <w:rsid w:val="002368CA"/>
    <w:rPr>
      <w:b/>
      <w:i/>
      <w:color w:val="4F81BD"/>
      <w:sz w:val="24"/>
    </w:rPr>
  </w:style>
  <w:style w:type="paragraph" w:customStyle="1" w:styleId="ledge1">
    <w:name w:val="ledge1"/>
    <w:basedOn w:val="a3"/>
    <w:rsid w:val="002368CA"/>
    <w:pPr>
      <w:spacing w:before="100" w:beforeAutospacing="1" w:after="100" w:afterAutospacing="1" w:line="360" w:lineRule="atLeast"/>
      <w:jc w:val="both"/>
    </w:pPr>
  </w:style>
  <w:style w:type="character" w:customStyle="1" w:styleId="rubric2">
    <w:name w:val="rubric2"/>
    <w:rsid w:val="002368CA"/>
    <w:rPr>
      <w:shd w:val="clear" w:color="auto" w:fill="FFFFFF"/>
    </w:rPr>
  </w:style>
  <w:style w:type="paragraph" w:customStyle="1" w:styleId="WW-Normal">
    <w:name w:val="WW-Normal"/>
    <w:rsid w:val="002368CA"/>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2368CA"/>
    <w:rPr>
      <w:color w:val="000000"/>
      <w:sz w:val="20"/>
    </w:rPr>
  </w:style>
  <w:style w:type="character" w:customStyle="1" w:styleId="A31">
    <w:name w:val="A3"/>
    <w:rsid w:val="002368CA"/>
    <w:rPr>
      <w:b/>
      <w:color w:val="000000"/>
      <w:sz w:val="30"/>
    </w:rPr>
  </w:style>
  <w:style w:type="character" w:customStyle="1" w:styleId="713">
    <w:name w:val="Знак Знак71"/>
    <w:rsid w:val="002368CA"/>
    <w:rPr>
      <w:sz w:val="16"/>
      <w:lang w:val="ru-RU" w:eastAsia="ru-RU"/>
    </w:rPr>
  </w:style>
  <w:style w:type="character" w:customStyle="1" w:styleId="161">
    <w:name w:val="Знак Знак161"/>
    <w:rsid w:val="002368CA"/>
    <w:rPr>
      <w:rFonts w:ascii="Cambria" w:hAnsi="Cambria"/>
      <w:b/>
      <w:kern w:val="32"/>
      <w:sz w:val="32"/>
    </w:rPr>
  </w:style>
  <w:style w:type="paragraph" w:customStyle="1" w:styleId="228">
    <w:name w:val="Основной текст 22"/>
    <w:basedOn w:val="a3"/>
    <w:rsid w:val="002368CA"/>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2368CA"/>
    <w:pPr>
      <w:spacing w:after="200" w:line="276" w:lineRule="auto"/>
      <w:ind w:left="720"/>
    </w:pPr>
    <w:rPr>
      <w:rFonts w:ascii="Calibri" w:hAnsi="Calibri"/>
      <w:sz w:val="22"/>
      <w:szCs w:val="22"/>
      <w:lang w:eastAsia="en-US"/>
    </w:rPr>
  </w:style>
  <w:style w:type="character" w:customStyle="1" w:styleId="241">
    <w:name w:val="Знак Знак241"/>
    <w:rsid w:val="002368CA"/>
    <w:rPr>
      <w:rFonts w:ascii="Times New Roman" w:hAnsi="Times New Roman"/>
      <w:b/>
      <w:i/>
      <w:sz w:val="26"/>
    </w:rPr>
  </w:style>
  <w:style w:type="character" w:customStyle="1" w:styleId="1fffff7">
    <w:name w:val="Замещающий текст1"/>
    <w:rsid w:val="002368CA"/>
    <w:rPr>
      <w:color w:val="808080"/>
    </w:rPr>
  </w:style>
  <w:style w:type="paragraph" w:customStyle="1" w:styleId="11f0">
    <w:name w:val="Основной текст11"/>
    <w:basedOn w:val="a3"/>
    <w:semiHidden/>
    <w:rsid w:val="002368CA"/>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2368CA"/>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2368CA"/>
    <w:pPr>
      <w:spacing w:after="160" w:line="240" w:lineRule="exact"/>
    </w:pPr>
    <w:rPr>
      <w:rFonts w:ascii="Verdana" w:hAnsi="Verdana"/>
      <w:lang w:val="en-US" w:eastAsia="en-US"/>
    </w:rPr>
  </w:style>
  <w:style w:type="character" w:customStyle="1" w:styleId="s4">
    <w:name w:val="s4"/>
    <w:rsid w:val="002368CA"/>
  </w:style>
  <w:style w:type="paragraph" w:customStyle="1" w:styleId="p17">
    <w:name w:val="p17"/>
    <w:basedOn w:val="a3"/>
    <w:rsid w:val="002368CA"/>
    <w:pPr>
      <w:spacing w:before="100" w:beforeAutospacing="1" w:after="100" w:afterAutospacing="1"/>
    </w:pPr>
  </w:style>
  <w:style w:type="paragraph" w:customStyle="1" w:styleId="p21">
    <w:name w:val="p21"/>
    <w:basedOn w:val="a3"/>
    <w:rsid w:val="002368CA"/>
    <w:pPr>
      <w:spacing w:before="100" w:beforeAutospacing="1" w:after="100" w:afterAutospacing="1"/>
    </w:pPr>
  </w:style>
  <w:style w:type="paragraph" w:customStyle="1" w:styleId="p5">
    <w:name w:val="p5"/>
    <w:basedOn w:val="a3"/>
    <w:rsid w:val="002368CA"/>
    <w:pPr>
      <w:spacing w:before="100" w:beforeAutospacing="1" w:after="100" w:afterAutospacing="1"/>
    </w:pPr>
  </w:style>
  <w:style w:type="paragraph" w:customStyle="1" w:styleId="p24">
    <w:name w:val="p24"/>
    <w:basedOn w:val="a3"/>
    <w:rsid w:val="002368CA"/>
    <w:pPr>
      <w:spacing w:before="100" w:beforeAutospacing="1" w:after="100" w:afterAutospacing="1"/>
    </w:pPr>
  </w:style>
  <w:style w:type="character" w:customStyle="1" w:styleId="s2">
    <w:name w:val="s2"/>
    <w:rsid w:val="002368CA"/>
  </w:style>
  <w:style w:type="paragraph" w:customStyle="1" w:styleId="p2">
    <w:name w:val="p2"/>
    <w:basedOn w:val="a3"/>
    <w:rsid w:val="002368CA"/>
    <w:pPr>
      <w:spacing w:before="100" w:beforeAutospacing="1" w:after="100" w:afterAutospacing="1"/>
    </w:pPr>
  </w:style>
  <w:style w:type="paragraph" w:customStyle="1" w:styleId="Style134">
    <w:name w:val="Style134"/>
    <w:basedOn w:val="a3"/>
    <w:rsid w:val="002368CA"/>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2368CA"/>
    <w:rPr>
      <w:rFonts w:ascii="Times New Roman" w:hAnsi="Times New Roman"/>
      <w:b/>
      <w:sz w:val="24"/>
    </w:rPr>
  </w:style>
  <w:style w:type="character" w:customStyle="1" w:styleId="FontStyle58">
    <w:name w:val="Font Style58"/>
    <w:rsid w:val="002368CA"/>
    <w:rPr>
      <w:rFonts w:ascii="Times New Roman" w:hAnsi="Times New Roman"/>
      <w:b/>
      <w:w w:val="40"/>
      <w:sz w:val="38"/>
    </w:rPr>
  </w:style>
  <w:style w:type="character" w:customStyle="1" w:styleId="FontStyle26">
    <w:name w:val="Font Style26"/>
    <w:rsid w:val="002368CA"/>
    <w:rPr>
      <w:rFonts w:ascii="Times New Roman" w:hAnsi="Times New Roman"/>
      <w:sz w:val="26"/>
    </w:rPr>
  </w:style>
  <w:style w:type="paragraph" w:customStyle="1" w:styleId="affffffffff2">
    <w:name w:val="........ ..... . ........"/>
    <w:basedOn w:val="Default"/>
    <w:next w:val="Default"/>
    <w:rsid w:val="002368CA"/>
    <w:rPr>
      <w:color w:val="auto"/>
    </w:rPr>
  </w:style>
  <w:style w:type="paragraph" w:customStyle="1" w:styleId="affffffffff3">
    <w:name w:val="... ......"/>
    <w:basedOn w:val="Default"/>
    <w:next w:val="Default"/>
    <w:rsid w:val="002368CA"/>
    <w:rPr>
      <w:color w:val="auto"/>
    </w:rPr>
  </w:style>
  <w:style w:type="paragraph" w:customStyle="1" w:styleId="1fffff8">
    <w:name w:val=".....1"/>
    <w:basedOn w:val="Default"/>
    <w:next w:val="Default"/>
    <w:rsid w:val="002368CA"/>
    <w:rPr>
      <w:color w:val="auto"/>
    </w:rPr>
  </w:style>
  <w:style w:type="paragraph" w:customStyle="1" w:styleId="bodytext2">
    <w:name w:val="bodytext2"/>
    <w:basedOn w:val="a3"/>
    <w:rsid w:val="002368CA"/>
    <w:pPr>
      <w:spacing w:before="100" w:beforeAutospacing="1" w:after="100" w:afterAutospacing="1"/>
    </w:pPr>
  </w:style>
  <w:style w:type="paragraph" w:customStyle="1" w:styleId="affffffffff4">
    <w:name w:val="Знак Знак Знак Знак"/>
    <w:basedOn w:val="a3"/>
    <w:rsid w:val="002368CA"/>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2368CA"/>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2368CA"/>
    <w:rPr>
      <w:rFonts w:cs="Times New Roman"/>
    </w:rPr>
  </w:style>
  <w:style w:type="paragraph" w:customStyle="1" w:styleId="affffffffff5">
    <w:name w:val="ТЕКСТ"/>
    <w:basedOn w:val="afff3"/>
    <w:rsid w:val="002368CA"/>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2368CA"/>
    <w:pPr>
      <w:widowControl w:val="0"/>
      <w:autoSpaceDE w:val="0"/>
      <w:autoSpaceDN w:val="0"/>
      <w:adjustRightInd w:val="0"/>
      <w:spacing w:line="485" w:lineRule="exact"/>
      <w:ind w:firstLine="696"/>
      <w:jc w:val="both"/>
    </w:pPr>
  </w:style>
  <w:style w:type="paragraph" w:customStyle="1" w:styleId="1fffff9">
    <w:name w:val="Подзаголовок1"/>
    <w:basedOn w:val="a3"/>
    <w:rsid w:val="002368CA"/>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2368CA"/>
    <w:rPr>
      <w:rFonts w:cs="Times New Roman"/>
    </w:rPr>
  </w:style>
  <w:style w:type="paragraph" w:customStyle="1" w:styleId="affffffffff6">
    <w:name w:val="Маркированный."/>
    <w:basedOn w:val="a3"/>
    <w:rsid w:val="002368CA"/>
    <w:pPr>
      <w:ind w:left="1429" w:hanging="360"/>
    </w:pPr>
    <w:rPr>
      <w:szCs w:val="22"/>
      <w:lang w:eastAsia="en-US"/>
    </w:rPr>
  </w:style>
  <w:style w:type="character" w:customStyle="1" w:styleId="66">
    <w:name w:val="Знак6 Знак Знак"/>
    <w:rsid w:val="002368CA"/>
    <w:rPr>
      <w:sz w:val="24"/>
      <w:lang w:val="ru-RU" w:eastAsia="ru-RU"/>
    </w:rPr>
  </w:style>
  <w:style w:type="character" w:customStyle="1" w:styleId="searchterm">
    <w:name w:val="searchterm"/>
    <w:rsid w:val="002368CA"/>
    <w:rPr>
      <w:rFonts w:cs="Times New Roman"/>
    </w:rPr>
  </w:style>
  <w:style w:type="character" w:customStyle="1" w:styleId="HTMLAddressChar">
    <w:name w:val="HTML Address Char"/>
    <w:semiHidden/>
    <w:locked/>
    <w:rsid w:val="002368CA"/>
    <w:rPr>
      <w:i/>
      <w:sz w:val="24"/>
      <w:lang w:val="ru-RU" w:eastAsia="ru-RU"/>
    </w:rPr>
  </w:style>
  <w:style w:type="paragraph" w:customStyle="1" w:styleId="1fffffa">
    <w:name w:val="Обычный + полужирный+1"/>
    <w:basedOn w:val="a3"/>
    <w:rsid w:val="002368CA"/>
    <w:pPr>
      <w:autoSpaceDE w:val="0"/>
      <w:autoSpaceDN w:val="0"/>
      <w:adjustRightInd w:val="0"/>
      <w:ind w:firstLine="709"/>
      <w:jc w:val="both"/>
      <w:outlineLvl w:val="1"/>
    </w:pPr>
    <w:rPr>
      <w:b/>
      <w:bCs/>
    </w:rPr>
  </w:style>
  <w:style w:type="character" w:customStyle="1" w:styleId="349">
    <w:name w:val="Основной текст (3)49"/>
    <w:rsid w:val="002368CA"/>
    <w:rPr>
      <w:rFonts w:ascii="Times New Roman" w:hAnsi="Times New Roman"/>
      <w:spacing w:val="0"/>
      <w:sz w:val="20"/>
    </w:rPr>
  </w:style>
  <w:style w:type="character" w:customStyle="1" w:styleId="347">
    <w:name w:val="Основной текст (3)47"/>
    <w:rsid w:val="002368CA"/>
    <w:rPr>
      <w:rFonts w:ascii="Times New Roman" w:hAnsi="Times New Roman"/>
      <w:spacing w:val="0"/>
      <w:sz w:val="20"/>
    </w:rPr>
  </w:style>
  <w:style w:type="character" w:customStyle="1" w:styleId="345">
    <w:name w:val="Основной текст (3)45"/>
    <w:rsid w:val="002368CA"/>
    <w:rPr>
      <w:rFonts w:ascii="Times New Roman" w:hAnsi="Times New Roman"/>
      <w:spacing w:val="0"/>
      <w:sz w:val="20"/>
    </w:rPr>
  </w:style>
  <w:style w:type="paragraph" w:customStyle="1" w:styleId="Style211">
    <w:name w:val="Style21"/>
    <w:basedOn w:val="a3"/>
    <w:rsid w:val="002368CA"/>
    <w:pPr>
      <w:widowControl w:val="0"/>
      <w:autoSpaceDE w:val="0"/>
      <w:autoSpaceDN w:val="0"/>
      <w:adjustRightInd w:val="0"/>
    </w:pPr>
    <w:rPr>
      <w:rFonts w:ascii="Trebuchet MS" w:hAnsi="Trebuchet MS"/>
    </w:rPr>
  </w:style>
  <w:style w:type="character" w:customStyle="1" w:styleId="FontStyle205">
    <w:name w:val="Font Style205"/>
    <w:rsid w:val="002368CA"/>
    <w:rPr>
      <w:rFonts w:ascii="Times New Roman" w:hAnsi="Times New Roman"/>
      <w:color w:val="000000"/>
      <w:sz w:val="18"/>
    </w:rPr>
  </w:style>
  <w:style w:type="paragraph" w:customStyle="1" w:styleId="psection">
    <w:name w:val="psection"/>
    <w:basedOn w:val="a3"/>
    <w:rsid w:val="002368CA"/>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2368CA"/>
    <w:pPr>
      <w:spacing w:after="160" w:line="240" w:lineRule="exact"/>
    </w:pPr>
    <w:rPr>
      <w:rFonts w:ascii="Verdana" w:hAnsi="Verdana" w:cs="Verdana"/>
      <w:sz w:val="20"/>
      <w:szCs w:val="20"/>
      <w:lang w:val="en-US" w:eastAsia="en-US"/>
    </w:rPr>
  </w:style>
  <w:style w:type="character" w:customStyle="1" w:styleId="mathjax1">
    <w:name w:val="mathjax1"/>
    <w:rsid w:val="002368CA"/>
    <w:rPr>
      <w:spacing w:val="0"/>
      <w:sz w:val="24"/>
    </w:rPr>
  </w:style>
  <w:style w:type="paragraph" w:customStyle="1" w:styleId="p22">
    <w:name w:val="p22"/>
    <w:basedOn w:val="a3"/>
    <w:rsid w:val="002368CA"/>
    <w:pPr>
      <w:spacing w:before="100" w:beforeAutospacing="1" w:after="100" w:afterAutospacing="1"/>
    </w:pPr>
  </w:style>
  <w:style w:type="paragraph" w:customStyle="1" w:styleId="p10">
    <w:name w:val="p10"/>
    <w:basedOn w:val="a3"/>
    <w:rsid w:val="002368CA"/>
    <w:pPr>
      <w:spacing w:before="100" w:beforeAutospacing="1" w:after="100" w:afterAutospacing="1"/>
    </w:pPr>
  </w:style>
  <w:style w:type="paragraph" w:customStyle="1" w:styleId="p26">
    <w:name w:val="p26"/>
    <w:basedOn w:val="a3"/>
    <w:rsid w:val="002368CA"/>
    <w:pPr>
      <w:spacing w:before="100" w:beforeAutospacing="1" w:after="100" w:afterAutospacing="1"/>
    </w:pPr>
  </w:style>
  <w:style w:type="character" w:customStyle="1" w:styleId="s100">
    <w:name w:val="s10"/>
    <w:rsid w:val="002368CA"/>
    <w:rPr>
      <w:rFonts w:cs="Times New Roman"/>
    </w:rPr>
  </w:style>
  <w:style w:type="paragraph" w:customStyle="1" w:styleId="p36">
    <w:name w:val="p36"/>
    <w:basedOn w:val="a3"/>
    <w:rsid w:val="002368CA"/>
    <w:pPr>
      <w:spacing w:before="100" w:beforeAutospacing="1" w:after="100" w:afterAutospacing="1"/>
    </w:pPr>
  </w:style>
  <w:style w:type="character" w:customStyle="1" w:styleId="para6">
    <w:name w:val="para6"/>
    <w:rsid w:val="002368CA"/>
    <w:rPr>
      <w:rFonts w:cs="Times New Roman"/>
    </w:rPr>
  </w:style>
  <w:style w:type="character" w:customStyle="1" w:styleId="3100">
    <w:name w:val="Знак Знак310"/>
    <w:locked/>
    <w:rsid w:val="002368CA"/>
    <w:rPr>
      <w:rFonts w:ascii="Tahoma" w:hAnsi="Tahoma" w:cs="Tahoma"/>
      <w:sz w:val="16"/>
      <w:szCs w:val="16"/>
      <w:lang w:val="ru-RU" w:eastAsia="ru-RU" w:bidi="ar-SA"/>
    </w:rPr>
  </w:style>
  <w:style w:type="paragraph" w:customStyle="1" w:styleId="eg3">
    <w:name w:val="eg3"/>
    <w:basedOn w:val="a3"/>
    <w:rsid w:val="002368CA"/>
    <w:pPr>
      <w:spacing w:before="100" w:beforeAutospacing="1" w:after="100" w:afterAutospacing="1"/>
    </w:pPr>
  </w:style>
  <w:style w:type="paragraph" w:customStyle="1" w:styleId="p32">
    <w:name w:val="p32"/>
    <w:basedOn w:val="a3"/>
    <w:rsid w:val="002368CA"/>
    <w:pPr>
      <w:spacing w:before="100" w:beforeAutospacing="1" w:after="100" w:afterAutospacing="1"/>
    </w:pPr>
  </w:style>
  <w:style w:type="character" w:customStyle="1" w:styleId="2610">
    <w:name w:val="Знак Знак261"/>
    <w:rsid w:val="002368CA"/>
    <w:rPr>
      <w:rFonts w:ascii="Cambria" w:eastAsia="Times New Roman" w:hAnsi="Cambria"/>
      <w:b/>
      <w:sz w:val="26"/>
    </w:rPr>
  </w:style>
  <w:style w:type="character" w:customStyle="1" w:styleId="1111">
    <w:name w:val="Знак1 Знак Знак11"/>
    <w:locked/>
    <w:rsid w:val="002368CA"/>
    <w:rPr>
      <w:rFonts w:ascii="Times New Roman" w:eastAsia="Times New Roman" w:hAnsi="Times New Roman"/>
      <w:sz w:val="24"/>
      <w:lang w:eastAsia="ru-RU"/>
    </w:rPr>
  </w:style>
  <w:style w:type="character" w:customStyle="1" w:styleId="4810">
    <w:name w:val="Знак Знак481"/>
    <w:locked/>
    <w:rsid w:val="002368CA"/>
    <w:rPr>
      <w:b/>
      <w:sz w:val="27"/>
      <w:lang w:val="ru-RU" w:eastAsia="ru-RU"/>
    </w:rPr>
  </w:style>
  <w:style w:type="character" w:customStyle="1" w:styleId="491">
    <w:name w:val="Знак Знак491"/>
    <w:rsid w:val="002368CA"/>
    <w:rPr>
      <w:rFonts w:ascii="Times New Roman" w:eastAsia="Times New Roman" w:hAnsi="Times New Roman"/>
      <w:b/>
      <w:caps/>
      <w:sz w:val="24"/>
      <w:lang w:eastAsia="ru-RU"/>
    </w:rPr>
  </w:style>
  <w:style w:type="character" w:customStyle="1" w:styleId="4710">
    <w:name w:val="Знак Знак471"/>
    <w:rsid w:val="002368CA"/>
    <w:rPr>
      <w:rFonts w:ascii="Times New Roman" w:eastAsia="Times New Roman" w:hAnsi="Times New Roman"/>
      <w:b/>
      <w:sz w:val="27"/>
      <w:lang w:eastAsia="ru-RU"/>
    </w:rPr>
  </w:style>
  <w:style w:type="character" w:customStyle="1" w:styleId="4510">
    <w:name w:val="Знак Знак451"/>
    <w:rsid w:val="002368CA"/>
    <w:rPr>
      <w:rFonts w:ascii="Times New Roman" w:eastAsia="Times New Roman" w:hAnsi="Times New Roman"/>
      <w:b/>
      <w:i/>
      <w:sz w:val="26"/>
      <w:lang w:eastAsia="ru-RU"/>
    </w:rPr>
  </w:style>
  <w:style w:type="character" w:customStyle="1" w:styleId="1211">
    <w:name w:val="Знак1 Знак Знак21"/>
    <w:locked/>
    <w:rsid w:val="002368CA"/>
    <w:rPr>
      <w:sz w:val="24"/>
    </w:rPr>
  </w:style>
  <w:style w:type="character" w:customStyle="1" w:styleId="613">
    <w:name w:val="Знак6 Знак Знак1"/>
    <w:rsid w:val="002368CA"/>
    <w:rPr>
      <w:sz w:val="24"/>
      <w:lang w:val="ru-RU" w:eastAsia="ru-RU"/>
    </w:rPr>
  </w:style>
  <w:style w:type="character" w:customStyle="1" w:styleId="b-material-headdate-day">
    <w:name w:val="b-material-head__date-day"/>
    <w:rsid w:val="002368CA"/>
    <w:rPr>
      <w:rFonts w:cs="Times New Roman"/>
    </w:rPr>
  </w:style>
  <w:style w:type="character" w:customStyle="1" w:styleId="2fff1">
    <w:name w:val="Основной текст (2)"/>
    <w:rsid w:val="002368CA"/>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2368CA"/>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2368CA"/>
    <w:rPr>
      <w:sz w:val="24"/>
      <w:szCs w:val="24"/>
      <w:lang w:val="ru-RU" w:eastAsia="ru-RU" w:bidi="hi-IN"/>
    </w:rPr>
  </w:style>
  <w:style w:type="character" w:customStyle="1" w:styleId="2fff2">
    <w:name w:val="Основной шрифт абзаца2"/>
    <w:rsid w:val="002368CA"/>
  </w:style>
  <w:style w:type="character" w:customStyle="1" w:styleId="492">
    <w:name w:val="Знак Знак49"/>
    <w:rsid w:val="002368CA"/>
    <w:rPr>
      <w:rFonts w:ascii="Times New Roman" w:eastAsia="Times New Roman" w:hAnsi="Times New Roman" w:cs="Times New Roman"/>
      <w:b/>
      <w:caps/>
      <w:sz w:val="24"/>
      <w:szCs w:val="24"/>
      <w:lang w:eastAsia="ru-RU"/>
    </w:rPr>
  </w:style>
  <w:style w:type="paragraph" w:customStyle="1" w:styleId="621">
    <w:name w:val="Заголовок 62"/>
    <w:rsid w:val="002368CA"/>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2368CA"/>
    <w:rPr>
      <w:b/>
      <w:bCs/>
      <w:sz w:val="28"/>
      <w:szCs w:val="28"/>
      <w:lang w:val="ru-RU" w:eastAsia="ru-RU" w:bidi="ar-SA"/>
    </w:rPr>
  </w:style>
  <w:style w:type="character" w:customStyle="1" w:styleId="126">
    <w:name w:val="Знак1 Знак Знак2"/>
    <w:locked/>
    <w:rsid w:val="002368CA"/>
    <w:rPr>
      <w:sz w:val="24"/>
      <w:szCs w:val="24"/>
    </w:rPr>
  </w:style>
  <w:style w:type="character" w:customStyle="1" w:styleId="67">
    <w:name w:val="Знак6 Знак Знак"/>
    <w:rsid w:val="002368CA"/>
    <w:rPr>
      <w:sz w:val="24"/>
      <w:szCs w:val="24"/>
      <w:lang w:val="ru-RU" w:eastAsia="ru-RU" w:bidi="ar-SA"/>
    </w:rPr>
  </w:style>
  <w:style w:type="character" w:customStyle="1" w:styleId="PlainTextChar1">
    <w:name w:val="Plain Text Char1"/>
    <w:aliases w:val="Знак3 Char11,Heading 12 Char11"/>
    <w:semiHidden/>
    <w:rsid w:val="002368CA"/>
    <w:rPr>
      <w:rFonts w:ascii="Courier New" w:hAnsi="Courier New" w:cs="Courier New"/>
    </w:rPr>
  </w:style>
  <w:style w:type="character" w:customStyle="1" w:styleId="QuoteChar1">
    <w:name w:val="Quote Char1"/>
    <w:rsid w:val="002368CA"/>
    <w:rPr>
      <w:rFonts w:ascii="Times New Roman" w:hAnsi="Times New Roman"/>
      <w:i/>
      <w:iCs/>
      <w:color w:val="000000"/>
      <w:sz w:val="24"/>
      <w:szCs w:val="24"/>
    </w:rPr>
  </w:style>
  <w:style w:type="character" w:customStyle="1" w:styleId="1fffffb">
    <w:name w:val="Слабое выделение1"/>
    <w:rsid w:val="002368CA"/>
    <w:rPr>
      <w:i/>
      <w:color w:val="808080"/>
    </w:rPr>
  </w:style>
  <w:style w:type="paragraph" w:customStyle="1" w:styleId="p35">
    <w:name w:val="p35"/>
    <w:basedOn w:val="a3"/>
    <w:rsid w:val="002368CA"/>
    <w:pPr>
      <w:spacing w:before="100" w:beforeAutospacing="1" w:after="100" w:afterAutospacing="1"/>
    </w:pPr>
  </w:style>
  <w:style w:type="character" w:customStyle="1" w:styleId="541">
    <w:name w:val="Знак Знак54"/>
    <w:rsid w:val="002368CA"/>
    <w:rPr>
      <w:rFonts w:ascii="Arial" w:hAnsi="Arial"/>
      <w:b/>
      <w:bCs/>
      <w:sz w:val="26"/>
      <w:szCs w:val="26"/>
      <w:lang w:bidi="ar-SA"/>
    </w:rPr>
  </w:style>
  <w:style w:type="character" w:customStyle="1" w:styleId="670">
    <w:name w:val="Знак Знак67"/>
    <w:rsid w:val="002368CA"/>
    <w:rPr>
      <w:rFonts w:ascii="Arial" w:hAnsi="Arial"/>
      <w:b/>
      <w:bCs/>
      <w:sz w:val="26"/>
      <w:szCs w:val="26"/>
    </w:rPr>
  </w:style>
  <w:style w:type="character" w:customStyle="1" w:styleId="660">
    <w:name w:val="Знак Знак66"/>
    <w:rsid w:val="002368CA"/>
    <w:rPr>
      <w:b/>
      <w:bCs/>
      <w:sz w:val="28"/>
      <w:szCs w:val="28"/>
      <w:lang w:bidi="ar-SA"/>
    </w:rPr>
  </w:style>
  <w:style w:type="character" w:customStyle="1" w:styleId="650">
    <w:name w:val="Знак Знак65"/>
    <w:rsid w:val="002368CA"/>
    <w:rPr>
      <w:b/>
      <w:bCs/>
      <w:i/>
      <w:iCs/>
      <w:sz w:val="26"/>
      <w:szCs w:val="26"/>
      <w:lang w:bidi="ar-SA"/>
    </w:rPr>
  </w:style>
  <w:style w:type="character" w:customStyle="1" w:styleId="630">
    <w:name w:val="Знак Знак63"/>
    <w:rsid w:val="002368CA"/>
    <w:rPr>
      <w:sz w:val="24"/>
      <w:lang w:val="ru-RU" w:eastAsia="ru-RU" w:bidi="ar-SA"/>
    </w:rPr>
  </w:style>
  <w:style w:type="character" w:customStyle="1" w:styleId="622">
    <w:name w:val="Знак Знак62"/>
    <w:rsid w:val="002368CA"/>
    <w:rPr>
      <w:rFonts w:ascii="Calibri" w:hAnsi="Calibri"/>
      <w:i/>
      <w:iCs/>
      <w:sz w:val="24"/>
      <w:szCs w:val="24"/>
      <w:lang w:eastAsia="en-US" w:bidi="ar-SA"/>
    </w:rPr>
  </w:style>
  <w:style w:type="character" w:customStyle="1" w:styleId="614">
    <w:name w:val="Знак Знак61"/>
    <w:rsid w:val="002368CA"/>
    <w:rPr>
      <w:rFonts w:ascii="Arial" w:hAnsi="Arial" w:cs="Arial"/>
      <w:sz w:val="22"/>
      <w:szCs w:val="22"/>
      <w:lang w:val="ru-RU" w:eastAsia="ru-RU" w:bidi="ar-SA"/>
    </w:rPr>
  </w:style>
  <w:style w:type="character" w:customStyle="1" w:styleId="601">
    <w:name w:val="Знак Знак60"/>
    <w:rsid w:val="002368CA"/>
    <w:rPr>
      <w:sz w:val="16"/>
      <w:szCs w:val="16"/>
    </w:rPr>
  </w:style>
  <w:style w:type="character" w:customStyle="1" w:styleId="590">
    <w:name w:val="Знак Знак59"/>
    <w:rsid w:val="002368CA"/>
    <w:rPr>
      <w:sz w:val="24"/>
      <w:szCs w:val="24"/>
      <w:lang w:bidi="ar-SA"/>
    </w:rPr>
  </w:style>
  <w:style w:type="character" w:customStyle="1" w:styleId="581">
    <w:name w:val="Знак Знак58"/>
    <w:rsid w:val="002368CA"/>
    <w:rPr>
      <w:sz w:val="24"/>
      <w:szCs w:val="24"/>
      <w:lang w:bidi="ar-SA"/>
    </w:rPr>
  </w:style>
  <w:style w:type="character" w:customStyle="1" w:styleId="571">
    <w:name w:val="Знак Знак57"/>
    <w:rsid w:val="002368CA"/>
    <w:rPr>
      <w:sz w:val="24"/>
      <w:szCs w:val="24"/>
      <w:lang w:bidi="ar-SA"/>
    </w:rPr>
  </w:style>
  <w:style w:type="character" w:customStyle="1" w:styleId="561">
    <w:name w:val="Знак Знак56"/>
    <w:rsid w:val="002368CA"/>
    <w:rPr>
      <w:rFonts w:ascii="Tahoma" w:hAnsi="Tahoma"/>
      <w:lang w:bidi="ar-SA"/>
    </w:rPr>
  </w:style>
  <w:style w:type="character" w:customStyle="1" w:styleId="551">
    <w:name w:val="Знак Знак55"/>
    <w:rsid w:val="002368CA"/>
    <w:rPr>
      <w:sz w:val="24"/>
      <w:szCs w:val="24"/>
      <w:lang w:bidi="ar-SA"/>
    </w:rPr>
  </w:style>
  <w:style w:type="paragraph" w:customStyle="1" w:styleId="p11">
    <w:name w:val="p11"/>
    <w:basedOn w:val="a3"/>
    <w:rsid w:val="002368CA"/>
    <w:pPr>
      <w:spacing w:before="100" w:beforeAutospacing="1" w:after="100" w:afterAutospacing="1"/>
    </w:pPr>
  </w:style>
  <w:style w:type="paragraph" w:customStyle="1" w:styleId="p15">
    <w:name w:val="p15"/>
    <w:basedOn w:val="a3"/>
    <w:rsid w:val="002368CA"/>
    <w:pPr>
      <w:spacing w:before="100" w:beforeAutospacing="1" w:after="100" w:afterAutospacing="1"/>
    </w:pPr>
  </w:style>
  <w:style w:type="character" w:customStyle="1" w:styleId="s7">
    <w:name w:val="s7"/>
    <w:rsid w:val="002368CA"/>
  </w:style>
  <w:style w:type="character" w:customStyle="1" w:styleId="s13">
    <w:name w:val="s13"/>
    <w:rsid w:val="002368CA"/>
  </w:style>
  <w:style w:type="paragraph" w:customStyle="1" w:styleId="p29">
    <w:name w:val="p29"/>
    <w:basedOn w:val="a3"/>
    <w:rsid w:val="002368CA"/>
    <w:pPr>
      <w:spacing w:before="100" w:beforeAutospacing="1" w:after="100" w:afterAutospacing="1"/>
    </w:pPr>
  </w:style>
  <w:style w:type="paragraph" w:customStyle="1" w:styleId="p30">
    <w:name w:val="p30"/>
    <w:basedOn w:val="a3"/>
    <w:rsid w:val="002368CA"/>
    <w:pPr>
      <w:spacing w:before="100" w:beforeAutospacing="1" w:after="100" w:afterAutospacing="1"/>
    </w:pPr>
  </w:style>
  <w:style w:type="paragraph" w:customStyle="1" w:styleId="p31">
    <w:name w:val="p31"/>
    <w:basedOn w:val="a3"/>
    <w:rsid w:val="002368CA"/>
    <w:pPr>
      <w:spacing w:before="100" w:beforeAutospacing="1" w:after="100" w:afterAutospacing="1"/>
    </w:pPr>
  </w:style>
  <w:style w:type="character" w:customStyle="1" w:styleId="s14">
    <w:name w:val="s14"/>
    <w:rsid w:val="002368CA"/>
  </w:style>
  <w:style w:type="character" w:customStyle="1" w:styleId="s15">
    <w:name w:val="s15"/>
    <w:rsid w:val="002368CA"/>
  </w:style>
  <w:style w:type="paragraph" w:customStyle="1" w:styleId="p33">
    <w:name w:val="p33"/>
    <w:basedOn w:val="a3"/>
    <w:rsid w:val="002368CA"/>
    <w:pPr>
      <w:spacing w:before="100" w:beforeAutospacing="1" w:after="100" w:afterAutospacing="1"/>
    </w:pPr>
  </w:style>
  <w:style w:type="paragraph" w:customStyle="1" w:styleId="p13">
    <w:name w:val="p13"/>
    <w:basedOn w:val="a3"/>
    <w:rsid w:val="002368CA"/>
    <w:pPr>
      <w:spacing w:before="100" w:beforeAutospacing="1" w:after="100" w:afterAutospacing="1"/>
    </w:pPr>
  </w:style>
  <w:style w:type="character" w:customStyle="1" w:styleId="s9">
    <w:name w:val="s9"/>
    <w:rsid w:val="002368CA"/>
  </w:style>
  <w:style w:type="paragraph" w:customStyle="1" w:styleId="p25">
    <w:name w:val="p25"/>
    <w:basedOn w:val="a3"/>
    <w:rsid w:val="002368CA"/>
    <w:pPr>
      <w:spacing w:before="100" w:beforeAutospacing="1" w:after="100" w:afterAutospacing="1"/>
    </w:pPr>
  </w:style>
  <w:style w:type="character" w:customStyle="1" w:styleId="128">
    <w:name w:val="Знак1 Знак2"/>
    <w:semiHidden/>
    <w:rsid w:val="002368CA"/>
    <w:rPr>
      <w:sz w:val="24"/>
      <w:szCs w:val="24"/>
    </w:rPr>
  </w:style>
  <w:style w:type="character" w:customStyle="1" w:styleId="1fffffc">
    <w:name w:val="Красная строка Знак1"/>
    <w:semiHidden/>
    <w:rsid w:val="002368CA"/>
    <w:rPr>
      <w:sz w:val="24"/>
      <w:szCs w:val="24"/>
    </w:rPr>
  </w:style>
  <w:style w:type="character" w:customStyle="1" w:styleId="1fffffd">
    <w:name w:val="Текст концевой сноски Знак1"/>
    <w:rsid w:val="002368CA"/>
  </w:style>
  <w:style w:type="character" w:customStyle="1" w:styleId="1fffffe">
    <w:name w:val="Текст макроса Знак1"/>
    <w:semiHidden/>
    <w:rsid w:val="002368CA"/>
    <w:rPr>
      <w:rFonts w:ascii="Consolas" w:hAnsi="Consolas"/>
    </w:rPr>
  </w:style>
  <w:style w:type="paragraph" w:customStyle="1" w:styleId="Caaieiaie5">
    <w:name w:val="Caaieiaie 5"/>
    <w:basedOn w:val="a3"/>
    <w:next w:val="a3"/>
    <w:rsid w:val="002368CA"/>
    <w:pPr>
      <w:autoSpaceDE w:val="0"/>
      <w:autoSpaceDN w:val="0"/>
      <w:adjustRightInd w:val="0"/>
    </w:pPr>
    <w:rPr>
      <w:lang w:eastAsia="en-US"/>
    </w:rPr>
  </w:style>
  <w:style w:type="character" w:customStyle="1" w:styleId="700">
    <w:name w:val="Знак Знак70"/>
    <w:rsid w:val="002368CA"/>
    <w:rPr>
      <w:rFonts w:ascii="Arial" w:hAnsi="Arial"/>
      <w:b/>
      <w:bCs/>
      <w:sz w:val="26"/>
      <w:szCs w:val="26"/>
    </w:rPr>
  </w:style>
  <w:style w:type="character" w:customStyle="1" w:styleId="69">
    <w:name w:val="Знак Знак69"/>
    <w:rsid w:val="002368CA"/>
    <w:rPr>
      <w:b/>
      <w:bCs/>
      <w:sz w:val="28"/>
      <w:szCs w:val="28"/>
      <w:lang w:bidi="ar-SA"/>
    </w:rPr>
  </w:style>
  <w:style w:type="character" w:customStyle="1" w:styleId="68">
    <w:name w:val="Знак Знак68"/>
    <w:rsid w:val="002368CA"/>
    <w:rPr>
      <w:b/>
      <w:bCs/>
      <w:i/>
      <w:iCs/>
      <w:sz w:val="26"/>
      <w:szCs w:val="26"/>
      <w:lang w:bidi="ar-SA"/>
    </w:rPr>
  </w:style>
  <w:style w:type="paragraph" w:customStyle="1" w:styleId="SP">
    <w:name w:val="SP"/>
    <w:rsid w:val="002368CA"/>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2368CA"/>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2368CA"/>
    <w:rPr>
      <w:i w:val="0"/>
      <w:iCs w:val="0"/>
      <w:kern w:val="32"/>
      <w:sz w:val="24"/>
      <w:szCs w:val="32"/>
      <w:lang w:eastAsia="ru-RU"/>
    </w:rPr>
  </w:style>
  <w:style w:type="paragraph" w:customStyle="1" w:styleId="3fc">
    <w:name w:val="Заголовок 3 уровня"/>
    <w:basedOn w:val="afffe"/>
    <w:rsid w:val="002368CA"/>
    <w:pPr>
      <w:ind w:firstLine="0"/>
      <w:jc w:val="center"/>
    </w:pPr>
    <w:rPr>
      <w:b/>
    </w:rPr>
  </w:style>
  <w:style w:type="character" w:customStyle="1" w:styleId="rvts210">
    <w:name w:val="rvts210"/>
    <w:rsid w:val="002368CA"/>
    <w:rPr>
      <w:i/>
      <w:iCs/>
      <w:color w:val="000000"/>
      <w:sz w:val="20"/>
      <w:szCs w:val="20"/>
    </w:rPr>
  </w:style>
  <w:style w:type="character" w:customStyle="1" w:styleId="76">
    <w:name w:val="стиль7"/>
    <w:rsid w:val="002368CA"/>
  </w:style>
  <w:style w:type="character" w:customStyle="1" w:styleId="Heading122">
    <w:name w:val="Heading 12 Знак Знак2"/>
    <w:rsid w:val="002368CA"/>
    <w:rPr>
      <w:rFonts w:ascii="Courier New" w:hAnsi="Courier New"/>
      <w:lang w:bidi="ar-SA"/>
    </w:rPr>
  </w:style>
  <w:style w:type="character" w:customStyle="1" w:styleId="Heading3Char1">
    <w:name w:val="Heading 3 Char1"/>
    <w:locked/>
    <w:rsid w:val="002368CA"/>
    <w:rPr>
      <w:b/>
      <w:sz w:val="27"/>
      <w:lang w:val="ru-RU" w:eastAsia="ru-RU"/>
    </w:rPr>
  </w:style>
  <w:style w:type="paragraph" w:customStyle="1" w:styleId="129">
    <w:name w:val="Абзац списка12"/>
    <w:basedOn w:val="a3"/>
    <w:rsid w:val="002368CA"/>
    <w:pPr>
      <w:ind w:left="720"/>
      <w:contextualSpacing/>
    </w:pPr>
    <w:rPr>
      <w:szCs w:val="20"/>
    </w:rPr>
  </w:style>
  <w:style w:type="character" w:customStyle="1" w:styleId="BodyText2Char2">
    <w:name w:val="Body Text 2 Char2"/>
    <w:locked/>
    <w:rsid w:val="002368CA"/>
    <w:rPr>
      <w:sz w:val="24"/>
    </w:rPr>
  </w:style>
  <w:style w:type="character" w:customStyle="1" w:styleId="Heading2Char1">
    <w:name w:val="Heading 2 Char1"/>
    <w:aliases w:val="Знак3 Знак Char1,Heading 2 Char11,Знак3 Знак Char11"/>
    <w:locked/>
    <w:rsid w:val="002368CA"/>
    <w:rPr>
      <w:rFonts w:ascii="Arial" w:hAnsi="Arial"/>
      <w:b/>
      <w:i/>
      <w:sz w:val="28"/>
      <w:lang w:val="ru-RU" w:eastAsia="en-US"/>
    </w:rPr>
  </w:style>
  <w:style w:type="character" w:customStyle="1" w:styleId="Heading4Char1">
    <w:name w:val="Heading 4 Char1"/>
    <w:locked/>
    <w:rsid w:val="002368CA"/>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2368CA"/>
    <w:rPr>
      <w:rFonts w:ascii="Times New Roman" w:hAnsi="Times New Roman"/>
      <w:sz w:val="24"/>
      <w:lang w:eastAsia="ru-RU"/>
    </w:rPr>
  </w:style>
  <w:style w:type="paragraph" w:customStyle="1" w:styleId="1ffffff">
    <w:name w:val="Стиль 1"/>
    <w:basedOn w:val="a3"/>
    <w:rsid w:val="002368CA"/>
    <w:pPr>
      <w:ind w:firstLine="709"/>
      <w:jc w:val="both"/>
    </w:pPr>
    <w:rPr>
      <w:sz w:val="28"/>
      <w:szCs w:val="28"/>
    </w:rPr>
  </w:style>
  <w:style w:type="character" w:customStyle="1" w:styleId="b">
    <w:name w:val="b"/>
    <w:rsid w:val="002368CA"/>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2368CA"/>
    <w:rPr>
      <w:lang w:val="ru-RU" w:eastAsia="ru-RU" w:bidi="ar-SA"/>
    </w:rPr>
  </w:style>
  <w:style w:type="paragraph" w:customStyle="1" w:styleId="tab">
    <w:name w:val="tab"/>
    <w:basedOn w:val="a3"/>
    <w:rsid w:val="002368CA"/>
    <w:pPr>
      <w:spacing w:before="100" w:beforeAutospacing="1" w:after="100" w:afterAutospacing="1"/>
    </w:pPr>
  </w:style>
  <w:style w:type="paragraph" w:customStyle="1" w:styleId="212000">
    <w:name w:val="Стиль Заголовок 2 + 12 пт Слева:  0 см Первая строка:  0 см"/>
    <w:basedOn w:val="21"/>
    <w:rsid w:val="002368CA"/>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2368CA"/>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2368CA"/>
    <w:rPr>
      <w:rFonts w:ascii="Times New Roman" w:hAnsi="Times New Roman"/>
      <w:i w:val="0"/>
      <w:kern w:val="32"/>
      <w:sz w:val="24"/>
      <w:szCs w:val="32"/>
      <w:lang w:eastAsia="ru-RU"/>
    </w:rPr>
  </w:style>
  <w:style w:type="character" w:customStyle="1" w:styleId="affffffffff7">
    <w:name w:val="Знак Знак Знак"/>
    <w:locked/>
    <w:rsid w:val="002368CA"/>
    <w:rPr>
      <w:b/>
      <w:caps/>
      <w:sz w:val="24"/>
      <w:szCs w:val="24"/>
      <w:lang w:val="ru-RU" w:eastAsia="ru-RU" w:bidi="ar-SA"/>
    </w:rPr>
  </w:style>
  <w:style w:type="character" w:customStyle="1" w:styleId="328">
    <w:name w:val="Знак Знак32"/>
    <w:rsid w:val="002368CA"/>
    <w:rPr>
      <w:rFonts w:ascii="Arial" w:hAnsi="Arial" w:cs="Arial"/>
      <w:b/>
      <w:bCs/>
      <w:i/>
      <w:iCs/>
      <w:sz w:val="28"/>
      <w:szCs w:val="28"/>
      <w:lang w:val="ru-RU" w:eastAsia="en-US" w:bidi="ar-SA"/>
    </w:rPr>
  </w:style>
  <w:style w:type="character" w:customStyle="1" w:styleId="31d">
    <w:name w:val="Знак Знак31"/>
    <w:locked/>
    <w:rsid w:val="002368CA"/>
    <w:rPr>
      <w:b/>
      <w:bCs/>
      <w:sz w:val="27"/>
      <w:szCs w:val="27"/>
      <w:lang w:val="ru-RU" w:eastAsia="ru-RU" w:bidi="ar-SA"/>
    </w:rPr>
  </w:style>
  <w:style w:type="character" w:customStyle="1" w:styleId="302">
    <w:name w:val="Знак Знак30"/>
    <w:locked/>
    <w:rsid w:val="002368CA"/>
    <w:rPr>
      <w:b/>
      <w:bCs/>
      <w:sz w:val="28"/>
      <w:szCs w:val="28"/>
      <w:lang w:bidi="ar-SA"/>
    </w:rPr>
  </w:style>
  <w:style w:type="character" w:customStyle="1" w:styleId="292">
    <w:name w:val="Знак Знак29"/>
    <w:locked/>
    <w:rsid w:val="002368CA"/>
    <w:rPr>
      <w:b/>
      <w:bCs/>
      <w:i/>
      <w:iCs/>
      <w:sz w:val="26"/>
      <w:szCs w:val="26"/>
      <w:lang w:bidi="ar-SA"/>
    </w:rPr>
  </w:style>
  <w:style w:type="character" w:customStyle="1" w:styleId="hlto-search">
    <w:name w:val="hl to-search"/>
    <w:rsid w:val="002368CA"/>
  </w:style>
  <w:style w:type="paragraph" w:customStyle="1" w:styleId="source">
    <w:name w:val="source"/>
    <w:basedOn w:val="a3"/>
    <w:rsid w:val="002368CA"/>
    <w:pPr>
      <w:spacing w:before="100" w:beforeAutospacing="1" w:after="100" w:afterAutospacing="1"/>
    </w:pPr>
  </w:style>
  <w:style w:type="paragraph" w:customStyle="1" w:styleId="affffffffff8">
    <w:name w:val="словарная статья"/>
    <w:basedOn w:val="Default"/>
    <w:next w:val="Default"/>
    <w:rsid w:val="002368CA"/>
    <w:rPr>
      <w:color w:val="auto"/>
    </w:rPr>
  </w:style>
  <w:style w:type="paragraph" w:customStyle="1" w:styleId="affffffffff9">
    <w:name w:val="Подзаголовок для информации об изменениях"/>
    <w:basedOn w:val="a3"/>
    <w:next w:val="a3"/>
    <w:uiPriority w:val="99"/>
    <w:rsid w:val="002368CA"/>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2368CA"/>
    <w:rPr>
      <w:i/>
      <w:iCs/>
      <w:color w:val="000000"/>
    </w:rPr>
  </w:style>
  <w:style w:type="paragraph" w:customStyle="1" w:styleId="1ffffff0">
    <w:name w:val="Выделенная цитата1"/>
    <w:basedOn w:val="a3"/>
    <w:next w:val="a3"/>
    <w:rsid w:val="002368CA"/>
    <w:pPr>
      <w:pBdr>
        <w:bottom w:val="single" w:sz="4" w:space="4" w:color="4F81BD"/>
      </w:pBdr>
      <w:spacing w:before="200" w:after="280"/>
      <w:ind w:left="936" w:right="936"/>
    </w:pPr>
    <w:rPr>
      <w:b/>
      <w:bCs/>
      <w:i/>
      <w:iCs/>
      <w:color w:val="4F81BD"/>
    </w:rPr>
  </w:style>
  <w:style w:type="character" w:customStyle="1" w:styleId="1ffffff1">
    <w:name w:val="Слабая ссылка1"/>
    <w:rsid w:val="002368CA"/>
    <w:rPr>
      <w:rFonts w:cs="Times New Roman"/>
      <w:smallCaps/>
      <w:color w:val="C0504D"/>
      <w:u w:val="single"/>
    </w:rPr>
  </w:style>
  <w:style w:type="character" w:customStyle="1" w:styleId="1ffffff2">
    <w:name w:val="Сильная ссылка1"/>
    <w:rsid w:val="002368CA"/>
    <w:rPr>
      <w:rFonts w:cs="Times New Roman"/>
      <w:b/>
      <w:smallCaps/>
      <w:color w:val="C0504D"/>
      <w:spacing w:val="5"/>
      <w:u w:val="single"/>
    </w:rPr>
  </w:style>
  <w:style w:type="character" w:customStyle="1" w:styleId="1ffffff3">
    <w:name w:val="Название книги1"/>
    <w:rsid w:val="002368CA"/>
    <w:rPr>
      <w:rFonts w:cs="Times New Roman"/>
      <w:b/>
      <w:smallCaps/>
      <w:spacing w:val="5"/>
    </w:rPr>
  </w:style>
  <w:style w:type="paragraph" w:customStyle="1" w:styleId="1ffffff4">
    <w:name w:val="Заголовок оглавления1"/>
    <w:basedOn w:val="11"/>
    <w:next w:val="a3"/>
    <w:rsid w:val="002368CA"/>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2368CA"/>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2368CA"/>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2368CA"/>
    <w:rPr>
      <w:b/>
      <w:bCs/>
      <w:sz w:val="28"/>
      <w:szCs w:val="28"/>
      <w:lang w:val="ru-RU" w:eastAsia="ru-RU" w:bidi="ar-SA"/>
    </w:rPr>
  </w:style>
  <w:style w:type="paragraph" w:customStyle="1" w:styleId="329">
    <w:name w:val="Заголовок 32"/>
    <w:basedOn w:val="a3"/>
    <w:next w:val="a3"/>
    <w:rsid w:val="002368CA"/>
    <w:pPr>
      <w:keepNext/>
      <w:snapToGrid w:val="0"/>
      <w:spacing w:before="240" w:after="60"/>
    </w:pPr>
    <w:rPr>
      <w:rFonts w:ascii="Arial" w:hAnsi="Arial"/>
      <w:szCs w:val="20"/>
    </w:rPr>
  </w:style>
  <w:style w:type="character" w:customStyle="1" w:styleId="1ffffff6">
    <w:name w:val="Замещающий текст1"/>
    <w:rsid w:val="002368CA"/>
    <w:rPr>
      <w:color w:val="808080"/>
    </w:rPr>
  </w:style>
  <w:style w:type="paragraph" w:customStyle="1" w:styleId="1ffffff7">
    <w:name w:val="Подзаголовок1"/>
    <w:basedOn w:val="a3"/>
    <w:rsid w:val="002368CA"/>
    <w:pPr>
      <w:spacing w:line="312" w:lineRule="auto"/>
    </w:pPr>
    <w:rPr>
      <w:rFonts w:ascii="Arial" w:hAnsi="Arial" w:cs="Arial"/>
      <w:b/>
      <w:bCs/>
      <w:color w:val="000000"/>
      <w:sz w:val="20"/>
      <w:szCs w:val="20"/>
    </w:rPr>
  </w:style>
  <w:style w:type="character" w:customStyle="1" w:styleId="2fff5">
    <w:name w:val="Основной шрифт абзаца2"/>
    <w:rsid w:val="002368CA"/>
  </w:style>
  <w:style w:type="paragraph" w:customStyle="1" w:styleId="623">
    <w:name w:val="Заголовок 62"/>
    <w:rsid w:val="002368CA"/>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2368CA"/>
    <w:rPr>
      <w:rFonts w:ascii="Arial" w:hAnsi="Arial"/>
      <w:b/>
      <w:bCs/>
      <w:sz w:val="26"/>
      <w:szCs w:val="26"/>
    </w:rPr>
  </w:style>
  <w:style w:type="character" w:customStyle="1" w:styleId="661">
    <w:name w:val="Знак Знак66"/>
    <w:rsid w:val="002368CA"/>
    <w:rPr>
      <w:b/>
      <w:bCs/>
      <w:sz w:val="28"/>
      <w:szCs w:val="28"/>
      <w:lang w:bidi="ar-SA"/>
    </w:rPr>
  </w:style>
  <w:style w:type="character" w:customStyle="1" w:styleId="651">
    <w:name w:val="Знак Знак65"/>
    <w:rsid w:val="002368CA"/>
    <w:rPr>
      <w:b/>
      <w:bCs/>
      <w:i/>
      <w:iCs/>
      <w:sz w:val="26"/>
      <w:szCs w:val="26"/>
      <w:lang w:bidi="ar-SA"/>
    </w:rPr>
  </w:style>
  <w:style w:type="character" w:customStyle="1" w:styleId="701">
    <w:name w:val="Знак Знак70"/>
    <w:rsid w:val="002368CA"/>
    <w:rPr>
      <w:rFonts w:ascii="Arial" w:hAnsi="Arial"/>
      <w:b/>
      <w:bCs/>
      <w:sz w:val="26"/>
      <w:szCs w:val="26"/>
    </w:rPr>
  </w:style>
  <w:style w:type="character" w:customStyle="1" w:styleId="690">
    <w:name w:val="Знак Знак69"/>
    <w:rsid w:val="002368CA"/>
    <w:rPr>
      <w:b/>
      <w:bCs/>
      <w:sz w:val="28"/>
      <w:szCs w:val="28"/>
      <w:lang w:bidi="ar-SA"/>
    </w:rPr>
  </w:style>
  <w:style w:type="character" w:customStyle="1" w:styleId="680">
    <w:name w:val="Знак Знак68"/>
    <w:rsid w:val="002368CA"/>
    <w:rPr>
      <w:b/>
      <w:bCs/>
      <w:i/>
      <w:iCs/>
      <w:sz w:val="26"/>
      <w:szCs w:val="26"/>
      <w:lang w:bidi="ar-SA"/>
    </w:rPr>
  </w:style>
  <w:style w:type="character" w:customStyle="1" w:styleId="Heading4Char2">
    <w:name w:val="Heading 4 Char2"/>
    <w:locked/>
    <w:rsid w:val="002368CA"/>
    <w:rPr>
      <w:rFonts w:ascii="Times New Roman" w:hAnsi="Times New Roman" w:cs="Times New Roman"/>
      <w:b/>
      <w:bCs/>
      <w:sz w:val="28"/>
      <w:szCs w:val="28"/>
    </w:rPr>
  </w:style>
  <w:style w:type="character" w:customStyle="1" w:styleId="Heading5Char2">
    <w:name w:val="Heading 5 Char2"/>
    <w:locked/>
    <w:rsid w:val="002368CA"/>
    <w:rPr>
      <w:rFonts w:ascii="Times New Roman" w:hAnsi="Times New Roman" w:cs="Times New Roman"/>
      <w:b/>
      <w:bCs/>
      <w:i/>
      <w:iCs/>
      <w:sz w:val="26"/>
      <w:szCs w:val="26"/>
    </w:rPr>
  </w:style>
  <w:style w:type="character" w:customStyle="1" w:styleId="Heading6Char2">
    <w:name w:val="Heading 6 Char2"/>
    <w:locked/>
    <w:rsid w:val="002368CA"/>
    <w:rPr>
      <w:rFonts w:ascii="Times New Roman" w:hAnsi="Times New Roman" w:cs="Times New Roman"/>
      <w:b/>
      <w:bCs/>
      <w:sz w:val="20"/>
      <w:szCs w:val="20"/>
    </w:rPr>
  </w:style>
  <w:style w:type="character" w:customStyle="1" w:styleId="Heading7Char2">
    <w:name w:val="Heading 7 Char2"/>
    <w:locked/>
    <w:rsid w:val="002368CA"/>
    <w:rPr>
      <w:rFonts w:ascii="Times New Roman" w:hAnsi="Times New Roman" w:cs="Times New Roman"/>
      <w:sz w:val="20"/>
      <w:szCs w:val="20"/>
    </w:rPr>
  </w:style>
  <w:style w:type="character" w:customStyle="1" w:styleId="Heading8Char2">
    <w:name w:val="Heading 8 Char2"/>
    <w:locked/>
    <w:rsid w:val="002368CA"/>
    <w:rPr>
      <w:rFonts w:ascii="Calibri" w:hAnsi="Calibri" w:cs="Times New Roman"/>
      <w:i/>
      <w:iCs/>
      <w:sz w:val="24"/>
      <w:szCs w:val="24"/>
    </w:rPr>
  </w:style>
  <w:style w:type="character" w:customStyle="1" w:styleId="Heading9Char2">
    <w:name w:val="Heading 9 Char2"/>
    <w:locked/>
    <w:rsid w:val="002368CA"/>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2368CA"/>
    <w:rPr>
      <w:rFonts w:ascii="Arial" w:hAnsi="Arial"/>
      <w:b/>
      <w:kern w:val="32"/>
      <w:sz w:val="20"/>
    </w:rPr>
  </w:style>
  <w:style w:type="character" w:customStyle="1" w:styleId="Heading2Char3">
    <w:name w:val="Heading 2 Char3"/>
    <w:aliases w:val="Знак3 Знак Char3"/>
    <w:locked/>
    <w:rsid w:val="002368CA"/>
    <w:rPr>
      <w:rFonts w:ascii="Arial" w:hAnsi="Arial"/>
      <w:b/>
      <w:kern w:val="32"/>
      <w:sz w:val="20"/>
    </w:rPr>
  </w:style>
  <w:style w:type="character" w:customStyle="1" w:styleId="Heading3Char3">
    <w:name w:val="Heading 3 Char3"/>
    <w:aliases w:val="Знак2 Char1"/>
    <w:locked/>
    <w:rsid w:val="002368CA"/>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2368CA"/>
    <w:rPr>
      <w:rFonts w:ascii="Times New Roman" w:hAnsi="Times New Roman"/>
      <w:sz w:val="20"/>
    </w:rPr>
  </w:style>
  <w:style w:type="character" w:customStyle="1" w:styleId="BodyText3Char5">
    <w:name w:val="Body Text 3 Char5"/>
    <w:aliases w:val="Знак5 Char5"/>
    <w:locked/>
    <w:rsid w:val="002368CA"/>
    <w:rPr>
      <w:rFonts w:ascii="Times New Roman" w:hAnsi="Times New Roman"/>
      <w:sz w:val="16"/>
    </w:rPr>
  </w:style>
  <w:style w:type="character" w:customStyle="1" w:styleId="BodyTextIndent3Char3">
    <w:name w:val="Body Text Indent 3 Char3"/>
    <w:locked/>
    <w:rsid w:val="002368CA"/>
    <w:rPr>
      <w:rFonts w:ascii="Calibri" w:hAnsi="Calibri"/>
      <w:sz w:val="16"/>
      <w:lang w:val="ru-RU" w:eastAsia="ru-RU" w:bidi="ar-SA"/>
    </w:rPr>
  </w:style>
  <w:style w:type="character" w:customStyle="1" w:styleId="PlainTextChar3">
    <w:name w:val="Plain Text Char3"/>
    <w:aliases w:val="Heading 12 Char2,Знак8 Char1"/>
    <w:locked/>
    <w:rsid w:val="002368CA"/>
    <w:rPr>
      <w:rFonts w:ascii="Courier New" w:hAnsi="Courier New" w:cs="Times New Roman"/>
      <w:sz w:val="20"/>
      <w:szCs w:val="20"/>
    </w:rPr>
  </w:style>
  <w:style w:type="character" w:customStyle="1" w:styleId="BodyTextIndent2Char3">
    <w:name w:val="Body Text Indent 2 Char3"/>
    <w:locked/>
    <w:rsid w:val="002368CA"/>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2368CA"/>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2368CA"/>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2368CA"/>
    <w:rPr>
      <w:rFonts w:ascii="Times New Roman" w:hAnsi="Times New Roman"/>
      <w:sz w:val="24"/>
    </w:rPr>
  </w:style>
  <w:style w:type="character" w:customStyle="1" w:styleId="BodyTextChar5">
    <w:name w:val="Body Text Char5"/>
    <w:aliases w:val="Знак1 Char3"/>
    <w:locked/>
    <w:rsid w:val="002368CA"/>
    <w:rPr>
      <w:rFonts w:ascii="Times New Roman" w:hAnsi="Times New Roman"/>
      <w:sz w:val="20"/>
    </w:rPr>
  </w:style>
  <w:style w:type="character" w:customStyle="1" w:styleId="FooterChar3">
    <w:name w:val="Footer Char3"/>
    <w:locked/>
    <w:rsid w:val="002368CA"/>
    <w:rPr>
      <w:rFonts w:ascii="Times New Roman" w:hAnsi="Times New Roman" w:cs="Times New Roman"/>
      <w:sz w:val="24"/>
      <w:szCs w:val="24"/>
    </w:rPr>
  </w:style>
  <w:style w:type="character" w:customStyle="1" w:styleId="BodyText2Char3">
    <w:name w:val="Body Text 2 Char3"/>
    <w:locked/>
    <w:rsid w:val="002368CA"/>
    <w:rPr>
      <w:rFonts w:ascii="Times New Roman" w:hAnsi="Times New Roman" w:cs="Times New Roman"/>
      <w:sz w:val="24"/>
      <w:szCs w:val="24"/>
    </w:rPr>
  </w:style>
  <w:style w:type="character" w:customStyle="1" w:styleId="DocumentMapChar3">
    <w:name w:val="Document Map Char3"/>
    <w:locked/>
    <w:rsid w:val="002368CA"/>
    <w:rPr>
      <w:rFonts w:ascii="Tahoma" w:hAnsi="Tahoma" w:cs="Times New Roman"/>
      <w:sz w:val="20"/>
      <w:szCs w:val="20"/>
      <w:shd w:val="clear" w:color="auto" w:fill="000080"/>
    </w:rPr>
  </w:style>
  <w:style w:type="character" w:customStyle="1" w:styleId="HeaderChar3">
    <w:name w:val="Header Char3"/>
    <w:locked/>
    <w:rsid w:val="002368CA"/>
    <w:rPr>
      <w:rFonts w:ascii="Times New Roman" w:hAnsi="Times New Roman" w:cs="Times New Roman"/>
      <w:sz w:val="24"/>
      <w:szCs w:val="24"/>
    </w:rPr>
  </w:style>
  <w:style w:type="character" w:customStyle="1" w:styleId="CommentSubjectChar2">
    <w:name w:val="Comment Subject Char2"/>
    <w:locked/>
    <w:rsid w:val="002368CA"/>
    <w:rPr>
      <w:sz w:val="16"/>
    </w:rPr>
  </w:style>
  <w:style w:type="character" w:customStyle="1" w:styleId="CommentTextChar3">
    <w:name w:val="Comment Text Char3"/>
    <w:locked/>
    <w:rsid w:val="002368CA"/>
    <w:rPr>
      <w:rFonts w:ascii="Times New Roman" w:hAnsi="Times New Roman" w:cs="Times New Roman"/>
      <w:sz w:val="20"/>
      <w:szCs w:val="20"/>
    </w:rPr>
  </w:style>
  <w:style w:type="character" w:customStyle="1" w:styleId="CommentSubjectChar4">
    <w:name w:val="Comment Subject Char4"/>
    <w:locked/>
    <w:rsid w:val="002368CA"/>
    <w:rPr>
      <w:b/>
    </w:rPr>
  </w:style>
  <w:style w:type="character" w:customStyle="1" w:styleId="730">
    <w:name w:val="Знак Знак73"/>
    <w:rsid w:val="002368CA"/>
    <w:rPr>
      <w:sz w:val="16"/>
      <w:lang w:val="ru-RU" w:eastAsia="ru-RU"/>
    </w:rPr>
  </w:style>
  <w:style w:type="character" w:customStyle="1" w:styleId="Heading1Char3">
    <w:name w:val="Heading 1 Char3"/>
    <w:aliases w:val="Знак Char3,Заголовок 1 Знак Знак Char2,Знак Заголовок 1 Char2"/>
    <w:locked/>
    <w:rsid w:val="002368CA"/>
    <w:rPr>
      <w:rFonts w:ascii="Cambria" w:hAnsi="Cambria"/>
      <w:b/>
      <w:kern w:val="32"/>
      <w:sz w:val="32"/>
    </w:rPr>
  </w:style>
  <w:style w:type="character" w:customStyle="1" w:styleId="BodyText3Char3">
    <w:name w:val="Body Text 3 Char3"/>
    <w:aliases w:val="Знак5 Char3"/>
    <w:locked/>
    <w:rsid w:val="002368CA"/>
    <w:rPr>
      <w:sz w:val="16"/>
    </w:rPr>
  </w:style>
  <w:style w:type="paragraph" w:customStyle="1" w:styleId="12a">
    <w:name w:val="Стиль12"/>
    <w:rsid w:val="002368C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2368CA"/>
    <w:rPr>
      <w:rFonts w:ascii="PragmaticaCTT" w:hAnsi="PragmaticaCTT" w:cs="Times New Roman"/>
      <w:sz w:val="20"/>
      <w:szCs w:val="20"/>
    </w:rPr>
  </w:style>
  <w:style w:type="character" w:customStyle="1" w:styleId="6100">
    <w:name w:val="Знак Знак610"/>
    <w:locked/>
    <w:rsid w:val="002368CA"/>
    <w:rPr>
      <w:b/>
      <w:caps/>
      <w:sz w:val="24"/>
      <w:lang w:val="ru-RU" w:eastAsia="ru-RU"/>
    </w:rPr>
  </w:style>
  <w:style w:type="character" w:customStyle="1" w:styleId="Heading2Char2">
    <w:name w:val="Heading 2 Char2"/>
    <w:aliases w:val="Знак3 Знак Char2"/>
    <w:locked/>
    <w:rsid w:val="002368CA"/>
    <w:rPr>
      <w:rFonts w:ascii="Times New Roman" w:hAnsi="Times New Roman"/>
      <w:sz w:val="24"/>
    </w:rPr>
  </w:style>
  <w:style w:type="character" w:customStyle="1" w:styleId="SubtitleChar3">
    <w:name w:val="Subtitle Char3"/>
    <w:locked/>
    <w:rsid w:val="002368CA"/>
    <w:rPr>
      <w:rFonts w:ascii="PragmaticaCTT" w:hAnsi="PragmaticaCTT" w:cs="Times New Roman"/>
      <w:b/>
      <w:bCs/>
      <w:sz w:val="24"/>
      <w:szCs w:val="24"/>
    </w:rPr>
  </w:style>
  <w:style w:type="character" w:customStyle="1" w:styleId="BodyTextFirstIndent2Char3">
    <w:name w:val="Body Text First Indent 2 Char3"/>
    <w:locked/>
    <w:rsid w:val="002368CA"/>
    <w:rPr>
      <w:rFonts w:ascii="Times New Roman" w:hAnsi="Times New Roman" w:cs="Times New Roman"/>
      <w:sz w:val="24"/>
      <w:szCs w:val="24"/>
    </w:rPr>
  </w:style>
  <w:style w:type="character" w:customStyle="1" w:styleId="BalloonTextChar3">
    <w:name w:val="Balloon Text Char3"/>
    <w:locked/>
    <w:rsid w:val="002368CA"/>
    <w:rPr>
      <w:rFonts w:ascii="Tahoma" w:hAnsi="Tahoma" w:cs="Times New Roman"/>
      <w:sz w:val="16"/>
      <w:szCs w:val="16"/>
    </w:rPr>
  </w:style>
  <w:style w:type="paragraph" w:customStyle="1" w:styleId="BodyText212">
    <w:name w:val="Body Text 212"/>
    <w:basedOn w:val="a3"/>
    <w:rsid w:val="002368CA"/>
    <w:pPr>
      <w:spacing w:line="360" w:lineRule="auto"/>
      <w:jc w:val="both"/>
    </w:pPr>
    <w:rPr>
      <w:szCs w:val="20"/>
    </w:rPr>
  </w:style>
  <w:style w:type="character" w:customStyle="1" w:styleId="HTMLPreformattedChar2">
    <w:name w:val="HTML Preformatted Char2"/>
    <w:locked/>
    <w:rsid w:val="002368CA"/>
    <w:rPr>
      <w:rFonts w:ascii="Courier New" w:hAnsi="Courier New"/>
      <w:sz w:val="20"/>
    </w:rPr>
  </w:style>
  <w:style w:type="character" w:customStyle="1" w:styleId="HTMLAddressChar1">
    <w:name w:val="HTML Address Char1"/>
    <w:locked/>
    <w:rsid w:val="002368CA"/>
    <w:rPr>
      <w:i/>
      <w:sz w:val="24"/>
      <w:lang w:eastAsia="ru-RU"/>
    </w:rPr>
  </w:style>
  <w:style w:type="character" w:customStyle="1" w:styleId="HTMLAddressChar3">
    <w:name w:val="HTML Address Char3"/>
    <w:locked/>
    <w:rsid w:val="002368CA"/>
    <w:rPr>
      <w:rFonts w:ascii="Calibri" w:hAnsi="Calibri" w:cs="Times New Roman"/>
      <w:i/>
      <w:sz w:val="20"/>
      <w:szCs w:val="20"/>
    </w:rPr>
  </w:style>
  <w:style w:type="character" w:customStyle="1" w:styleId="1280">
    <w:name w:val="Знак1 Знак Знак28"/>
    <w:aliases w:val="Знак1 Знак11"/>
    <w:locked/>
    <w:rsid w:val="002368CA"/>
    <w:rPr>
      <w:sz w:val="24"/>
      <w:lang w:val="ru-RU" w:eastAsia="ru-RU"/>
    </w:rPr>
  </w:style>
  <w:style w:type="paragraph" w:customStyle="1" w:styleId="BlockText1">
    <w:name w:val="Block Text1"/>
    <w:basedOn w:val="a3"/>
    <w:rsid w:val="002368CA"/>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2368CA"/>
    <w:rPr>
      <w:i/>
      <w:color w:val="000000"/>
      <w:sz w:val="24"/>
      <w:lang w:eastAsia="ru-RU"/>
    </w:rPr>
  </w:style>
  <w:style w:type="character" w:customStyle="1" w:styleId="IntenseQuoteChar3">
    <w:name w:val="Intense Quote Char3"/>
    <w:locked/>
    <w:rsid w:val="002368CA"/>
    <w:rPr>
      <w:b/>
      <w:i/>
      <w:color w:val="4F81BD"/>
      <w:sz w:val="24"/>
      <w:lang w:eastAsia="ru-RU"/>
    </w:rPr>
  </w:style>
  <w:style w:type="paragraph" w:customStyle="1" w:styleId="BodyTextIndent21">
    <w:name w:val="Body Text Indent 21"/>
    <w:basedOn w:val="a3"/>
    <w:rsid w:val="002368CA"/>
    <w:pPr>
      <w:overflowPunct w:val="0"/>
      <w:autoSpaceDE w:val="0"/>
      <w:ind w:firstLine="567"/>
      <w:jc w:val="both"/>
    </w:pPr>
    <w:rPr>
      <w:sz w:val="20"/>
      <w:szCs w:val="20"/>
      <w:lang w:eastAsia="ar-SA"/>
    </w:rPr>
  </w:style>
  <w:style w:type="paragraph" w:customStyle="1" w:styleId="BodyTextIndent31">
    <w:name w:val="Body Text Indent 31"/>
    <w:basedOn w:val="a3"/>
    <w:rsid w:val="002368CA"/>
    <w:pPr>
      <w:spacing w:line="360" w:lineRule="auto"/>
      <w:ind w:firstLine="709"/>
      <w:jc w:val="both"/>
    </w:pPr>
    <w:rPr>
      <w:sz w:val="28"/>
      <w:szCs w:val="20"/>
    </w:rPr>
  </w:style>
  <w:style w:type="paragraph" w:customStyle="1" w:styleId="230">
    <w:name w:val="Обычный23"/>
    <w:rsid w:val="002368CA"/>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2368CA"/>
    <w:pPr>
      <w:tabs>
        <w:tab w:val="center" w:pos="4153"/>
        <w:tab w:val="right" w:pos="8306"/>
      </w:tabs>
    </w:pPr>
    <w:rPr>
      <w:rFonts w:ascii="Arial" w:hAnsi="Arial"/>
      <w:szCs w:val="20"/>
    </w:rPr>
  </w:style>
  <w:style w:type="paragraph" w:customStyle="1" w:styleId="Normal11">
    <w:name w:val="Normal11"/>
    <w:rsid w:val="002368CA"/>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2368CA"/>
    <w:pPr>
      <w:keepNext/>
      <w:snapToGrid/>
      <w:outlineLvl w:val="2"/>
    </w:pPr>
    <w:rPr>
      <w:sz w:val="24"/>
    </w:rPr>
  </w:style>
  <w:style w:type="paragraph" w:customStyle="1" w:styleId="BodyText11">
    <w:name w:val="Body Text11"/>
    <w:basedOn w:val="Normal11"/>
    <w:rsid w:val="002368CA"/>
    <w:pPr>
      <w:snapToGrid/>
      <w:spacing w:line="360" w:lineRule="auto"/>
    </w:pPr>
    <w:rPr>
      <w:sz w:val="24"/>
    </w:rPr>
  </w:style>
  <w:style w:type="paragraph" w:customStyle="1" w:styleId="ListParagraph11">
    <w:name w:val="List Paragraph11"/>
    <w:basedOn w:val="a3"/>
    <w:rsid w:val="002368CA"/>
    <w:pPr>
      <w:spacing w:after="200" w:line="276" w:lineRule="auto"/>
      <w:ind w:left="720"/>
      <w:contextualSpacing/>
    </w:pPr>
    <w:rPr>
      <w:rFonts w:ascii="Calibri" w:hAnsi="Calibri"/>
      <w:sz w:val="22"/>
      <w:szCs w:val="22"/>
    </w:rPr>
  </w:style>
  <w:style w:type="paragraph" w:customStyle="1" w:styleId="PlainText11">
    <w:name w:val="Plain Text11"/>
    <w:basedOn w:val="a3"/>
    <w:rsid w:val="002368CA"/>
    <w:rPr>
      <w:rFonts w:ascii="Courier New" w:hAnsi="Courier New"/>
      <w:sz w:val="20"/>
      <w:szCs w:val="20"/>
    </w:rPr>
  </w:style>
  <w:style w:type="paragraph" w:customStyle="1" w:styleId="BodyText311">
    <w:name w:val="Body Text 311"/>
    <w:basedOn w:val="Normal11"/>
    <w:rsid w:val="002368CA"/>
    <w:pPr>
      <w:snapToGrid/>
      <w:jc w:val="both"/>
    </w:pPr>
    <w:rPr>
      <w:i/>
      <w:sz w:val="26"/>
    </w:rPr>
  </w:style>
  <w:style w:type="character" w:customStyle="1" w:styleId="SubtleEmphasis1">
    <w:name w:val="Subtle Emphasis1"/>
    <w:rsid w:val="002368CA"/>
    <w:rPr>
      <w:i/>
      <w:color w:val="808080"/>
    </w:rPr>
  </w:style>
  <w:style w:type="character" w:customStyle="1" w:styleId="2160">
    <w:name w:val="Знак Знак216"/>
    <w:aliases w:val="Основной текст с отступом Знак Знак Зна Знак"/>
    <w:locked/>
    <w:rsid w:val="002368CA"/>
    <w:rPr>
      <w:rFonts w:ascii="Arial" w:hAnsi="Arial"/>
      <w:b/>
      <w:i/>
      <w:sz w:val="28"/>
      <w:lang w:val="ru-RU" w:eastAsia="en-US"/>
    </w:rPr>
  </w:style>
  <w:style w:type="character" w:customStyle="1" w:styleId="DefaultParagraphFont1">
    <w:name w:val="Default Paragraph Font1"/>
    <w:rsid w:val="002368CA"/>
  </w:style>
  <w:style w:type="paragraph" w:customStyle="1" w:styleId="NoSpacing1">
    <w:name w:val="No Spacing1"/>
    <w:rsid w:val="002368CA"/>
    <w:pPr>
      <w:spacing w:after="0" w:line="240" w:lineRule="auto"/>
    </w:pPr>
    <w:rPr>
      <w:rFonts w:ascii="Calibri" w:eastAsia="Times New Roman" w:hAnsi="Calibri" w:cs="Times New Roman"/>
      <w:sz w:val="24"/>
      <w:szCs w:val="24"/>
    </w:rPr>
  </w:style>
  <w:style w:type="character" w:customStyle="1" w:styleId="z-TopofFormChar">
    <w:name w:val="z-Top of Form Char"/>
    <w:locked/>
    <w:rsid w:val="002368CA"/>
    <w:rPr>
      <w:rFonts w:ascii="Arial" w:hAnsi="Arial" w:cs="Times New Roman"/>
      <w:b/>
      <w:sz w:val="20"/>
    </w:rPr>
  </w:style>
  <w:style w:type="character" w:customStyle="1" w:styleId="z-TopofFormChar1">
    <w:name w:val="z-Top of Form Char1"/>
    <w:locked/>
    <w:rsid w:val="002368CA"/>
    <w:rPr>
      <w:rFonts w:ascii="Arial" w:hAnsi="Arial" w:cs="Times New Roman"/>
      <w:b/>
      <w:sz w:val="20"/>
      <w:szCs w:val="20"/>
    </w:rPr>
  </w:style>
  <w:style w:type="character" w:customStyle="1" w:styleId="z-BottomofFormChar">
    <w:name w:val="z-Bottom of Form Char"/>
    <w:locked/>
    <w:rsid w:val="002368CA"/>
    <w:rPr>
      <w:rFonts w:ascii="Arial" w:hAnsi="Arial" w:cs="Times New Roman"/>
      <w:vanish/>
      <w:sz w:val="16"/>
      <w:lang w:eastAsia="ru-RU"/>
    </w:rPr>
  </w:style>
  <w:style w:type="character" w:customStyle="1" w:styleId="z-BottomofFormChar1">
    <w:name w:val="z-Bottom of Form Char1"/>
    <w:locked/>
    <w:rsid w:val="002368CA"/>
    <w:rPr>
      <w:rFonts w:ascii="Arial" w:hAnsi="Arial" w:cs="Times New Roman"/>
      <w:vanish/>
      <w:sz w:val="16"/>
      <w:szCs w:val="16"/>
    </w:rPr>
  </w:style>
  <w:style w:type="paragraph" w:customStyle="1" w:styleId="Heading41">
    <w:name w:val="Heading 41"/>
    <w:basedOn w:val="Normal1"/>
    <w:next w:val="Normal1"/>
    <w:rsid w:val="002368CA"/>
    <w:pPr>
      <w:keepNext/>
      <w:widowControl/>
    </w:pPr>
    <w:rPr>
      <w:sz w:val="24"/>
    </w:rPr>
  </w:style>
  <w:style w:type="character" w:customStyle="1" w:styleId="MacroTextChar2">
    <w:name w:val="Macro Text Char2"/>
    <w:locked/>
    <w:rsid w:val="002368CA"/>
    <w:rPr>
      <w:rFonts w:ascii="Courier New" w:hAnsi="Courier New" w:cs="Times New Roman"/>
      <w:sz w:val="22"/>
      <w:lang w:val="en-US" w:eastAsia="en-US" w:bidi="ar-SA"/>
    </w:rPr>
  </w:style>
  <w:style w:type="character" w:customStyle="1" w:styleId="5111">
    <w:name w:val="Знак5 Знак Знак11"/>
    <w:locked/>
    <w:rsid w:val="002368CA"/>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2368CA"/>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2368CA"/>
    <w:rPr>
      <w:sz w:val="24"/>
    </w:rPr>
  </w:style>
  <w:style w:type="character" w:customStyle="1" w:styleId="PlaceholderText1">
    <w:name w:val="Placeholder Text1"/>
    <w:rsid w:val="002368CA"/>
    <w:rPr>
      <w:color w:val="808080"/>
    </w:rPr>
  </w:style>
  <w:style w:type="paragraph" w:customStyle="1" w:styleId="TextBody">
    <w:name w:val="Text Body"/>
    <w:basedOn w:val="a3"/>
    <w:rsid w:val="002368CA"/>
    <w:pPr>
      <w:suppressAutoHyphens/>
      <w:spacing w:after="120"/>
    </w:pPr>
    <w:rPr>
      <w:lang w:val="en-US" w:eastAsia="zh-CN"/>
    </w:rPr>
  </w:style>
  <w:style w:type="character" w:customStyle="1" w:styleId="WW8Num13z3">
    <w:name w:val="WW8Num13z3"/>
    <w:rsid w:val="002368CA"/>
  </w:style>
  <w:style w:type="character" w:customStyle="1" w:styleId="WW8Num13z4">
    <w:name w:val="WW8Num13z4"/>
    <w:rsid w:val="002368CA"/>
  </w:style>
  <w:style w:type="character" w:customStyle="1" w:styleId="WW8Num13z5">
    <w:name w:val="WW8Num13z5"/>
    <w:rsid w:val="002368CA"/>
  </w:style>
  <w:style w:type="character" w:customStyle="1" w:styleId="WW8Num13z6">
    <w:name w:val="WW8Num13z6"/>
    <w:rsid w:val="002368CA"/>
  </w:style>
  <w:style w:type="character" w:customStyle="1" w:styleId="WW8Num13z7">
    <w:name w:val="WW8Num13z7"/>
    <w:rsid w:val="002368CA"/>
  </w:style>
  <w:style w:type="character" w:customStyle="1" w:styleId="WW8Num13z8">
    <w:name w:val="WW8Num13z8"/>
    <w:rsid w:val="002368CA"/>
  </w:style>
  <w:style w:type="character" w:customStyle="1" w:styleId="WW8Num14z4">
    <w:name w:val="WW8Num14z4"/>
    <w:rsid w:val="002368CA"/>
  </w:style>
  <w:style w:type="character" w:customStyle="1" w:styleId="WW8Num14z5">
    <w:name w:val="WW8Num14z5"/>
    <w:rsid w:val="002368CA"/>
  </w:style>
  <w:style w:type="character" w:customStyle="1" w:styleId="WW8Num14z6">
    <w:name w:val="WW8Num14z6"/>
    <w:rsid w:val="002368CA"/>
  </w:style>
  <w:style w:type="character" w:customStyle="1" w:styleId="WW8Num14z7">
    <w:name w:val="WW8Num14z7"/>
    <w:rsid w:val="002368CA"/>
  </w:style>
  <w:style w:type="character" w:customStyle="1" w:styleId="WW8Num14z8">
    <w:name w:val="WW8Num14z8"/>
    <w:rsid w:val="002368CA"/>
  </w:style>
  <w:style w:type="paragraph" w:customStyle="1" w:styleId="1ffffff8">
    <w:name w:val="Текст примечания1"/>
    <w:basedOn w:val="a3"/>
    <w:rsid w:val="002368CA"/>
    <w:pPr>
      <w:suppressAutoHyphens/>
    </w:pPr>
    <w:rPr>
      <w:sz w:val="20"/>
      <w:szCs w:val="20"/>
      <w:lang w:eastAsia="ar-SA"/>
    </w:rPr>
  </w:style>
  <w:style w:type="paragraph" w:customStyle="1" w:styleId="21f2">
    <w:name w:val="Маркированный список 21"/>
    <w:basedOn w:val="a3"/>
    <w:rsid w:val="002368CA"/>
    <w:pPr>
      <w:tabs>
        <w:tab w:val="left" w:pos="360"/>
      </w:tabs>
      <w:suppressAutoHyphens/>
      <w:ind w:left="360" w:hanging="360"/>
    </w:pPr>
    <w:rPr>
      <w:lang w:eastAsia="ar-SA"/>
    </w:rPr>
  </w:style>
  <w:style w:type="paragraph" w:customStyle="1" w:styleId="1ffffff9">
    <w:name w:val="Название объекта1"/>
    <w:basedOn w:val="a3"/>
    <w:next w:val="a3"/>
    <w:rsid w:val="002368CA"/>
    <w:pPr>
      <w:suppressAutoHyphens/>
    </w:pPr>
    <w:rPr>
      <w:b/>
      <w:bCs/>
      <w:color w:val="4F81BD"/>
      <w:sz w:val="18"/>
      <w:szCs w:val="18"/>
      <w:lang w:eastAsia="ar-SA"/>
    </w:rPr>
  </w:style>
  <w:style w:type="paragraph" w:customStyle="1" w:styleId="21f3">
    <w:name w:val="Список 21"/>
    <w:basedOn w:val="a3"/>
    <w:rsid w:val="002368CA"/>
    <w:pPr>
      <w:suppressAutoHyphens/>
      <w:ind w:left="566" w:hanging="283"/>
    </w:pPr>
    <w:rPr>
      <w:lang w:eastAsia="ar-SA"/>
    </w:rPr>
  </w:style>
  <w:style w:type="paragraph" w:customStyle="1" w:styleId="416">
    <w:name w:val="Список 41"/>
    <w:basedOn w:val="a3"/>
    <w:rsid w:val="002368CA"/>
    <w:pPr>
      <w:suppressAutoHyphens/>
      <w:ind w:left="1132" w:hanging="283"/>
    </w:pPr>
    <w:rPr>
      <w:lang w:eastAsia="ar-SA"/>
    </w:rPr>
  </w:style>
  <w:style w:type="paragraph" w:customStyle="1" w:styleId="Heading22">
    <w:name w:val="Heading 22"/>
    <w:basedOn w:val="a3"/>
    <w:next w:val="a3"/>
    <w:rsid w:val="002368CA"/>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2368CA"/>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2368CA"/>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2368CA"/>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2368CA"/>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2368CA"/>
    <w:rPr>
      <w:rFonts w:ascii="Times New Roman" w:hAnsi="Times New Roman" w:cs="Times New Roman"/>
      <w:color w:val="000000"/>
      <w:sz w:val="20"/>
      <w:szCs w:val="20"/>
    </w:rPr>
  </w:style>
  <w:style w:type="paragraph" w:customStyle="1" w:styleId="Heading911">
    <w:name w:val="Heading 91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2368CA"/>
    <w:rPr>
      <w:rFonts w:ascii="Times New Roman" w:hAnsi="Times New Roman"/>
      <w:sz w:val="20"/>
    </w:rPr>
  </w:style>
  <w:style w:type="character" w:customStyle="1" w:styleId="343">
    <w:name w:val="Знак3 Знак Знак4"/>
    <w:locked/>
    <w:rsid w:val="002368CA"/>
    <w:rPr>
      <w:rFonts w:ascii="Courier New" w:hAnsi="Courier New"/>
      <w:lang w:val="ru-RU" w:eastAsia="ru-RU"/>
    </w:rPr>
  </w:style>
  <w:style w:type="paragraph" w:customStyle="1" w:styleId="CharChar0">
    <w:name w:val="первый Char Char"/>
    <w:basedOn w:val="a3"/>
    <w:rsid w:val="002368CA"/>
    <w:pPr>
      <w:spacing w:before="120" w:line="240" w:lineRule="exact"/>
      <w:ind w:firstLine="284"/>
      <w:jc w:val="both"/>
    </w:pPr>
    <w:rPr>
      <w:sz w:val="22"/>
    </w:rPr>
  </w:style>
  <w:style w:type="paragraph" w:customStyle="1" w:styleId="Char">
    <w:name w:val="первый Char"/>
    <w:basedOn w:val="a3"/>
    <w:rsid w:val="002368CA"/>
    <w:pPr>
      <w:spacing w:before="120" w:line="240" w:lineRule="exact"/>
      <w:ind w:firstLine="284"/>
      <w:jc w:val="both"/>
    </w:pPr>
    <w:rPr>
      <w:sz w:val="22"/>
    </w:rPr>
  </w:style>
  <w:style w:type="character" w:customStyle="1" w:styleId="gray1">
    <w:name w:val="gray1"/>
    <w:rsid w:val="002368CA"/>
    <w:rPr>
      <w:color w:val="808080"/>
    </w:rPr>
  </w:style>
  <w:style w:type="character" w:customStyle="1" w:styleId="style1610">
    <w:name w:val="style161"/>
    <w:rsid w:val="002368CA"/>
    <w:rPr>
      <w:rFonts w:ascii="Verdana" w:hAnsi="Verdana"/>
      <w:sz w:val="24"/>
    </w:rPr>
  </w:style>
  <w:style w:type="paragraph" w:customStyle="1" w:styleId="affffffffffc">
    <w:name w:val="Содержание"/>
    <w:basedOn w:val="a3"/>
    <w:rsid w:val="002368CA"/>
    <w:pPr>
      <w:ind w:firstLine="454"/>
      <w:jc w:val="both"/>
    </w:pPr>
  </w:style>
  <w:style w:type="paragraph" w:customStyle="1" w:styleId="affffffffffd">
    <w:name w:val="Модули"/>
    <w:basedOn w:val="a3"/>
    <w:rsid w:val="002368CA"/>
    <w:pPr>
      <w:keepNext/>
    </w:pPr>
    <w:rPr>
      <w:b/>
      <w:bCs/>
    </w:rPr>
  </w:style>
  <w:style w:type="character" w:customStyle="1" w:styleId="description2">
    <w:name w:val="description2"/>
    <w:rsid w:val="002368CA"/>
    <w:rPr>
      <w:color w:val="000000"/>
      <w:sz w:val="20"/>
    </w:rPr>
  </w:style>
  <w:style w:type="paragraph" w:customStyle="1" w:styleId="22a">
    <w:name w:val="Îñíî´2íîé òåêñò 2"/>
    <w:basedOn w:val="a3"/>
    <w:rsid w:val="002368CA"/>
    <w:pPr>
      <w:widowControl w:val="0"/>
      <w:ind w:firstLine="709"/>
      <w:jc w:val="both"/>
    </w:pPr>
    <w:rPr>
      <w:szCs w:val="20"/>
    </w:rPr>
  </w:style>
  <w:style w:type="paragraph" w:customStyle="1" w:styleId="Noeeu3">
    <w:name w:val="Noeeu3"/>
    <w:basedOn w:val="a3"/>
    <w:rsid w:val="002368CA"/>
    <w:pPr>
      <w:widowControl w:val="0"/>
      <w:ind w:firstLine="284"/>
      <w:jc w:val="both"/>
    </w:pPr>
    <w:rPr>
      <w:sz w:val="20"/>
      <w:szCs w:val="20"/>
    </w:rPr>
  </w:style>
  <w:style w:type="character" w:customStyle="1" w:styleId="c17">
    <w:name w:val="c17"/>
    <w:rsid w:val="002368CA"/>
  </w:style>
  <w:style w:type="paragraph" w:customStyle="1" w:styleId="affffffffffe">
    <w:name w:val="_Обычный"/>
    <w:basedOn w:val="a3"/>
    <w:rsid w:val="002368CA"/>
    <w:pPr>
      <w:spacing w:line="360" w:lineRule="auto"/>
      <w:ind w:firstLine="709"/>
      <w:jc w:val="both"/>
    </w:pPr>
  </w:style>
  <w:style w:type="character" w:customStyle="1" w:styleId="NoBreak">
    <w:name w:val="_NoBreak"/>
    <w:rsid w:val="002368CA"/>
  </w:style>
  <w:style w:type="paragraph" w:customStyle="1" w:styleId="1270">
    <w:name w:val="Стиль по ширине Первая строка:  127 см"/>
    <w:basedOn w:val="a3"/>
    <w:rsid w:val="002368CA"/>
    <w:pPr>
      <w:spacing w:line="360" w:lineRule="auto"/>
      <w:ind w:firstLine="720"/>
      <w:jc w:val="both"/>
    </w:pPr>
    <w:rPr>
      <w:szCs w:val="20"/>
    </w:rPr>
  </w:style>
  <w:style w:type="character" w:customStyle="1" w:styleId="Arial16">
    <w:name w:val="Стиль Arial 16 пт полужирный"/>
    <w:rsid w:val="002368CA"/>
    <w:rPr>
      <w:rFonts w:ascii="Arial" w:hAnsi="Arial"/>
      <w:b/>
      <w:sz w:val="32"/>
    </w:rPr>
  </w:style>
  <w:style w:type="paragraph" w:customStyle="1" w:styleId="12b">
    <w:name w:val="стиль12"/>
    <w:basedOn w:val="a3"/>
    <w:rsid w:val="002368CA"/>
    <w:pPr>
      <w:spacing w:before="100" w:beforeAutospacing="1" w:after="100" w:afterAutospacing="1"/>
    </w:pPr>
    <w:rPr>
      <w:rFonts w:ascii="Arial" w:hAnsi="Arial" w:cs="Arial"/>
      <w:color w:val="676767"/>
      <w:sz w:val="20"/>
      <w:szCs w:val="20"/>
    </w:rPr>
  </w:style>
  <w:style w:type="character" w:customStyle="1" w:styleId="FontStyle61">
    <w:name w:val="Font Style61"/>
    <w:rsid w:val="002368CA"/>
    <w:rPr>
      <w:rFonts w:ascii="MS Reference Sans Serif" w:hAnsi="MS Reference Sans Serif"/>
      <w:sz w:val="12"/>
    </w:rPr>
  </w:style>
  <w:style w:type="character" w:customStyle="1" w:styleId="FontStyle60">
    <w:name w:val="Font Style60"/>
    <w:rsid w:val="002368CA"/>
    <w:rPr>
      <w:rFonts w:ascii="MS Reference Sans Serif" w:hAnsi="MS Reference Sans Serif"/>
      <w:sz w:val="16"/>
    </w:rPr>
  </w:style>
  <w:style w:type="paragraph" w:customStyle="1" w:styleId="Style102">
    <w:name w:val="Стиль Style10 + Черный"/>
    <w:basedOn w:val="a3"/>
    <w:next w:val="a3"/>
    <w:rsid w:val="002368CA"/>
    <w:rPr>
      <w:color w:val="000000"/>
    </w:rPr>
  </w:style>
  <w:style w:type="paragraph" w:customStyle="1" w:styleId="Style1010">
    <w:name w:val="Стиль Style10 + Черный1"/>
    <w:basedOn w:val="a3"/>
    <w:next w:val="a3"/>
    <w:rsid w:val="002368CA"/>
    <w:rPr>
      <w:color w:val="000000"/>
    </w:rPr>
  </w:style>
  <w:style w:type="paragraph" w:customStyle="1" w:styleId="Style48">
    <w:name w:val="Style48"/>
    <w:basedOn w:val="a3"/>
    <w:rsid w:val="002368CA"/>
    <w:pPr>
      <w:widowControl w:val="0"/>
      <w:autoSpaceDE w:val="0"/>
      <w:autoSpaceDN w:val="0"/>
      <w:adjustRightInd w:val="0"/>
    </w:pPr>
  </w:style>
  <w:style w:type="paragraph" w:customStyle="1" w:styleId="Textbody0">
    <w:name w:val="Text body"/>
    <w:basedOn w:val="Standard"/>
    <w:rsid w:val="002368CA"/>
    <w:pPr>
      <w:autoSpaceDN/>
      <w:spacing w:after="120"/>
      <w:textAlignment w:val="baseline"/>
    </w:pPr>
    <w:rPr>
      <w:rFonts w:eastAsia="SimSun" w:cs="Mangal"/>
      <w:kern w:val="1"/>
      <w:lang w:eastAsia="hi-IN" w:bidi="hi-IN"/>
    </w:rPr>
  </w:style>
  <w:style w:type="paragraph" w:customStyle="1" w:styleId="Index">
    <w:name w:val="Index"/>
    <w:basedOn w:val="Standard"/>
    <w:rsid w:val="002368CA"/>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2368CA"/>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2368CA"/>
    <w:rPr>
      <w:rFonts w:ascii="TimesET" w:eastAsia="Times New Roman" w:hAnsi="TimesET" w:cs="Times New Roman"/>
      <w:color w:val="000000"/>
      <w:sz w:val="20"/>
      <w:szCs w:val="20"/>
      <w:lang w:eastAsia="ru-RU"/>
    </w:rPr>
  </w:style>
  <w:style w:type="character" w:customStyle="1" w:styleId="IntenseEmphasis1">
    <w:name w:val="Intense Emphasis1"/>
    <w:rsid w:val="002368CA"/>
    <w:rPr>
      <w:b/>
    </w:rPr>
  </w:style>
  <w:style w:type="paragraph" w:customStyle="1" w:styleId="HTMLPreformatted1">
    <w:name w:val="HTML Preformatted1"/>
    <w:basedOn w:val="a3"/>
    <w:rsid w:val="00236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2368CA"/>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2368CA"/>
    <w:rPr>
      <w:sz w:val="24"/>
    </w:rPr>
  </w:style>
  <w:style w:type="character" w:customStyle="1" w:styleId="afffffffffff">
    <w:name w:val="Название Знак"/>
    <w:locked/>
    <w:rsid w:val="002368CA"/>
    <w:rPr>
      <w:sz w:val="24"/>
      <w:lang w:val="en-US"/>
    </w:rPr>
  </w:style>
  <w:style w:type="character" w:customStyle="1" w:styleId="2fff6">
    <w:name w:val="Красная строка Знак2"/>
    <w:rsid w:val="002368CA"/>
  </w:style>
  <w:style w:type="paragraph" w:customStyle="1" w:styleId="95">
    <w:name w:val="Знак9"/>
    <w:basedOn w:val="a3"/>
    <w:rsid w:val="002368CA"/>
    <w:pPr>
      <w:spacing w:after="160" w:line="240" w:lineRule="exact"/>
    </w:pPr>
    <w:rPr>
      <w:rFonts w:ascii="Verdana" w:hAnsi="Verdana"/>
      <w:lang w:val="en-US" w:eastAsia="en-US"/>
    </w:rPr>
  </w:style>
  <w:style w:type="paragraph" w:customStyle="1" w:styleId="useradditionalinfo1">
    <w:name w:val="useradditionalinfo1"/>
    <w:basedOn w:val="a3"/>
    <w:rsid w:val="002368CA"/>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2368CA"/>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2368CA"/>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2368CA"/>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2368CA"/>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2368CA"/>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2368CA"/>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2368CA"/>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2368CA"/>
    <w:pPr>
      <w:numPr>
        <w:numId w:val="0"/>
      </w:numPr>
      <w:tabs>
        <w:tab w:val="left" w:pos="360"/>
        <w:tab w:val="left" w:pos="1354"/>
      </w:tabs>
      <w:ind w:left="360" w:hanging="360"/>
    </w:pPr>
    <w:rPr>
      <w:sz w:val="24"/>
      <w:lang w:eastAsia="ru-RU"/>
    </w:rPr>
  </w:style>
  <w:style w:type="character" w:customStyle="1" w:styleId="77">
    <w:name w:val="Основной текст (7)_"/>
    <w:locked/>
    <w:rsid w:val="002368CA"/>
    <w:rPr>
      <w:b/>
      <w:i/>
    </w:rPr>
  </w:style>
  <w:style w:type="paragraph" w:customStyle="1" w:styleId="bloc">
    <w:name w:val="bloc"/>
    <w:basedOn w:val="a3"/>
    <w:rsid w:val="002368CA"/>
    <w:pPr>
      <w:spacing w:before="100" w:beforeAutospacing="1" w:after="100" w:afterAutospacing="1"/>
    </w:pPr>
  </w:style>
  <w:style w:type="paragraph" w:customStyle="1" w:styleId="bordered">
    <w:name w:val="bordered"/>
    <w:basedOn w:val="a3"/>
    <w:rsid w:val="002368CA"/>
    <w:pPr>
      <w:spacing w:before="100" w:beforeAutospacing="1" w:after="100" w:afterAutospacing="1"/>
    </w:pPr>
  </w:style>
  <w:style w:type="paragraph" w:customStyle="1" w:styleId="fr-collapsible-toggle">
    <w:name w:val="fr-collapsible-toggle"/>
    <w:basedOn w:val="a3"/>
    <w:rsid w:val="002368CA"/>
    <w:pPr>
      <w:spacing w:before="100" w:beforeAutospacing="1" w:after="100" w:afterAutospacing="1"/>
    </w:pPr>
  </w:style>
  <w:style w:type="paragraph" w:customStyle="1" w:styleId="fr-collapsible-toggle-collapsed">
    <w:name w:val="fr-collapsible-toggle-collapsed"/>
    <w:basedOn w:val="a3"/>
    <w:rsid w:val="002368CA"/>
    <w:pPr>
      <w:spacing w:before="100" w:beforeAutospacing="1" w:after="100" w:afterAutospacing="1"/>
    </w:pPr>
  </w:style>
  <w:style w:type="paragraph" w:customStyle="1" w:styleId="fr-collapsible-group-toogle-all">
    <w:name w:val="fr-collapsible-group-toogle-all"/>
    <w:basedOn w:val="a3"/>
    <w:rsid w:val="002368CA"/>
    <w:pPr>
      <w:spacing w:before="100" w:beforeAutospacing="1" w:after="100" w:afterAutospacing="1"/>
    </w:pPr>
    <w:rPr>
      <w:sz w:val="18"/>
      <w:szCs w:val="18"/>
    </w:rPr>
  </w:style>
  <w:style w:type="paragraph" w:customStyle="1" w:styleId="toogleboxnew">
    <w:name w:val="toogleboxnew"/>
    <w:basedOn w:val="a3"/>
    <w:rsid w:val="002368CA"/>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2368CA"/>
    <w:pPr>
      <w:shd w:val="clear" w:color="auto" w:fill="EFEFEF"/>
      <w:spacing w:after="30"/>
      <w:jc w:val="center"/>
    </w:pPr>
    <w:rPr>
      <w:b/>
      <w:bCs/>
    </w:rPr>
  </w:style>
  <w:style w:type="paragraph" w:customStyle="1" w:styleId="navboxnew">
    <w:name w:val="navboxnew"/>
    <w:basedOn w:val="a3"/>
    <w:rsid w:val="002368CA"/>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2368CA"/>
    <w:pPr>
      <w:spacing w:before="100" w:beforeAutospacing="1" w:after="100" w:afterAutospacing="1"/>
      <w:ind w:left="-1200"/>
    </w:pPr>
    <w:rPr>
      <w:sz w:val="19"/>
      <w:szCs w:val="19"/>
    </w:rPr>
  </w:style>
  <w:style w:type="paragraph" w:customStyle="1" w:styleId="navboxnewoldie">
    <w:name w:val="navboxnew_oldie"/>
    <w:basedOn w:val="a3"/>
    <w:rsid w:val="002368CA"/>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2368CA"/>
    <w:pPr>
      <w:spacing w:before="100" w:beforeAutospacing="1" w:after="100" w:afterAutospacing="1"/>
    </w:pPr>
  </w:style>
  <w:style w:type="paragraph" w:customStyle="1" w:styleId="mw-hiero-outer">
    <w:name w:val="mw-hiero-outer"/>
    <w:basedOn w:val="a3"/>
    <w:rsid w:val="002368CA"/>
    <w:pPr>
      <w:spacing w:before="100" w:beforeAutospacing="1" w:after="100" w:afterAutospacing="1"/>
    </w:pPr>
  </w:style>
  <w:style w:type="paragraph" w:customStyle="1" w:styleId="mw-hiero-box">
    <w:name w:val="mw-hiero-box"/>
    <w:basedOn w:val="a3"/>
    <w:rsid w:val="002368CA"/>
    <w:pPr>
      <w:shd w:val="clear" w:color="auto" w:fill="000000"/>
      <w:spacing w:before="100" w:beforeAutospacing="1" w:after="100" w:afterAutospacing="1"/>
    </w:pPr>
  </w:style>
  <w:style w:type="paragraph" w:customStyle="1" w:styleId="ui-helper-hidden">
    <w:name w:val="ui-helper-hidden"/>
    <w:basedOn w:val="a3"/>
    <w:rsid w:val="002368CA"/>
    <w:pPr>
      <w:spacing w:before="100" w:beforeAutospacing="1" w:after="100" w:afterAutospacing="1"/>
    </w:pPr>
    <w:rPr>
      <w:vanish/>
    </w:rPr>
  </w:style>
  <w:style w:type="paragraph" w:customStyle="1" w:styleId="ui-helper-reset">
    <w:name w:val="ui-helper-reset"/>
    <w:basedOn w:val="a3"/>
    <w:rsid w:val="002368CA"/>
  </w:style>
  <w:style w:type="paragraph" w:customStyle="1" w:styleId="ui-helper-clearfix">
    <w:name w:val="ui-helper-clearfix"/>
    <w:basedOn w:val="a3"/>
    <w:rsid w:val="002368CA"/>
    <w:pPr>
      <w:spacing w:before="100" w:beforeAutospacing="1" w:after="100" w:afterAutospacing="1"/>
    </w:pPr>
  </w:style>
  <w:style w:type="paragraph" w:customStyle="1" w:styleId="ui-helper-zfix">
    <w:name w:val="ui-helper-zfix"/>
    <w:basedOn w:val="a3"/>
    <w:rsid w:val="002368CA"/>
    <w:pPr>
      <w:spacing w:before="100" w:beforeAutospacing="1" w:after="100" w:afterAutospacing="1"/>
    </w:pPr>
  </w:style>
  <w:style w:type="paragraph" w:customStyle="1" w:styleId="ui-icon">
    <w:name w:val="ui-icon"/>
    <w:basedOn w:val="a3"/>
    <w:rsid w:val="002368CA"/>
    <w:pPr>
      <w:spacing w:before="100" w:beforeAutospacing="1" w:after="100" w:afterAutospacing="1"/>
      <w:ind w:firstLine="7343"/>
    </w:pPr>
  </w:style>
  <w:style w:type="paragraph" w:customStyle="1" w:styleId="ui-widget-overlay">
    <w:name w:val="ui-widget-overlay"/>
    <w:basedOn w:val="a3"/>
    <w:rsid w:val="002368CA"/>
    <w:pPr>
      <w:shd w:val="clear" w:color="auto" w:fill="000000"/>
      <w:spacing w:before="100" w:beforeAutospacing="1" w:after="100" w:afterAutospacing="1"/>
    </w:pPr>
  </w:style>
  <w:style w:type="paragraph" w:customStyle="1" w:styleId="ui-widget">
    <w:name w:val="ui-widget"/>
    <w:basedOn w:val="a3"/>
    <w:rsid w:val="002368CA"/>
    <w:pPr>
      <w:spacing w:before="100" w:beforeAutospacing="1" w:after="100" w:afterAutospacing="1"/>
    </w:pPr>
    <w:rPr>
      <w:rFonts w:ascii="Arial" w:hAnsi="Arial" w:cs="Arial"/>
      <w:sz w:val="19"/>
      <w:szCs w:val="19"/>
    </w:rPr>
  </w:style>
  <w:style w:type="paragraph" w:customStyle="1" w:styleId="ui-widget-content">
    <w:name w:val="ui-widget-content"/>
    <w:basedOn w:val="a3"/>
    <w:rsid w:val="002368CA"/>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2368CA"/>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2368C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2368C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2368C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2368C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2368CA"/>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2368C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2368CA"/>
    <w:pPr>
      <w:spacing w:before="100" w:beforeAutospacing="1" w:after="100" w:afterAutospacing="1"/>
    </w:pPr>
    <w:rPr>
      <w:color w:val="FFFFFF"/>
    </w:rPr>
  </w:style>
  <w:style w:type="paragraph" w:customStyle="1" w:styleId="ui-priority-primary">
    <w:name w:val="ui-priority-primary"/>
    <w:basedOn w:val="a3"/>
    <w:rsid w:val="002368CA"/>
    <w:pPr>
      <w:spacing w:before="100" w:beforeAutospacing="1" w:after="100" w:afterAutospacing="1"/>
    </w:pPr>
    <w:rPr>
      <w:b/>
      <w:bCs/>
    </w:rPr>
  </w:style>
  <w:style w:type="paragraph" w:customStyle="1" w:styleId="ui-priority-secondary">
    <w:name w:val="ui-priority-secondary"/>
    <w:basedOn w:val="a3"/>
    <w:rsid w:val="002368CA"/>
    <w:pPr>
      <w:spacing w:before="100" w:beforeAutospacing="1" w:after="100" w:afterAutospacing="1"/>
    </w:pPr>
  </w:style>
  <w:style w:type="paragraph" w:customStyle="1" w:styleId="ui-state-disabled">
    <w:name w:val="ui-state-disabled"/>
    <w:basedOn w:val="a3"/>
    <w:rsid w:val="002368CA"/>
    <w:pPr>
      <w:spacing w:before="100" w:beforeAutospacing="1" w:after="100" w:afterAutospacing="1"/>
    </w:pPr>
  </w:style>
  <w:style w:type="paragraph" w:customStyle="1" w:styleId="ui-widget-shadow">
    <w:name w:val="ui-widget-shadow"/>
    <w:basedOn w:val="a3"/>
    <w:rsid w:val="002368CA"/>
    <w:pPr>
      <w:shd w:val="clear" w:color="auto" w:fill="000000"/>
      <w:ind w:left="-105"/>
    </w:pPr>
  </w:style>
  <w:style w:type="paragraph" w:customStyle="1" w:styleId="ui-resizable-handle">
    <w:name w:val="ui-resizable-handle"/>
    <w:basedOn w:val="a3"/>
    <w:rsid w:val="002368CA"/>
    <w:pPr>
      <w:spacing w:before="100" w:beforeAutospacing="1" w:after="100" w:afterAutospacing="1"/>
    </w:pPr>
    <w:rPr>
      <w:sz w:val="2"/>
      <w:szCs w:val="2"/>
    </w:rPr>
  </w:style>
  <w:style w:type="paragraph" w:customStyle="1" w:styleId="ui-resizable-n">
    <w:name w:val="ui-resizable-n"/>
    <w:basedOn w:val="a3"/>
    <w:rsid w:val="002368CA"/>
    <w:pPr>
      <w:spacing w:before="100" w:beforeAutospacing="1" w:after="100" w:afterAutospacing="1"/>
    </w:pPr>
  </w:style>
  <w:style w:type="paragraph" w:customStyle="1" w:styleId="ui-resizable-s">
    <w:name w:val="ui-resizable-s"/>
    <w:basedOn w:val="a3"/>
    <w:rsid w:val="002368CA"/>
    <w:pPr>
      <w:spacing w:before="100" w:beforeAutospacing="1" w:after="100" w:afterAutospacing="1"/>
    </w:pPr>
  </w:style>
  <w:style w:type="paragraph" w:customStyle="1" w:styleId="ui-resizable-e">
    <w:name w:val="ui-resizable-e"/>
    <w:basedOn w:val="a3"/>
    <w:rsid w:val="002368CA"/>
    <w:pPr>
      <w:spacing w:before="100" w:beforeAutospacing="1" w:after="100" w:afterAutospacing="1"/>
    </w:pPr>
  </w:style>
  <w:style w:type="paragraph" w:customStyle="1" w:styleId="ui-resizable-w">
    <w:name w:val="ui-resizable-w"/>
    <w:basedOn w:val="a3"/>
    <w:rsid w:val="002368CA"/>
    <w:pPr>
      <w:spacing w:before="100" w:beforeAutospacing="1" w:after="100" w:afterAutospacing="1"/>
    </w:pPr>
  </w:style>
  <w:style w:type="paragraph" w:customStyle="1" w:styleId="ui-resizable-se">
    <w:name w:val="ui-resizable-se"/>
    <w:basedOn w:val="a3"/>
    <w:rsid w:val="002368CA"/>
    <w:pPr>
      <w:spacing w:before="100" w:beforeAutospacing="1" w:after="100" w:afterAutospacing="1"/>
    </w:pPr>
  </w:style>
  <w:style w:type="paragraph" w:customStyle="1" w:styleId="ui-resizable-sw">
    <w:name w:val="ui-resizable-sw"/>
    <w:basedOn w:val="a3"/>
    <w:rsid w:val="002368CA"/>
    <w:pPr>
      <w:spacing w:before="100" w:beforeAutospacing="1" w:after="100" w:afterAutospacing="1"/>
    </w:pPr>
  </w:style>
  <w:style w:type="paragraph" w:customStyle="1" w:styleId="ui-resizable-nw">
    <w:name w:val="ui-resizable-nw"/>
    <w:basedOn w:val="a3"/>
    <w:rsid w:val="002368CA"/>
    <w:pPr>
      <w:spacing w:before="100" w:beforeAutospacing="1" w:after="100" w:afterAutospacing="1"/>
    </w:pPr>
  </w:style>
  <w:style w:type="paragraph" w:customStyle="1" w:styleId="ui-resizable-ne">
    <w:name w:val="ui-resizable-ne"/>
    <w:basedOn w:val="a3"/>
    <w:rsid w:val="002368CA"/>
    <w:pPr>
      <w:spacing w:before="100" w:beforeAutospacing="1" w:after="100" w:afterAutospacing="1"/>
    </w:pPr>
  </w:style>
  <w:style w:type="paragraph" w:customStyle="1" w:styleId="ui-button">
    <w:name w:val="ui-button"/>
    <w:basedOn w:val="a3"/>
    <w:rsid w:val="002368CA"/>
    <w:pPr>
      <w:spacing w:before="100" w:beforeAutospacing="1" w:after="100" w:afterAutospacing="1"/>
      <w:ind w:right="24"/>
      <w:jc w:val="center"/>
    </w:pPr>
  </w:style>
  <w:style w:type="paragraph" w:customStyle="1" w:styleId="ui-button-icon-only">
    <w:name w:val="ui-button-icon-only"/>
    <w:basedOn w:val="a3"/>
    <w:rsid w:val="002368CA"/>
    <w:pPr>
      <w:spacing w:before="100" w:beforeAutospacing="1" w:after="100" w:afterAutospacing="1"/>
    </w:pPr>
  </w:style>
  <w:style w:type="paragraph" w:customStyle="1" w:styleId="ui-button-icons-only">
    <w:name w:val="ui-button-icons-only"/>
    <w:basedOn w:val="a3"/>
    <w:rsid w:val="002368CA"/>
    <w:pPr>
      <w:spacing w:before="100" w:beforeAutospacing="1" w:after="100" w:afterAutospacing="1"/>
    </w:pPr>
  </w:style>
  <w:style w:type="paragraph" w:customStyle="1" w:styleId="ui-buttonset">
    <w:name w:val="ui-buttonset"/>
    <w:basedOn w:val="a3"/>
    <w:rsid w:val="002368CA"/>
    <w:pPr>
      <w:spacing w:before="100" w:beforeAutospacing="1" w:after="100" w:afterAutospacing="1"/>
      <w:ind w:right="105"/>
    </w:pPr>
  </w:style>
  <w:style w:type="paragraph" w:customStyle="1" w:styleId="ui-dialog">
    <w:name w:val="ui-dialog"/>
    <w:basedOn w:val="a3"/>
    <w:rsid w:val="002368CA"/>
    <w:pPr>
      <w:spacing w:before="100" w:beforeAutospacing="1" w:after="100" w:afterAutospacing="1"/>
    </w:pPr>
  </w:style>
  <w:style w:type="paragraph" w:customStyle="1" w:styleId="suggestions">
    <w:name w:val="suggestions"/>
    <w:basedOn w:val="a3"/>
    <w:rsid w:val="002368CA"/>
    <w:pPr>
      <w:ind w:right="-15"/>
    </w:pPr>
  </w:style>
  <w:style w:type="paragraph" w:customStyle="1" w:styleId="suggestions-special">
    <w:name w:val="suggestions-special"/>
    <w:basedOn w:val="a3"/>
    <w:rsid w:val="002368CA"/>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2368CA"/>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2368CA"/>
    <w:pPr>
      <w:spacing w:line="360" w:lineRule="atLeast"/>
    </w:pPr>
    <w:rPr>
      <w:color w:val="000000"/>
    </w:rPr>
  </w:style>
  <w:style w:type="paragraph" w:customStyle="1" w:styleId="suggestions-result-current">
    <w:name w:val="suggestions-result-current"/>
    <w:basedOn w:val="a3"/>
    <w:rsid w:val="002368CA"/>
    <w:pPr>
      <w:shd w:val="clear" w:color="auto" w:fill="4C59A6"/>
      <w:spacing w:before="100" w:beforeAutospacing="1" w:after="100" w:afterAutospacing="1"/>
    </w:pPr>
    <w:rPr>
      <w:color w:val="FFFFFF"/>
    </w:rPr>
  </w:style>
  <w:style w:type="paragraph" w:customStyle="1" w:styleId="autoellipsis-matched">
    <w:name w:val="autoellipsis-matched"/>
    <w:basedOn w:val="a3"/>
    <w:rsid w:val="002368CA"/>
    <w:pPr>
      <w:spacing w:before="100" w:beforeAutospacing="1" w:after="100" w:afterAutospacing="1"/>
    </w:pPr>
    <w:rPr>
      <w:b/>
      <w:bCs/>
    </w:rPr>
  </w:style>
  <w:style w:type="paragraph" w:customStyle="1" w:styleId="mwembedplayer">
    <w:name w:val="mwembedplayer"/>
    <w:basedOn w:val="a3"/>
    <w:rsid w:val="002368CA"/>
    <w:pPr>
      <w:spacing w:before="100" w:beforeAutospacing="1" w:after="100" w:afterAutospacing="1"/>
    </w:pPr>
  </w:style>
  <w:style w:type="paragraph" w:customStyle="1" w:styleId="loadingspinner">
    <w:name w:val="loadingspinner"/>
    <w:basedOn w:val="a3"/>
    <w:rsid w:val="002368CA"/>
    <w:pPr>
      <w:spacing w:before="100" w:beforeAutospacing="1" w:after="100" w:afterAutospacing="1"/>
    </w:pPr>
  </w:style>
  <w:style w:type="paragraph" w:customStyle="1" w:styleId="mw-imported-resource">
    <w:name w:val="mw-imported-resource"/>
    <w:basedOn w:val="a3"/>
    <w:rsid w:val="002368CA"/>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2368CA"/>
    <w:pPr>
      <w:spacing w:before="30" w:after="100" w:afterAutospacing="1"/>
      <w:ind w:left="45"/>
    </w:pPr>
  </w:style>
  <w:style w:type="paragraph" w:customStyle="1" w:styleId="mw-fullscreen-overlay">
    <w:name w:val="mw-fullscreen-overlay"/>
    <w:basedOn w:val="a3"/>
    <w:rsid w:val="002368CA"/>
    <w:pPr>
      <w:shd w:val="clear" w:color="auto" w:fill="000000"/>
      <w:spacing w:before="100" w:beforeAutospacing="1" w:after="100" w:afterAutospacing="1"/>
    </w:pPr>
  </w:style>
  <w:style w:type="paragraph" w:customStyle="1" w:styleId="play-btn-large">
    <w:name w:val="play-btn-large"/>
    <w:basedOn w:val="a3"/>
    <w:rsid w:val="002368CA"/>
    <w:pPr>
      <w:spacing w:before="100" w:beforeAutospacing="1" w:after="100" w:afterAutospacing="1"/>
    </w:pPr>
  </w:style>
  <w:style w:type="paragraph" w:customStyle="1" w:styleId="carouselcontainer">
    <w:name w:val="carouselcontainer"/>
    <w:basedOn w:val="a3"/>
    <w:rsid w:val="002368CA"/>
    <w:pPr>
      <w:spacing w:before="100" w:beforeAutospacing="1" w:after="100" w:afterAutospacing="1"/>
    </w:pPr>
  </w:style>
  <w:style w:type="paragraph" w:customStyle="1" w:styleId="carouselvideotitle">
    <w:name w:val="carouselvideotitle"/>
    <w:basedOn w:val="a3"/>
    <w:rsid w:val="002368CA"/>
    <w:pPr>
      <w:spacing w:before="100" w:beforeAutospacing="1" w:after="100" w:afterAutospacing="1"/>
    </w:pPr>
    <w:rPr>
      <w:b/>
      <w:bCs/>
      <w:color w:val="FFFFFF"/>
    </w:rPr>
  </w:style>
  <w:style w:type="paragraph" w:customStyle="1" w:styleId="carouselvideotitletext">
    <w:name w:val="carouselvideotitletext"/>
    <w:basedOn w:val="a3"/>
    <w:rsid w:val="002368CA"/>
    <w:pPr>
      <w:spacing w:before="100" w:beforeAutospacing="1" w:after="100" w:afterAutospacing="1"/>
    </w:pPr>
  </w:style>
  <w:style w:type="paragraph" w:customStyle="1" w:styleId="carouseltitleduration">
    <w:name w:val="carouseltitleduration"/>
    <w:basedOn w:val="a3"/>
    <w:rsid w:val="002368CA"/>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2368CA"/>
    <w:pPr>
      <w:spacing w:before="100" w:beforeAutospacing="1" w:after="100" w:afterAutospacing="1"/>
      <w:jc w:val="center"/>
    </w:pPr>
    <w:rPr>
      <w:color w:val="FFFFFF"/>
    </w:rPr>
  </w:style>
  <w:style w:type="paragraph" w:customStyle="1" w:styleId="carouselimgduration">
    <w:name w:val="carouselimgduration"/>
    <w:basedOn w:val="a3"/>
    <w:rsid w:val="002368CA"/>
    <w:pPr>
      <w:spacing w:before="100" w:beforeAutospacing="1" w:after="100" w:afterAutospacing="1"/>
    </w:pPr>
    <w:rPr>
      <w:color w:val="FFFFFF"/>
    </w:rPr>
  </w:style>
  <w:style w:type="paragraph" w:customStyle="1" w:styleId="carouselprevbutton">
    <w:name w:val="carouselprevbutton"/>
    <w:basedOn w:val="a3"/>
    <w:rsid w:val="002368CA"/>
    <w:pPr>
      <w:spacing w:before="100" w:beforeAutospacing="1" w:after="100" w:afterAutospacing="1"/>
    </w:pPr>
  </w:style>
  <w:style w:type="paragraph" w:customStyle="1" w:styleId="carouselnextbutton">
    <w:name w:val="carouselnextbutton"/>
    <w:basedOn w:val="a3"/>
    <w:rsid w:val="002368CA"/>
    <w:pPr>
      <w:spacing w:before="100" w:beforeAutospacing="1" w:after="100" w:afterAutospacing="1"/>
    </w:pPr>
  </w:style>
  <w:style w:type="paragraph" w:customStyle="1" w:styleId="alert-container">
    <w:name w:val="alert-container"/>
    <w:basedOn w:val="a3"/>
    <w:rsid w:val="002368CA"/>
    <w:pPr>
      <w:spacing w:before="100" w:beforeAutospacing="1" w:after="100" w:afterAutospacing="1"/>
    </w:pPr>
  </w:style>
  <w:style w:type="paragraph" w:customStyle="1" w:styleId="alert-title">
    <w:name w:val="alert-title"/>
    <w:basedOn w:val="a3"/>
    <w:rsid w:val="002368CA"/>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2368CA"/>
    <w:pPr>
      <w:spacing w:before="100" w:beforeAutospacing="1" w:after="100" w:afterAutospacing="1"/>
      <w:jc w:val="center"/>
    </w:pPr>
    <w:rPr>
      <w:sz w:val="21"/>
      <w:szCs w:val="21"/>
    </w:rPr>
  </w:style>
  <w:style w:type="paragraph" w:customStyle="1" w:styleId="alert-buttons-container">
    <w:name w:val="alert-buttons-container"/>
    <w:basedOn w:val="a3"/>
    <w:rsid w:val="002368CA"/>
    <w:pPr>
      <w:spacing w:before="100" w:beforeAutospacing="1" w:after="100" w:afterAutospacing="1"/>
      <w:jc w:val="center"/>
    </w:pPr>
  </w:style>
  <w:style w:type="paragraph" w:customStyle="1" w:styleId="alert-button">
    <w:name w:val="alert-button"/>
    <w:basedOn w:val="a3"/>
    <w:rsid w:val="002368CA"/>
    <w:pPr>
      <w:shd w:val="clear" w:color="auto" w:fill="474747"/>
      <w:spacing w:before="100" w:beforeAutospacing="1" w:after="100" w:afterAutospacing="1"/>
    </w:pPr>
    <w:rPr>
      <w:color w:val="FFFFFF"/>
    </w:rPr>
  </w:style>
  <w:style w:type="paragraph" w:customStyle="1" w:styleId="mw-plusminus-pos">
    <w:name w:val="mw-plusminus-pos"/>
    <w:basedOn w:val="a3"/>
    <w:rsid w:val="002368CA"/>
    <w:pPr>
      <w:spacing w:before="100" w:beforeAutospacing="1" w:after="100" w:afterAutospacing="1"/>
    </w:pPr>
    <w:rPr>
      <w:color w:val="00B000"/>
    </w:rPr>
  </w:style>
  <w:style w:type="paragraph" w:customStyle="1" w:styleId="mw-plusminus-neg">
    <w:name w:val="mw-plusminus-neg"/>
    <w:basedOn w:val="a3"/>
    <w:rsid w:val="002368CA"/>
    <w:pPr>
      <w:spacing w:before="100" w:beforeAutospacing="1" w:after="100" w:afterAutospacing="1"/>
    </w:pPr>
    <w:rPr>
      <w:color w:val="FF2050"/>
    </w:rPr>
  </w:style>
  <w:style w:type="paragraph" w:customStyle="1" w:styleId="mw-plusminus-null">
    <w:name w:val="mw-plusminus-null"/>
    <w:basedOn w:val="a3"/>
    <w:rsid w:val="002368CA"/>
    <w:pPr>
      <w:spacing w:before="100" w:beforeAutospacing="1" w:after="100" w:afterAutospacing="1"/>
    </w:pPr>
    <w:rPr>
      <w:color w:val="999999"/>
    </w:rPr>
  </w:style>
  <w:style w:type="paragraph" w:customStyle="1" w:styleId="mw-tag-markers">
    <w:name w:val="mw-tag-markers"/>
    <w:basedOn w:val="a3"/>
    <w:rsid w:val="002368CA"/>
    <w:pPr>
      <w:spacing w:before="100" w:beforeAutospacing="1" w:after="100" w:afterAutospacing="1"/>
    </w:pPr>
    <w:rPr>
      <w:rFonts w:ascii="Arial" w:hAnsi="Arial" w:cs="Arial"/>
      <w:i/>
      <w:iCs/>
      <w:sz w:val="22"/>
      <w:szCs w:val="22"/>
    </w:rPr>
  </w:style>
  <w:style w:type="paragraph" w:customStyle="1" w:styleId="history-size">
    <w:name w:val="history-size"/>
    <w:basedOn w:val="a3"/>
    <w:rsid w:val="002368CA"/>
    <w:pPr>
      <w:spacing w:before="100" w:beforeAutospacing="1" w:after="100" w:afterAutospacing="1"/>
    </w:pPr>
    <w:rPr>
      <w:sz w:val="19"/>
      <w:szCs w:val="19"/>
    </w:rPr>
  </w:style>
  <w:style w:type="paragraph" w:customStyle="1" w:styleId="mw-whatlinkshere-tools">
    <w:name w:val="mw-whatlinkshere-tools"/>
    <w:basedOn w:val="a3"/>
    <w:rsid w:val="002368CA"/>
    <w:pPr>
      <w:spacing w:before="100" w:beforeAutospacing="1" w:after="100" w:afterAutospacing="1"/>
    </w:pPr>
    <w:rPr>
      <w:sz w:val="19"/>
      <w:szCs w:val="19"/>
    </w:rPr>
  </w:style>
  <w:style w:type="paragraph" w:customStyle="1" w:styleId="italique">
    <w:name w:val="italique"/>
    <w:basedOn w:val="a3"/>
    <w:rsid w:val="002368CA"/>
    <w:pPr>
      <w:spacing w:before="100" w:beforeAutospacing="1" w:after="100" w:afterAutospacing="1"/>
    </w:pPr>
    <w:rPr>
      <w:i/>
      <w:iCs/>
    </w:rPr>
  </w:style>
  <w:style w:type="paragraph" w:customStyle="1" w:styleId="nowrap">
    <w:name w:val="nowrap"/>
    <w:basedOn w:val="a3"/>
    <w:rsid w:val="002368CA"/>
    <w:pPr>
      <w:spacing w:before="100" w:beforeAutospacing="1" w:after="100" w:afterAutospacing="1"/>
    </w:pPr>
  </w:style>
  <w:style w:type="paragraph" w:customStyle="1" w:styleId="rcoptions">
    <w:name w:val="rcoptions"/>
    <w:basedOn w:val="a3"/>
    <w:rsid w:val="002368CA"/>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2368CA"/>
    <w:pPr>
      <w:spacing w:before="100" w:beforeAutospacing="1" w:after="100" w:afterAutospacing="1"/>
    </w:pPr>
    <w:rPr>
      <w:vanish/>
    </w:rPr>
  </w:style>
  <w:style w:type="paragraph" w:customStyle="1" w:styleId="fieldsetlike">
    <w:name w:val="fieldsetlike"/>
    <w:basedOn w:val="a3"/>
    <w:rsid w:val="002368CA"/>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2368CA"/>
    <w:pPr>
      <w:pBdr>
        <w:bottom w:val="single" w:sz="6" w:space="6" w:color="AAAAAA"/>
      </w:pBdr>
      <w:shd w:val="clear" w:color="auto" w:fill="FFFFFF"/>
      <w:spacing w:after="120"/>
    </w:pPr>
    <w:rPr>
      <w:i/>
      <w:iCs/>
    </w:rPr>
  </w:style>
  <w:style w:type="paragraph" w:customStyle="1" w:styleId="indicateur-langue">
    <w:name w:val="indicateur-langue"/>
    <w:basedOn w:val="a3"/>
    <w:rsid w:val="002368CA"/>
    <w:pPr>
      <w:spacing w:before="100" w:beforeAutospacing="1" w:after="100" w:afterAutospacing="1"/>
    </w:pPr>
    <w:rPr>
      <w:rFonts w:ascii="Courier New" w:hAnsi="Courier New" w:cs="Courier New"/>
      <w:b/>
      <w:bCs/>
    </w:rPr>
  </w:style>
  <w:style w:type="paragraph" w:customStyle="1" w:styleId="romain">
    <w:name w:val="romain"/>
    <w:basedOn w:val="a3"/>
    <w:rsid w:val="002368CA"/>
    <w:pPr>
      <w:spacing w:before="100" w:beforeAutospacing="1" w:after="100" w:afterAutospacing="1"/>
    </w:pPr>
    <w:rPr>
      <w:smallCaps/>
    </w:rPr>
  </w:style>
  <w:style w:type="paragraph" w:customStyle="1" w:styleId="reference">
    <w:name w:val="reference"/>
    <w:basedOn w:val="a3"/>
    <w:rsid w:val="002368CA"/>
    <w:pPr>
      <w:spacing w:before="100" w:beforeAutospacing="1" w:after="100" w:afterAutospacing="1"/>
    </w:pPr>
    <w:rPr>
      <w:sz w:val="19"/>
      <w:szCs w:val="19"/>
    </w:rPr>
  </w:style>
  <w:style w:type="paragraph" w:customStyle="1" w:styleId="exposant">
    <w:name w:val="exposant"/>
    <w:basedOn w:val="a3"/>
    <w:rsid w:val="002368CA"/>
    <w:pPr>
      <w:spacing w:before="100" w:beforeAutospacing="1" w:after="100" w:afterAutospacing="1"/>
    </w:pPr>
    <w:rPr>
      <w:sz w:val="19"/>
      <w:szCs w:val="19"/>
    </w:rPr>
  </w:style>
  <w:style w:type="paragraph" w:customStyle="1" w:styleId="mw-magiclink-isbn">
    <w:name w:val="mw-magiclink-isbn"/>
    <w:basedOn w:val="a3"/>
    <w:rsid w:val="002368CA"/>
    <w:pPr>
      <w:spacing w:before="100" w:beforeAutospacing="1" w:after="100" w:afterAutospacing="1"/>
    </w:pPr>
  </w:style>
  <w:style w:type="paragraph" w:customStyle="1" w:styleId="biblist">
    <w:name w:val="biblist"/>
    <w:basedOn w:val="a3"/>
    <w:rsid w:val="002368CA"/>
    <w:pPr>
      <w:spacing w:before="100" w:beforeAutospacing="1" w:after="100" w:afterAutospacing="1"/>
    </w:pPr>
  </w:style>
  <w:style w:type="paragraph" w:customStyle="1" w:styleId="wikinorme">
    <w:name w:val="wikinorme"/>
    <w:basedOn w:val="a3"/>
    <w:rsid w:val="002368CA"/>
    <w:pPr>
      <w:spacing w:before="100" w:beforeAutospacing="1" w:after="100" w:afterAutospacing="1"/>
    </w:pPr>
    <w:rPr>
      <w:vanish/>
    </w:rPr>
  </w:style>
  <w:style w:type="paragraph" w:customStyle="1" w:styleId="bibtex">
    <w:name w:val="bibtex"/>
    <w:basedOn w:val="a3"/>
    <w:rsid w:val="002368CA"/>
    <w:pPr>
      <w:spacing w:before="100" w:beforeAutospacing="1" w:after="100" w:afterAutospacing="1"/>
    </w:pPr>
    <w:rPr>
      <w:vanish/>
    </w:rPr>
  </w:style>
  <w:style w:type="paragraph" w:customStyle="1" w:styleId="isbd">
    <w:name w:val="isbd"/>
    <w:basedOn w:val="a3"/>
    <w:rsid w:val="002368CA"/>
    <w:pPr>
      <w:spacing w:before="100" w:beforeAutospacing="1" w:after="100" w:afterAutospacing="1"/>
    </w:pPr>
    <w:rPr>
      <w:vanish/>
    </w:rPr>
  </w:style>
  <w:style w:type="paragraph" w:customStyle="1" w:styleId="iso690">
    <w:name w:val="iso690"/>
    <w:basedOn w:val="a3"/>
    <w:rsid w:val="002368CA"/>
    <w:pPr>
      <w:spacing w:before="100" w:beforeAutospacing="1" w:after="100" w:afterAutospacing="1"/>
    </w:pPr>
    <w:rPr>
      <w:vanish/>
    </w:rPr>
  </w:style>
  <w:style w:type="paragraph" w:customStyle="1" w:styleId="specialbib">
    <w:name w:val="specialbib"/>
    <w:basedOn w:val="a3"/>
    <w:rsid w:val="002368CA"/>
    <w:pPr>
      <w:spacing w:before="100" w:beforeAutospacing="1" w:after="100" w:afterAutospacing="1"/>
    </w:pPr>
    <w:rPr>
      <w:vanish/>
    </w:rPr>
  </w:style>
  <w:style w:type="paragraph" w:customStyle="1" w:styleId="citevirgule">
    <w:name w:val="cite_virgule"/>
    <w:basedOn w:val="a3"/>
    <w:rsid w:val="002368CA"/>
    <w:pPr>
      <w:spacing w:before="100" w:beforeAutospacing="1" w:after="100" w:afterAutospacing="1"/>
    </w:pPr>
  </w:style>
  <w:style w:type="paragraph" w:customStyle="1" w:styleId="boite-sans-fond">
    <w:name w:val="boite-sans-fond"/>
    <w:basedOn w:val="a3"/>
    <w:rsid w:val="002368CA"/>
    <w:pPr>
      <w:spacing w:before="100" w:beforeAutospacing="1" w:after="100" w:afterAutospacing="1"/>
    </w:pPr>
  </w:style>
  <w:style w:type="paragraph" w:customStyle="1" w:styleId="boite-grise">
    <w:name w:val="boite-grise"/>
    <w:basedOn w:val="a3"/>
    <w:rsid w:val="002368CA"/>
    <w:pPr>
      <w:shd w:val="clear" w:color="auto" w:fill="F9F9F9"/>
      <w:spacing w:before="100" w:beforeAutospacing="1" w:after="100" w:afterAutospacing="1"/>
    </w:pPr>
  </w:style>
  <w:style w:type="paragraph" w:customStyle="1" w:styleId="bandeau-niveau-grave">
    <w:name w:val="bandeau-niveau-grave"/>
    <w:basedOn w:val="a3"/>
    <w:rsid w:val="002368CA"/>
    <w:pPr>
      <w:shd w:val="clear" w:color="auto" w:fill="FFCCCC"/>
      <w:spacing w:before="100" w:beforeAutospacing="1" w:after="100" w:afterAutospacing="1"/>
    </w:pPr>
  </w:style>
  <w:style w:type="paragraph" w:customStyle="1" w:styleId="bandeau-niveau-modere">
    <w:name w:val="bandeau-niveau-modere"/>
    <w:basedOn w:val="a3"/>
    <w:rsid w:val="002368CA"/>
    <w:pPr>
      <w:shd w:val="clear" w:color="auto" w:fill="FFEEDD"/>
      <w:spacing w:before="100" w:beforeAutospacing="1" w:after="100" w:afterAutospacing="1"/>
    </w:pPr>
  </w:style>
  <w:style w:type="paragraph" w:customStyle="1" w:styleId="bandeau-niveau-ebauche">
    <w:name w:val="bandeau-niveau-ebauche"/>
    <w:basedOn w:val="a3"/>
    <w:rsid w:val="002368CA"/>
    <w:pPr>
      <w:shd w:val="clear" w:color="auto" w:fill="FBFBFB"/>
      <w:spacing w:before="100" w:beforeAutospacing="1" w:after="100" w:afterAutospacing="1"/>
    </w:pPr>
  </w:style>
  <w:style w:type="paragraph" w:customStyle="1" w:styleId="bandeau-niveau-information">
    <w:name w:val="bandeau-niveau-information"/>
    <w:basedOn w:val="a3"/>
    <w:rsid w:val="002368CA"/>
    <w:pPr>
      <w:shd w:val="clear" w:color="auto" w:fill="FBFBFB"/>
      <w:spacing w:before="100" w:beforeAutospacing="1" w:after="100" w:afterAutospacing="1"/>
    </w:pPr>
  </w:style>
  <w:style w:type="paragraph" w:customStyle="1" w:styleId="bandeau">
    <w:name w:val="bandeau"/>
    <w:basedOn w:val="a3"/>
    <w:rsid w:val="002368CA"/>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2368CA"/>
    <w:pPr>
      <w:spacing w:before="100" w:beforeAutospacing="1" w:after="100" w:afterAutospacing="1"/>
      <w:jc w:val="center"/>
    </w:pPr>
  </w:style>
  <w:style w:type="paragraph" w:customStyle="1" w:styleId="bandeau-titre">
    <w:name w:val="bandeau-titre"/>
    <w:basedOn w:val="a3"/>
    <w:rsid w:val="002368CA"/>
    <w:pPr>
      <w:spacing w:before="100" w:beforeAutospacing="1" w:after="120" w:line="336" w:lineRule="atLeast"/>
    </w:pPr>
  </w:style>
  <w:style w:type="paragraph" w:customStyle="1" w:styleId="bandeau-texte">
    <w:name w:val="bandeau-texte"/>
    <w:basedOn w:val="a3"/>
    <w:rsid w:val="002368CA"/>
    <w:pPr>
      <w:spacing w:before="100" w:beforeAutospacing="1" w:after="100" w:afterAutospacing="1" w:line="288" w:lineRule="atLeast"/>
    </w:pPr>
    <w:rPr>
      <w:sz w:val="22"/>
      <w:szCs w:val="22"/>
    </w:rPr>
  </w:style>
  <w:style w:type="paragraph" w:customStyle="1" w:styleId="indentation">
    <w:name w:val="indentation"/>
    <w:basedOn w:val="a3"/>
    <w:rsid w:val="002368CA"/>
    <w:pPr>
      <w:spacing w:before="100" w:beforeAutospacing="1" w:after="100" w:afterAutospacing="1" w:line="360" w:lineRule="atLeast"/>
      <w:ind w:firstLine="345"/>
    </w:pPr>
  </w:style>
  <w:style w:type="paragraph" w:customStyle="1" w:styleId="loupe">
    <w:name w:val="loupe"/>
    <w:basedOn w:val="a3"/>
    <w:rsid w:val="002368CA"/>
    <w:pPr>
      <w:spacing w:before="100" w:beforeAutospacing="1" w:after="100" w:afterAutospacing="1" w:line="360" w:lineRule="atLeast"/>
      <w:ind w:firstLine="345"/>
    </w:pPr>
  </w:style>
  <w:style w:type="paragraph" w:customStyle="1" w:styleId="general">
    <w:name w:val="general"/>
    <w:basedOn w:val="a3"/>
    <w:rsid w:val="002368CA"/>
    <w:pPr>
      <w:spacing w:before="100" w:beforeAutospacing="1" w:after="100" w:afterAutospacing="1" w:line="360" w:lineRule="atLeast"/>
      <w:ind w:firstLine="345"/>
    </w:pPr>
  </w:style>
  <w:style w:type="paragraph" w:customStyle="1" w:styleId="accessibilite">
    <w:name w:val="accessibilite"/>
    <w:basedOn w:val="a3"/>
    <w:rsid w:val="002368CA"/>
    <w:pPr>
      <w:spacing w:before="100" w:beforeAutospacing="1" w:after="100" w:afterAutospacing="1" w:line="360" w:lineRule="atLeast"/>
      <w:ind w:firstLine="345"/>
    </w:pPr>
  </w:style>
  <w:style w:type="paragraph" w:customStyle="1" w:styleId="etoile-or">
    <w:name w:val="etoile-or"/>
    <w:basedOn w:val="a3"/>
    <w:rsid w:val="002368CA"/>
    <w:pPr>
      <w:spacing w:before="100" w:beforeAutospacing="1" w:after="100" w:afterAutospacing="1" w:line="360" w:lineRule="atLeast"/>
      <w:ind w:firstLine="345"/>
    </w:pPr>
  </w:style>
  <w:style w:type="paragraph" w:customStyle="1" w:styleId="etoile-argent">
    <w:name w:val="etoile-argent"/>
    <w:basedOn w:val="a3"/>
    <w:rsid w:val="002368CA"/>
    <w:pPr>
      <w:spacing w:before="100" w:beforeAutospacing="1" w:after="100" w:afterAutospacing="1" w:line="360" w:lineRule="atLeast"/>
      <w:ind w:firstLine="345"/>
    </w:pPr>
  </w:style>
  <w:style w:type="paragraph" w:customStyle="1" w:styleId="categorie">
    <w:name w:val="categorie"/>
    <w:basedOn w:val="a3"/>
    <w:rsid w:val="002368CA"/>
    <w:pPr>
      <w:spacing w:before="100" w:beforeAutospacing="1" w:after="100" w:afterAutospacing="1" w:line="360" w:lineRule="atLeast"/>
      <w:ind w:firstLine="345"/>
    </w:pPr>
  </w:style>
  <w:style w:type="paragraph" w:customStyle="1" w:styleId="recyclage">
    <w:name w:val="recyclage"/>
    <w:basedOn w:val="a3"/>
    <w:rsid w:val="002368CA"/>
    <w:pPr>
      <w:spacing w:before="100" w:beforeAutospacing="1" w:after="100" w:afterAutospacing="1" w:line="360" w:lineRule="atLeast"/>
      <w:ind w:firstLine="345"/>
    </w:pPr>
  </w:style>
  <w:style w:type="paragraph" w:customStyle="1" w:styleId="archives">
    <w:name w:val="archives"/>
    <w:basedOn w:val="a3"/>
    <w:rsid w:val="002368CA"/>
    <w:pPr>
      <w:spacing w:before="100" w:beforeAutospacing="1" w:after="100" w:afterAutospacing="1" w:line="360" w:lineRule="atLeast"/>
      <w:ind w:firstLine="345"/>
    </w:pPr>
  </w:style>
  <w:style w:type="paragraph" w:customStyle="1" w:styleId="conflit-edition">
    <w:name w:val="conflit-edition"/>
    <w:basedOn w:val="a3"/>
    <w:rsid w:val="002368CA"/>
    <w:pPr>
      <w:spacing w:before="100" w:beforeAutospacing="1" w:after="100" w:afterAutospacing="1" w:line="360" w:lineRule="atLeast"/>
      <w:ind w:firstLine="345"/>
    </w:pPr>
  </w:style>
  <w:style w:type="paragraph" w:customStyle="1" w:styleId="sons">
    <w:name w:val="sons"/>
    <w:basedOn w:val="a3"/>
    <w:rsid w:val="002368CA"/>
    <w:pPr>
      <w:spacing w:before="100" w:beforeAutospacing="1" w:after="100" w:afterAutospacing="1" w:line="360" w:lineRule="atLeast"/>
      <w:ind w:firstLine="345"/>
    </w:pPr>
  </w:style>
  <w:style w:type="paragraph" w:customStyle="1" w:styleId="videos">
    <w:name w:val="videos"/>
    <w:basedOn w:val="a3"/>
    <w:rsid w:val="002368CA"/>
    <w:pPr>
      <w:spacing w:before="100" w:beforeAutospacing="1" w:after="100" w:afterAutospacing="1" w:line="360" w:lineRule="atLeast"/>
      <w:ind w:firstLine="345"/>
    </w:pPr>
  </w:style>
  <w:style w:type="paragraph" w:customStyle="1" w:styleId="incomplet">
    <w:name w:val="incomplet"/>
    <w:basedOn w:val="a3"/>
    <w:rsid w:val="002368CA"/>
    <w:pPr>
      <w:spacing w:before="100" w:beforeAutospacing="1" w:after="100" w:afterAutospacing="1" w:line="360" w:lineRule="atLeast"/>
      <w:ind w:firstLine="345"/>
    </w:pPr>
  </w:style>
  <w:style w:type="paragraph" w:customStyle="1" w:styleId="sources">
    <w:name w:val="sources"/>
    <w:basedOn w:val="a3"/>
    <w:rsid w:val="002368CA"/>
    <w:pPr>
      <w:spacing w:before="100" w:beforeAutospacing="1" w:after="100" w:afterAutospacing="1" w:line="360" w:lineRule="atLeast"/>
      <w:ind w:firstLine="345"/>
    </w:pPr>
  </w:style>
  <w:style w:type="paragraph" w:customStyle="1" w:styleId="important">
    <w:name w:val="important"/>
    <w:basedOn w:val="a3"/>
    <w:rsid w:val="002368CA"/>
    <w:pPr>
      <w:spacing w:before="100" w:beforeAutospacing="1" w:after="100" w:afterAutospacing="1" w:line="360" w:lineRule="atLeast"/>
      <w:ind w:firstLine="345"/>
    </w:pPr>
  </w:style>
  <w:style w:type="paragraph" w:customStyle="1" w:styleId="en-travaux">
    <w:name w:val="en-travaux"/>
    <w:basedOn w:val="a3"/>
    <w:rsid w:val="002368CA"/>
    <w:pPr>
      <w:spacing w:before="100" w:beforeAutospacing="1" w:after="100" w:afterAutospacing="1" w:line="360" w:lineRule="atLeast"/>
      <w:ind w:firstLine="345"/>
    </w:pPr>
  </w:style>
  <w:style w:type="paragraph" w:customStyle="1" w:styleId="incubator">
    <w:name w:val="incubator"/>
    <w:basedOn w:val="a3"/>
    <w:rsid w:val="002368CA"/>
    <w:pPr>
      <w:spacing w:before="100" w:beforeAutospacing="1" w:after="100" w:afterAutospacing="1" w:line="360" w:lineRule="atLeast"/>
      <w:ind w:firstLine="345"/>
    </w:pPr>
  </w:style>
  <w:style w:type="paragraph" w:customStyle="1" w:styleId="extension">
    <w:name w:val="extension"/>
    <w:basedOn w:val="a3"/>
    <w:rsid w:val="002368CA"/>
    <w:pPr>
      <w:spacing w:before="100" w:beforeAutospacing="1" w:after="100" w:afterAutospacing="1" w:line="360" w:lineRule="atLeast"/>
      <w:ind w:firstLine="345"/>
    </w:pPr>
  </w:style>
  <w:style w:type="paragraph" w:customStyle="1" w:styleId="wikispecies">
    <w:name w:val="wikispecies"/>
    <w:basedOn w:val="a3"/>
    <w:rsid w:val="002368CA"/>
    <w:pPr>
      <w:spacing w:before="100" w:beforeAutospacing="1" w:after="100" w:afterAutospacing="1" w:line="360" w:lineRule="atLeast"/>
      <w:ind w:firstLine="345"/>
    </w:pPr>
  </w:style>
  <w:style w:type="paragraph" w:customStyle="1" w:styleId="metawiki">
    <w:name w:val="metawiki"/>
    <w:basedOn w:val="a3"/>
    <w:rsid w:val="002368CA"/>
    <w:pPr>
      <w:spacing w:before="100" w:beforeAutospacing="1" w:after="100" w:afterAutospacing="1" w:line="360" w:lineRule="atLeast"/>
      <w:ind w:firstLine="345"/>
    </w:pPr>
  </w:style>
  <w:style w:type="paragraph" w:customStyle="1" w:styleId="wikiversity">
    <w:name w:val="wikiversity"/>
    <w:basedOn w:val="a3"/>
    <w:rsid w:val="002368CA"/>
    <w:pPr>
      <w:spacing w:before="100" w:beforeAutospacing="1" w:after="100" w:afterAutospacing="1" w:line="360" w:lineRule="atLeast"/>
      <w:ind w:firstLine="345"/>
    </w:pPr>
  </w:style>
  <w:style w:type="paragraph" w:customStyle="1" w:styleId="wikipedia">
    <w:name w:val="wikipedia"/>
    <w:basedOn w:val="a3"/>
    <w:rsid w:val="002368CA"/>
    <w:pPr>
      <w:spacing w:before="100" w:beforeAutospacing="1" w:after="100" w:afterAutospacing="1" w:line="360" w:lineRule="atLeast"/>
      <w:ind w:firstLine="345"/>
    </w:pPr>
  </w:style>
  <w:style w:type="paragraph" w:customStyle="1" w:styleId="wikibooks">
    <w:name w:val="wikibooks"/>
    <w:basedOn w:val="a3"/>
    <w:rsid w:val="002368CA"/>
    <w:pPr>
      <w:spacing w:before="100" w:beforeAutospacing="1" w:after="100" w:afterAutospacing="1" w:line="360" w:lineRule="atLeast"/>
      <w:ind w:firstLine="345"/>
    </w:pPr>
  </w:style>
  <w:style w:type="paragraph" w:customStyle="1" w:styleId="wikinews">
    <w:name w:val="wikinews"/>
    <w:basedOn w:val="a3"/>
    <w:rsid w:val="002368CA"/>
    <w:pPr>
      <w:spacing w:before="100" w:beforeAutospacing="1" w:after="100" w:afterAutospacing="1" w:line="360" w:lineRule="atLeast"/>
      <w:ind w:firstLine="345"/>
    </w:pPr>
  </w:style>
  <w:style w:type="paragraph" w:customStyle="1" w:styleId="wikiquote">
    <w:name w:val="wikiquote"/>
    <w:basedOn w:val="a3"/>
    <w:rsid w:val="002368CA"/>
    <w:pPr>
      <w:spacing w:before="100" w:beforeAutospacing="1" w:after="100" w:afterAutospacing="1" w:line="360" w:lineRule="atLeast"/>
      <w:ind w:firstLine="345"/>
    </w:pPr>
  </w:style>
  <w:style w:type="paragraph" w:customStyle="1" w:styleId="wikisource">
    <w:name w:val="wikisource"/>
    <w:basedOn w:val="a3"/>
    <w:rsid w:val="002368CA"/>
    <w:pPr>
      <w:spacing w:before="100" w:beforeAutospacing="1" w:after="100" w:afterAutospacing="1" w:line="360" w:lineRule="atLeast"/>
      <w:ind w:firstLine="345"/>
    </w:pPr>
  </w:style>
  <w:style w:type="paragraph" w:customStyle="1" w:styleId="commons">
    <w:name w:val="commons"/>
    <w:basedOn w:val="a3"/>
    <w:rsid w:val="002368CA"/>
    <w:pPr>
      <w:spacing w:before="100" w:beforeAutospacing="1" w:after="100" w:afterAutospacing="1" w:line="360" w:lineRule="atLeast"/>
      <w:ind w:firstLine="345"/>
    </w:pPr>
  </w:style>
  <w:style w:type="paragraph" w:customStyle="1" w:styleId="wikimedia">
    <w:name w:val="wikimedia"/>
    <w:basedOn w:val="a3"/>
    <w:rsid w:val="002368CA"/>
    <w:pPr>
      <w:spacing w:before="100" w:beforeAutospacing="1" w:after="100" w:afterAutospacing="1" w:line="360" w:lineRule="atLeast"/>
      <w:ind w:firstLine="345"/>
    </w:pPr>
  </w:style>
  <w:style w:type="paragraph" w:customStyle="1" w:styleId="wiktionary">
    <w:name w:val="wiktionary"/>
    <w:basedOn w:val="a3"/>
    <w:rsid w:val="002368CA"/>
    <w:pPr>
      <w:spacing w:before="100" w:beforeAutospacing="1" w:after="100" w:afterAutospacing="1" w:line="360" w:lineRule="atLeast"/>
      <w:ind w:firstLine="345"/>
    </w:pPr>
  </w:style>
  <w:style w:type="paragraph" w:customStyle="1" w:styleId="wikidata">
    <w:name w:val="wikidata"/>
    <w:basedOn w:val="a3"/>
    <w:rsid w:val="002368CA"/>
    <w:pPr>
      <w:spacing w:before="100" w:beforeAutospacing="1" w:after="100" w:afterAutospacing="1" w:line="360" w:lineRule="atLeast"/>
      <w:ind w:firstLine="345"/>
    </w:pPr>
  </w:style>
  <w:style w:type="paragraph" w:customStyle="1" w:styleId="wikivoyage">
    <w:name w:val="wikivoyage"/>
    <w:basedOn w:val="a3"/>
    <w:rsid w:val="002368CA"/>
    <w:pPr>
      <w:spacing w:before="100" w:beforeAutospacing="1" w:after="100" w:afterAutospacing="1" w:line="360" w:lineRule="atLeast"/>
      <w:ind w:firstLine="345"/>
    </w:pPr>
  </w:style>
  <w:style w:type="paragraph" w:customStyle="1" w:styleId="grosse-icone">
    <w:name w:val="grosse-icone"/>
    <w:basedOn w:val="a3"/>
    <w:rsid w:val="002368CA"/>
    <w:pPr>
      <w:spacing w:before="100" w:beforeAutospacing="1" w:after="100" w:afterAutospacing="1"/>
    </w:pPr>
  </w:style>
  <w:style w:type="paragraph" w:customStyle="1" w:styleId="alerte">
    <w:name w:val="alerte"/>
    <w:basedOn w:val="a3"/>
    <w:rsid w:val="002368CA"/>
    <w:pPr>
      <w:shd w:val="clear" w:color="auto" w:fill="FFFFDD"/>
      <w:spacing w:before="100" w:beforeAutospacing="1" w:after="96"/>
    </w:pPr>
    <w:rPr>
      <w:i/>
      <w:iCs/>
    </w:rPr>
  </w:style>
  <w:style w:type="paragraph" w:customStyle="1" w:styleId="grave">
    <w:name w:val="grave"/>
    <w:basedOn w:val="a3"/>
    <w:rsid w:val="002368CA"/>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2368CA"/>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2368CA"/>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2368CA"/>
    <w:pPr>
      <w:spacing w:before="100" w:beforeAutospacing="1" w:after="100" w:afterAutospacing="1"/>
      <w:ind w:left="360" w:right="360"/>
    </w:pPr>
  </w:style>
  <w:style w:type="paragraph" w:customStyle="1" w:styleId="bandeau-portail-icone">
    <w:name w:val="bandeau-portail-icone"/>
    <w:basedOn w:val="a3"/>
    <w:rsid w:val="002368CA"/>
    <w:pPr>
      <w:spacing w:before="100" w:beforeAutospacing="1" w:after="100" w:afterAutospacing="1"/>
      <w:ind w:right="120"/>
    </w:pPr>
  </w:style>
  <w:style w:type="paragraph" w:customStyle="1" w:styleId="bandeau-portail-texte">
    <w:name w:val="bandeau-portail-texte"/>
    <w:basedOn w:val="a3"/>
    <w:rsid w:val="002368CA"/>
    <w:pPr>
      <w:spacing w:before="100" w:beforeAutospacing="1" w:after="100" w:afterAutospacing="1"/>
    </w:pPr>
    <w:rPr>
      <w:b/>
      <w:bCs/>
    </w:rPr>
  </w:style>
  <w:style w:type="paragraph" w:customStyle="1" w:styleId="exemple">
    <w:name w:val="exemple"/>
    <w:basedOn w:val="a3"/>
    <w:rsid w:val="002368CA"/>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2368CA"/>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2368CA"/>
    <w:pPr>
      <w:shd w:val="clear" w:color="auto" w:fill="A0A0FF"/>
    </w:pPr>
  </w:style>
  <w:style w:type="paragraph" w:customStyle="1" w:styleId="avancetexte">
    <w:name w:val="avance_texte"/>
    <w:basedOn w:val="a3"/>
    <w:rsid w:val="002368CA"/>
    <w:pPr>
      <w:spacing w:line="240" w:lineRule="atLeast"/>
      <w:jc w:val="center"/>
    </w:pPr>
    <w:rPr>
      <w:sz w:val="21"/>
      <w:szCs w:val="21"/>
    </w:rPr>
  </w:style>
  <w:style w:type="paragraph" w:customStyle="1" w:styleId="mw-lag-warn-normal">
    <w:name w:val="mw-lag-warn-normal"/>
    <w:basedOn w:val="a3"/>
    <w:rsid w:val="002368CA"/>
    <w:pPr>
      <w:spacing w:before="100" w:beforeAutospacing="1" w:after="100" w:afterAutospacing="1"/>
    </w:pPr>
    <w:rPr>
      <w:vanish/>
    </w:rPr>
  </w:style>
  <w:style w:type="paragraph" w:customStyle="1" w:styleId="mw-alerte">
    <w:name w:val="mw-alerte"/>
    <w:basedOn w:val="a3"/>
    <w:rsid w:val="002368CA"/>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2368CA"/>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2368CA"/>
    <w:pPr>
      <w:spacing w:before="100" w:beforeAutospacing="1" w:after="100" w:afterAutospacing="1"/>
    </w:pPr>
    <w:rPr>
      <w:sz w:val="22"/>
      <w:szCs w:val="22"/>
    </w:rPr>
  </w:style>
  <w:style w:type="paragraph" w:customStyle="1" w:styleId="navtoggle">
    <w:name w:val="navtoggle"/>
    <w:basedOn w:val="a3"/>
    <w:rsid w:val="002368CA"/>
    <w:pPr>
      <w:spacing w:before="100" w:beforeAutospacing="1" w:after="100" w:afterAutospacing="1"/>
    </w:pPr>
    <w:rPr>
      <w:sz w:val="22"/>
      <w:szCs w:val="22"/>
    </w:rPr>
  </w:style>
  <w:style w:type="paragraph" w:customStyle="1" w:styleId="alternance">
    <w:name w:val="alternance"/>
    <w:basedOn w:val="a3"/>
    <w:rsid w:val="002368CA"/>
    <w:pPr>
      <w:spacing w:before="100" w:beforeAutospacing="1" w:after="100" w:afterAutospacing="1"/>
    </w:pPr>
  </w:style>
  <w:style w:type="paragraph" w:customStyle="1" w:styleId="alternance2">
    <w:name w:val="alternance2"/>
    <w:basedOn w:val="a3"/>
    <w:rsid w:val="002368CA"/>
    <w:pPr>
      <w:spacing w:before="100" w:beforeAutospacing="1" w:after="100" w:afterAutospacing="1"/>
    </w:pPr>
  </w:style>
  <w:style w:type="paragraph" w:customStyle="1" w:styleId="infobox">
    <w:name w:val="infobox"/>
    <w:basedOn w:val="a3"/>
    <w:rsid w:val="002368CA"/>
    <w:pPr>
      <w:shd w:val="clear" w:color="auto" w:fill="EEEEEE"/>
      <w:spacing w:after="120"/>
      <w:ind w:left="240"/>
    </w:pPr>
    <w:rPr>
      <w:color w:val="000000"/>
      <w:sz w:val="23"/>
      <w:szCs w:val="23"/>
    </w:rPr>
  </w:style>
  <w:style w:type="paragraph" w:customStyle="1" w:styleId="globegris">
    <w:name w:val="globegris"/>
    <w:basedOn w:val="a3"/>
    <w:rsid w:val="002368CA"/>
    <w:pPr>
      <w:spacing w:before="100" w:beforeAutospacing="1" w:after="100" w:afterAutospacing="1"/>
    </w:pPr>
  </w:style>
  <w:style w:type="paragraph" w:customStyle="1" w:styleId="assistant">
    <w:name w:val="assistant"/>
    <w:basedOn w:val="a3"/>
    <w:rsid w:val="002368CA"/>
    <w:pPr>
      <w:spacing w:before="100" w:beforeAutospacing="1" w:after="100" w:afterAutospacing="1"/>
    </w:pPr>
  </w:style>
  <w:style w:type="paragraph" w:customStyle="1" w:styleId="headergris">
    <w:name w:val="headergris"/>
    <w:basedOn w:val="a3"/>
    <w:rsid w:val="002368CA"/>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2368CA"/>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2368CA"/>
    <w:pPr>
      <w:spacing w:before="100" w:beforeAutospacing="1" w:after="100" w:afterAutospacing="1"/>
      <w:ind w:right="120"/>
      <w:jc w:val="right"/>
    </w:pPr>
    <w:rPr>
      <w:sz w:val="15"/>
      <w:szCs w:val="15"/>
    </w:rPr>
  </w:style>
  <w:style w:type="paragraph" w:customStyle="1" w:styleId="geo-default">
    <w:name w:val="geo-default"/>
    <w:basedOn w:val="a3"/>
    <w:rsid w:val="002368CA"/>
    <w:pPr>
      <w:spacing w:before="100" w:beforeAutospacing="1" w:after="100" w:afterAutospacing="1"/>
    </w:pPr>
  </w:style>
  <w:style w:type="paragraph" w:customStyle="1" w:styleId="geo-nondefault">
    <w:name w:val="geo-nondefault"/>
    <w:basedOn w:val="a3"/>
    <w:rsid w:val="002368CA"/>
    <w:pPr>
      <w:spacing w:before="100" w:beforeAutospacing="1" w:after="100" w:afterAutospacing="1"/>
    </w:pPr>
    <w:rPr>
      <w:vanish/>
    </w:rPr>
  </w:style>
  <w:style w:type="paragraph" w:customStyle="1" w:styleId="geo-dms">
    <w:name w:val="geo-dms"/>
    <w:basedOn w:val="a3"/>
    <w:rsid w:val="002368CA"/>
    <w:pPr>
      <w:spacing w:before="100" w:beforeAutospacing="1" w:after="100" w:afterAutospacing="1"/>
    </w:pPr>
  </w:style>
  <w:style w:type="paragraph" w:customStyle="1" w:styleId="geo-dec">
    <w:name w:val="geo-dec"/>
    <w:basedOn w:val="a3"/>
    <w:rsid w:val="002368CA"/>
    <w:pPr>
      <w:spacing w:before="100" w:beforeAutospacing="1" w:after="100" w:afterAutospacing="1"/>
    </w:pPr>
  </w:style>
  <w:style w:type="paragraph" w:customStyle="1" w:styleId="geo-multi-punct">
    <w:name w:val="geo-multi-punct"/>
    <w:basedOn w:val="a3"/>
    <w:rsid w:val="002368CA"/>
    <w:pPr>
      <w:spacing w:before="100" w:beforeAutospacing="1" w:after="100" w:afterAutospacing="1"/>
    </w:pPr>
    <w:rPr>
      <w:vanish/>
    </w:rPr>
  </w:style>
  <w:style w:type="paragraph" w:customStyle="1" w:styleId="infoboxv2">
    <w:name w:val="infobox_v2"/>
    <w:basedOn w:val="a3"/>
    <w:rsid w:val="002368CA"/>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2368CA"/>
    <w:pPr>
      <w:spacing w:before="100" w:beforeAutospacing="1" w:after="100" w:afterAutospacing="1"/>
    </w:pPr>
  </w:style>
  <w:style w:type="paragraph" w:customStyle="1" w:styleId="degrade">
    <w:name w:val="degrade"/>
    <w:basedOn w:val="a3"/>
    <w:rsid w:val="002368CA"/>
    <w:pPr>
      <w:spacing w:before="100" w:beforeAutospacing="1" w:after="100" w:afterAutospacing="1"/>
    </w:pPr>
  </w:style>
  <w:style w:type="paragraph" w:customStyle="1" w:styleId="degraderev">
    <w:name w:val="degrade_rev"/>
    <w:basedOn w:val="a3"/>
    <w:rsid w:val="002368CA"/>
    <w:pPr>
      <w:spacing w:before="100" w:beforeAutospacing="1" w:after="100" w:afterAutospacing="1"/>
    </w:pPr>
  </w:style>
  <w:style w:type="paragraph" w:customStyle="1" w:styleId="ombre">
    <w:name w:val="ombre"/>
    <w:basedOn w:val="a3"/>
    <w:rsid w:val="002368CA"/>
    <w:pPr>
      <w:spacing w:before="100" w:beforeAutospacing="1" w:after="100" w:afterAutospacing="1"/>
    </w:pPr>
  </w:style>
  <w:style w:type="paragraph" w:customStyle="1" w:styleId="ombrepale">
    <w:name w:val="ombre_pale"/>
    <w:basedOn w:val="a3"/>
    <w:rsid w:val="002368CA"/>
    <w:pPr>
      <w:spacing w:before="100" w:beforeAutospacing="1" w:after="100" w:afterAutospacing="1"/>
    </w:pPr>
  </w:style>
  <w:style w:type="paragraph" w:customStyle="1" w:styleId="ombrebl">
    <w:name w:val="ombre_bl"/>
    <w:basedOn w:val="a3"/>
    <w:rsid w:val="002368CA"/>
    <w:pPr>
      <w:spacing w:before="100" w:beforeAutospacing="1" w:after="100" w:afterAutospacing="1"/>
    </w:pPr>
  </w:style>
  <w:style w:type="paragraph" w:customStyle="1" w:styleId="ombreblpale">
    <w:name w:val="ombre_blpale"/>
    <w:basedOn w:val="a3"/>
    <w:rsid w:val="002368CA"/>
    <w:pPr>
      <w:spacing w:before="100" w:beforeAutospacing="1" w:after="100" w:afterAutospacing="1"/>
    </w:pPr>
  </w:style>
  <w:style w:type="paragraph" w:customStyle="1" w:styleId="ombrerg">
    <w:name w:val="ombre_rg"/>
    <w:basedOn w:val="a3"/>
    <w:rsid w:val="002368CA"/>
    <w:pPr>
      <w:spacing w:before="100" w:beforeAutospacing="1" w:after="100" w:afterAutospacing="1"/>
    </w:pPr>
  </w:style>
  <w:style w:type="paragraph" w:customStyle="1" w:styleId="ombrergpale">
    <w:name w:val="ombre_rgpale"/>
    <w:basedOn w:val="a3"/>
    <w:rsid w:val="002368CA"/>
    <w:pPr>
      <w:spacing w:before="100" w:beforeAutospacing="1" w:after="100" w:afterAutospacing="1"/>
    </w:pPr>
  </w:style>
  <w:style w:type="paragraph" w:customStyle="1" w:styleId="hidden">
    <w:name w:val="hidden"/>
    <w:basedOn w:val="a3"/>
    <w:rsid w:val="002368CA"/>
    <w:pPr>
      <w:spacing w:before="100" w:beforeAutospacing="1" w:after="100" w:afterAutospacing="1"/>
    </w:pPr>
  </w:style>
  <w:style w:type="paragraph" w:customStyle="1" w:styleId="cinema-bandeau">
    <w:name w:val="cinema-bandeau"/>
    <w:basedOn w:val="a3"/>
    <w:rsid w:val="002368CA"/>
    <w:pPr>
      <w:spacing w:before="100" w:beforeAutospacing="1" w:after="100" w:afterAutospacing="1"/>
    </w:pPr>
  </w:style>
  <w:style w:type="paragraph" w:customStyle="1" w:styleId="mw-textarea-protected">
    <w:name w:val="mw-textarea-protected"/>
    <w:basedOn w:val="a3"/>
    <w:rsid w:val="002368CA"/>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2368CA"/>
    <w:pPr>
      <w:spacing w:before="100" w:beforeAutospacing="1" w:after="100" w:afterAutospacing="1"/>
    </w:pPr>
  </w:style>
  <w:style w:type="paragraph" w:customStyle="1" w:styleId="wikimagtitre">
    <w:name w:val="wikimag_titre"/>
    <w:basedOn w:val="a3"/>
    <w:rsid w:val="002368CA"/>
    <w:pPr>
      <w:spacing w:before="100" w:beforeAutospacing="1" w:after="100" w:afterAutospacing="1"/>
    </w:pPr>
  </w:style>
  <w:style w:type="paragraph" w:customStyle="1" w:styleId="ui-button-large">
    <w:name w:val="ui-button-large"/>
    <w:basedOn w:val="a3"/>
    <w:rsid w:val="002368CA"/>
    <w:pPr>
      <w:spacing w:before="100" w:beforeAutospacing="1" w:after="100" w:afterAutospacing="1"/>
    </w:pPr>
  </w:style>
  <w:style w:type="paragraph" w:customStyle="1" w:styleId="fr-collapsible-content">
    <w:name w:val="fr-collapsible-content"/>
    <w:basedOn w:val="a3"/>
    <w:rsid w:val="002368CA"/>
    <w:pPr>
      <w:spacing w:before="100" w:beforeAutospacing="1" w:after="100" w:afterAutospacing="1"/>
    </w:pPr>
  </w:style>
  <w:style w:type="paragraph" w:customStyle="1" w:styleId="navboxnewtitle">
    <w:name w:val="navboxnew_title"/>
    <w:basedOn w:val="a3"/>
    <w:rsid w:val="002368CA"/>
    <w:pPr>
      <w:spacing w:before="100" w:beforeAutospacing="1" w:after="100" w:afterAutospacing="1"/>
    </w:pPr>
  </w:style>
  <w:style w:type="paragraph" w:customStyle="1" w:styleId="navboxnewtitlesub">
    <w:name w:val="navboxnew_titlesub"/>
    <w:basedOn w:val="a3"/>
    <w:rsid w:val="002368CA"/>
    <w:pPr>
      <w:spacing w:before="100" w:beforeAutospacing="1" w:after="100" w:afterAutospacing="1"/>
    </w:pPr>
  </w:style>
  <w:style w:type="paragraph" w:customStyle="1" w:styleId="navboxnewcell">
    <w:name w:val="navboxnew_cell"/>
    <w:basedOn w:val="a3"/>
    <w:rsid w:val="002368CA"/>
    <w:pPr>
      <w:spacing w:before="100" w:beforeAutospacing="1" w:after="100" w:afterAutospacing="1"/>
    </w:pPr>
  </w:style>
  <w:style w:type="paragraph" w:customStyle="1" w:styleId="navboxnewth">
    <w:name w:val="navboxnew_th"/>
    <w:basedOn w:val="a3"/>
    <w:rsid w:val="002368CA"/>
    <w:pPr>
      <w:spacing w:before="100" w:beforeAutospacing="1" w:after="100" w:afterAutospacing="1"/>
    </w:pPr>
  </w:style>
  <w:style w:type="paragraph" w:customStyle="1" w:styleId="impair">
    <w:name w:val="impair"/>
    <w:basedOn w:val="a3"/>
    <w:rsid w:val="002368CA"/>
    <w:pPr>
      <w:spacing w:before="100" w:beforeAutospacing="1" w:after="100" w:afterAutospacing="1"/>
    </w:pPr>
  </w:style>
  <w:style w:type="paragraph" w:customStyle="1" w:styleId="pair">
    <w:name w:val="pair"/>
    <w:basedOn w:val="a3"/>
    <w:rsid w:val="002368CA"/>
    <w:pPr>
      <w:spacing w:before="100" w:beforeAutospacing="1" w:after="100" w:afterAutospacing="1"/>
    </w:pPr>
  </w:style>
  <w:style w:type="paragraph" w:customStyle="1" w:styleId="navboxnewbanner">
    <w:name w:val="navboxnew_banner"/>
    <w:basedOn w:val="a3"/>
    <w:rsid w:val="002368CA"/>
    <w:pPr>
      <w:spacing w:before="100" w:beforeAutospacing="1" w:after="100" w:afterAutospacing="1"/>
    </w:pPr>
  </w:style>
  <w:style w:type="paragraph" w:customStyle="1" w:styleId="navboxnewimage">
    <w:name w:val="navboxnew_image"/>
    <w:basedOn w:val="a3"/>
    <w:rsid w:val="002368CA"/>
    <w:pPr>
      <w:spacing w:before="100" w:beforeAutospacing="1" w:after="100" w:afterAutospacing="1"/>
    </w:pPr>
  </w:style>
  <w:style w:type="paragraph" w:customStyle="1" w:styleId="navboxnewrow">
    <w:name w:val="navboxnew_row"/>
    <w:basedOn w:val="a3"/>
    <w:rsid w:val="002368CA"/>
    <w:pPr>
      <w:spacing w:before="100" w:beforeAutospacing="1" w:after="100" w:afterAutospacing="1"/>
    </w:pPr>
  </w:style>
  <w:style w:type="paragraph" w:customStyle="1" w:styleId="navboxnewie">
    <w:name w:val="navboxnew_ie"/>
    <w:basedOn w:val="a3"/>
    <w:rsid w:val="002368CA"/>
    <w:pPr>
      <w:spacing w:before="100" w:beforeAutospacing="1" w:after="100" w:afterAutospacing="1"/>
    </w:pPr>
  </w:style>
  <w:style w:type="paragraph" w:customStyle="1" w:styleId="navboxnewinline">
    <w:name w:val="navboxnew_inline"/>
    <w:basedOn w:val="a3"/>
    <w:rsid w:val="002368CA"/>
    <w:pPr>
      <w:spacing w:before="100" w:beforeAutospacing="1" w:after="100" w:afterAutospacing="1"/>
    </w:pPr>
  </w:style>
  <w:style w:type="paragraph" w:customStyle="1" w:styleId="ui-button-text">
    <w:name w:val="ui-button-text"/>
    <w:basedOn w:val="a3"/>
    <w:rsid w:val="002368CA"/>
    <w:pPr>
      <w:spacing w:before="100" w:beforeAutospacing="1" w:after="100" w:afterAutospacing="1"/>
    </w:pPr>
  </w:style>
  <w:style w:type="paragraph" w:customStyle="1" w:styleId="ui-dialog-titlebar">
    <w:name w:val="ui-dialog-titlebar"/>
    <w:basedOn w:val="a3"/>
    <w:rsid w:val="002368CA"/>
    <w:pPr>
      <w:spacing w:before="100" w:beforeAutospacing="1" w:after="100" w:afterAutospacing="1"/>
    </w:pPr>
  </w:style>
  <w:style w:type="paragraph" w:customStyle="1" w:styleId="ui-dialog-title">
    <w:name w:val="ui-dialog-title"/>
    <w:basedOn w:val="a3"/>
    <w:rsid w:val="002368CA"/>
    <w:pPr>
      <w:spacing w:before="100" w:beforeAutospacing="1" w:after="100" w:afterAutospacing="1"/>
    </w:pPr>
  </w:style>
  <w:style w:type="paragraph" w:customStyle="1" w:styleId="ui-dialog-titlebar-close">
    <w:name w:val="ui-dialog-titlebar-close"/>
    <w:basedOn w:val="a3"/>
    <w:rsid w:val="002368CA"/>
    <w:pPr>
      <w:spacing w:before="100" w:beforeAutospacing="1" w:after="100" w:afterAutospacing="1"/>
    </w:pPr>
  </w:style>
  <w:style w:type="paragraph" w:customStyle="1" w:styleId="ui-dialog-content">
    <w:name w:val="ui-dialog-content"/>
    <w:basedOn w:val="a3"/>
    <w:rsid w:val="002368CA"/>
    <w:pPr>
      <w:spacing w:before="100" w:beforeAutospacing="1" w:after="100" w:afterAutospacing="1"/>
    </w:pPr>
  </w:style>
  <w:style w:type="paragraph" w:customStyle="1" w:styleId="ui-dialog-buttonpane">
    <w:name w:val="ui-dialog-buttonpane"/>
    <w:basedOn w:val="a3"/>
    <w:rsid w:val="002368CA"/>
    <w:pPr>
      <w:spacing w:before="100" w:beforeAutospacing="1" w:after="100" w:afterAutospacing="1"/>
    </w:pPr>
  </w:style>
  <w:style w:type="paragraph" w:customStyle="1" w:styleId="fr-collapsible-toggle-keyboard">
    <w:name w:val="fr-collapsible-toggle-keyboard"/>
    <w:basedOn w:val="a3"/>
    <w:rsid w:val="002368CA"/>
    <w:pPr>
      <w:spacing w:before="100" w:beforeAutospacing="1" w:after="100" w:afterAutospacing="1"/>
    </w:pPr>
  </w:style>
  <w:style w:type="paragraph" w:customStyle="1" w:styleId="navboxnewlast">
    <w:name w:val="navboxnew_last"/>
    <w:basedOn w:val="a3"/>
    <w:rsid w:val="002368CA"/>
    <w:pPr>
      <w:spacing w:before="100" w:beforeAutospacing="1" w:after="100" w:afterAutospacing="1"/>
    </w:pPr>
  </w:style>
  <w:style w:type="paragraph" w:customStyle="1" w:styleId="special-label">
    <w:name w:val="special-label"/>
    <w:basedOn w:val="a3"/>
    <w:rsid w:val="002368CA"/>
    <w:pPr>
      <w:spacing w:before="100" w:beforeAutospacing="1" w:after="100" w:afterAutospacing="1"/>
    </w:pPr>
  </w:style>
  <w:style w:type="paragraph" w:customStyle="1" w:styleId="special-query">
    <w:name w:val="special-query"/>
    <w:basedOn w:val="a3"/>
    <w:rsid w:val="002368CA"/>
    <w:pPr>
      <w:spacing w:before="100" w:beforeAutospacing="1" w:after="100" w:afterAutospacing="1"/>
    </w:pPr>
  </w:style>
  <w:style w:type="paragraph" w:customStyle="1" w:styleId="special-hover">
    <w:name w:val="special-hover"/>
    <w:basedOn w:val="a3"/>
    <w:rsid w:val="002368CA"/>
    <w:pPr>
      <w:spacing w:before="100" w:beforeAutospacing="1" w:after="100" w:afterAutospacing="1"/>
    </w:pPr>
  </w:style>
  <w:style w:type="paragraph" w:customStyle="1" w:styleId="mw-specialpage-summary">
    <w:name w:val="mw-specialpage-summary"/>
    <w:basedOn w:val="a3"/>
    <w:rsid w:val="002368CA"/>
    <w:pPr>
      <w:spacing w:before="100" w:beforeAutospacing="1" w:after="100" w:afterAutospacing="1"/>
    </w:pPr>
  </w:style>
  <w:style w:type="paragraph" w:customStyle="1" w:styleId="legendlike">
    <w:name w:val="legendlike"/>
    <w:basedOn w:val="a3"/>
    <w:rsid w:val="002368CA"/>
    <w:pPr>
      <w:spacing w:before="100" w:beforeAutospacing="1" w:after="100" w:afterAutospacing="1"/>
    </w:pPr>
  </w:style>
  <w:style w:type="paragraph" w:customStyle="1" w:styleId="legendtextlike">
    <w:name w:val="legendtextlike"/>
    <w:basedOn w:val="a3"/>
    <w:rsid w:val="002368CA"/>
    <w:pPr>
      <w:spacing w:before="100" w:beforeAutospacing="1" w:after="100" w:afterAutospacing="1"/>
    </w:pPr>
  </w:style>
  <w:style w:type="paragraph" w:customStyle="1" w:styleId="scrollbar">
    <w:name w:val="scrollbar"/>
    <w:basedOn w:val="a3"/>
    <w:rsid w:val="002368CA"/>
    <w:pPr>
      <w:spacing w:before="100" w:beforeAutospacing="1" w:after="100" w:afterAutospacing="1"/>
    </w:pPr>
  </w:style>
  <w:style w:type="paragraph" w:customStyle="1" w:styleId="scrollbarcontainer">
    <w:name w:val="scrollbarcontainer"/>
    <w:basedOn w:val="a3"/>
    <w:rsid w:val="002368CA"/>
    <w:pPr>
      <w:spacing w:before="100" w:beforeAutospacing="1" w:after="100" w:afterAutospacing="1"/>
    </w:pPr>
  </w:style>
  <w:style w:type="paragraph" w:customStyle="1" w:styleId="magnify">
    <w:name w:val="magnify"/>
    <w:basedOn w:val="a3"/>
    <w:rsid w:val="002368CA"/>
    <w:pPr>
      <w:spacing w:before="100" w:beforeAutospacing="1" w:after="100" w:afterAutospacing="1"/>
    </w:pPr>
  </w:style>
  <w:style w:type="paragraph" w:customStyle="1" w:styleId="infoboximage">
    <w:name w:val="infoboximage"/>
    <w:basedOn w:val="a3"/>
    <w:rsid w:val="002368CA"/>
    <w:pPr>
      <w:spacing w:before="100" w:beforeAutospacing="1" w:after="100" w:afterAutospacing="1"/>
    </w:pPr>
  </w:style>
  <w:style w:type="paragraph" w:customStyle="1" w:styleId="infoboxsoustitre">
    <w:name w:val="infoboxsoustitre"/>
    <w:basedOn w:val="a3"/>
    <w:rsid w:val="002368CA"/>
    <w:pPr>
      <w:spacing w:before="100" w:beforeAutospacing="1" w:after="100" w:afterAutospacing="1"/>
    </w:pPr>
  </w:style>
  <w:style w:type="paragraph" w:customStyle="1" w:styleId="latitude">
    <w:name w:val="latitude"/>
    <w:basedOn w:val="a3"/>
    <w:rsid w:val="002368CA"/>
    <w:pPr>
      <w:spacing w:before="100" w:beforeAutospacing="1" w:after="100" w:afterAutospacing="1"/>
    </w:pPr>
  </w:style>
  <w:style w:type="paragraph" w:customStyle="1" w:styleId="entete">
    <w:name w:val="entete"/>
    <w:basedOn w:val="a3"/>
    <w:rsid w:val="002368CA"/>
    <w:pPr>
      <w:spacing w:before="100" w:beforeAutospacing="1" w:after="100" w:afterAutospacing="1"/>
    </w:pPr>
  </w:style>
  <w:style w:type="paragraph" w:customStyle="1" w:styleId="media">
    <w:name w:val="media"/>
    <w:basedOn w:val="a3"/>
    <w:rsid w:val="002368CA"/>
    <w:pPr>
      <w:spacing w:before="100" w:beforeAutospacing="1" w:after="100" w:afterAutospacing="1"/>
    </w:pPr>
  </w:style>
  <w:style w:type="paragraph" w:customStyle="1" w:styleId="thumbimage">
    <w:name w:val="thumbimage"/>
    <w:basedOn w:val="a3"/>
    <w:rsid w:val="002368CA"/>
    <w:pPr>
      <w:spacing w:before="100" w:beforeAutospacing="1" w:after="100" w:afterAutospacing="1"/>
    </w:pPr>
  </w:style>
  <w:style w:type="paragraph" w:customStyle="1" w:styleId="thumbinner">
    <w:name w:val="thumbinner"/>
    <w:basedOn w:val="a3"/>
    <w:rsid w:val="002368CA"/>
    <w:pPr>
      <w:spacing w:before="100" w:beforeAutospacing="1" w:after="100" w:afterAutospacing="1"/>
    </w:pPr>
  </w:style>
  <w:style w:type="paragraph" w:customStyle="1" w:styleId="thumb">
    <w:name w:val="thumb"/>
    <w:basedOn w:val="a3"/>
    <w:rsid w:val="002368CA"/>
    <w:pPr>
      <w:spacing w:before="100" w:beforeAutospacing="1" w:after="100" w:afterAutospacing="1"/>
    </w:pPr>
  </w:style>
  <w:style w:type="paragraph" w:customStyle="1" w:styleId="thumbcaption">
    <w:name w:val="thumbcaption"/>
    <w:basedOn w:val="a3"/>
    <w:rsid w:val="002368CA"/>
    <w:pPr>
      <w:spacing w:before="100" w:beforeAutospacing="1" w:after="100" w:afterAutospacing="1"/>
    </w:pPr>
  </w:style>
  <w:style w:type="paragraph" w:customStyle="1" w:styleId="legend">
    <w:name w:val="legend"/>
    <w:basedOn w:val="a3"/>
    <w:rsid w:val="002368CA"/>
    <w:pPr>
      <w:spacing w:before="100" w:beforeAutospacing="1" w:after="100" w:afterAutospacing="1"/>
    </w:pPr>
  </w:style>
  <w:style w:type="paragraph" w:customStyle="1" w:styleId="image2">
    <w:name w:val="image2"/>
    <w:basedOn w:val="a3"/>
    <w:rsid w:val="002368CA"/>
    <w:pPr>
      <w:spacing w:before="100" w:beforeAutospacing="1" w:after="100" w:afterAutospacing="1"/>
    </w:pPr>
  </w:style>
  <w:style w:type="paragraph" w:customStyle="1" w:styleId="hr">
    <w:name w:val="hr"/>
    <w:basedOn w:val="a3"/>
    <w:rsid w:val="002368CA"/>
    <w:pPr>
      <w:spacing w:before="100" w:beforeAutospacing="1" w:after="100" w:afterAutospacing="1"/>
    </w:pPr>
  </w:style>
  <w:style w:type="paragraph" w:customStyle="1" w:styleId="navbar">
    <w:name w:val="navbar"/>
    <w:basedOn w:val="a3"/>
    <w:rsid w:val="002368CA"/>
    <w:pPr>
      <w:spacing w:before="100" w:beforeAutospacing="1" w:after="100" w:afterAutospacing="1"/>
    </w:pPr>
  </w:style>
  <w:style w:type="paragraph" w:customStyle="1" w:styleId="prevbloc">
    <w:name w:val="prev_bloc"/>
    <w:basedOn w:val="a3"/>
    <w:rsid w:val="002368CA"/>
    <w:pPr>
      <w:spacing w:before="100" w:beforeAutospacing="1" w:after="100" w:afterAutospacing="1"/>
    </w:pPr>
  </w:style>
  <w:style w:type="paragraph" w:customStyle="1" w:styleId="nextbloc">
    <w:name w:val="next_bloc"/>
    <w:basedOn w:val="a3"/>
    <w:rsid w:val="002368CA"/>
    <w:pPr>
      <w:spacing w:before="100" w:beforeAutospacing="1" w:after="100" w:afterAutospacing="1"/>
    </w:pPr>
  </w:style>
  <w:style w:type="paragraph" w:customStyle="1" w:styleId="imgtoogle">
    <w:name w:val="img_toogle"/>
    <w:basedOn w:val="a3"/>
    <w:rsid w:val="002368CA"/>
    <w:pPr>
      <w:spacing w:before="100" w:beforeAutospacing="1" w:after="100" w:afterAutospacing="1"/>
    </w:pPr>
  </w:style>
  <w:style w:type="paragraph" w:customStyle="1" w:styleId="atoogle">
    <w:name w:val="a_toogle"/>
    <w:basedOn w:val="a3"/>
    <w:rsid w:val="002368CA"/>
    <w:pPr>
      <w:spacing w:before="100" w:beforeAutospacing="1" w:after="100" w:afterAutospacing="1"/>
    </w:pPr>
  </w:style>
  <w:style w:type="paragraph" w:customStyle="1" w:styleId="geopoint">
    <w:name w:val="geopoint"/>
    <w:basedOn w:val="a3"/>
    <w:rsid w:val="002368CA"/>
    <w:pPr>
      <w:spacing w:before="100" w:beforeAutospacing="1" w:after="100" w:afterAutospacing="1"/>
    </w:pPr>
  </w:style>
  <w:style w:type="paragraph" w:customStyle="1" w:styleId="titre">
    <w:name w:val="titre"/>
    <w:basedOn w:val="a3"/>
    <w:rsid w:val="002368CA"/>
    <w:pPr>
      <w:spacing w:before="100" w:beforeAutospacing="1" w:after="100" w:afterAutospacing="1"/>
    </w:pPr>
  </w:style>
  <w:style w:type="paragraph" w:customStyle="1" w:styleId="ui-icon-closethick">
    <w:name w:val="ui-icon-closethick"/>
    <w:basedOn w:val="a3"/>
    <w:rsid w:val="002368CA"/>
    <w:pPr>
      <w:spacing w:before="100" w:beforeAutospacing="1" w:after="100" w:afterAutospacing="1"/>
    </w:pPr>
  </w:style>
  <w:style w:type="paragraph" w:customStyle="1" w:styleId="taxoboxclassification">
    <w:name w:val="taxobox_classification"/>
    <w:basedOn w:val="a3"/>
    <w:rsid w:val="002368CA"/>
    <w:pPr>
      <w:spacing w:before="100" w:beforeAutospacing="1" w:after="100" w:afterAutospacing="1"/>
    </w:pPr>
  </w:style>
  <w:style w:type="paragraph" w:customStyle="1" w:styleId="rnormal">
    <w:name w:val="rnormal"/>
    <w:basedOn w:val="a3"/>
    <w:rsid w:val="002368CA"/>
    <w:pPr>
      <w:spacing w:before="100" w:beforeAutospacing="1" w:after="100" w:afterAutospacing="1"/>
    </w:pPr>
  </w:style>
  <w:style w:type="paragraph" w:customStyle="1" w:styleId="alert-text">
    <w:name w:val="alert-text"/>
    <w:basedOn w:val="a3"/>
    <w:rsid w:val="002368CA"/>
    <w:pPr>
      <w:spacing w:before="100" w:beforeAutospacing="1" w:after="100" w:afterAutospacing="1"/>
    </w:pPr>
    <w:rPr>
      <w:color w:val="000000"/>
    </w:rPr>
  </w:style>
  <w:style w:type="paragraph" w:customStyle="1" w:styleId="regardsactu">
    <w:name w:val="regards_actu"/>
    <w:basedOn w:val="a3"/>
    <w:rsid w:val="002368CA"/>
    <w:pPr>
      <w:spacing w:before="100" w:beforeAutospacing="1" w:after="100" w:afterAutospacing="1"/>
    </w:pPr>
  </w:style>
  <w:style w:type="paragraph" w:customStyle="1" w:styleId="mw-geshi">
    <w:name w:val="mw-geshi"/>
    <w:basedOn w:val="a3"/>
    <w:rsid w:val="002368CA"/>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2368CA"/>
    <w:pPr>
      <w:spacing w:before="100" w:beforeAutospacing="1" w:after="100" w:afterAutospacing="1"/>
    </w:pPr>
    <w:rPr>
      <w:sz w:val="22"/>
      <w:szCs w:val="22"/>
    </w:rPr>
  </w:style>
  <w:style w:type="paragraph" w:customStyle="1" w:styleId="fr-collapsible-toggle1">
    <w:name w:val="fr-collapsible-toggle1"/>
    <w:basedOn w:val="a3"/>
    <w:rsid w:val="002368CA"/>
    <w:pPr>
      <w:spacing w:before="100" w:beforeAutospacing="1" w:after="100" w:afterAutospacing="1"/>
    </w:pPr>
    <w:rPr>
      <w:sz w:val="22"/>
      <w:szCs w:val="22"/>
    </w:rPr>
  </w:style>
  <w:style w:type="paragraph" w:customStyle="1" w:styleId="fr-collapsible-toggle2">
    <w:name w:val="fr-collapsible-toggle2"/>
    <w:basedOn w:val="a3"/>
    <w:rsid w:val="002368CA"/>
    <w:pPr>
      <w:spacing w:before="100" w:beforeAutospacing="1" w:after="100" w:afterAutospacing="1"/>
    </w:pPr>
    <w:rPr>
      <w:sz w:val="22"/>
      <w:szCs w:val="22"/>
    </w:rPr>
  </w:style>
  <w:style w:type="paragraph" w:customStyle="1" w:styleId="fr-collapsible-toggle3">
    <w:name w:val="fr-collapsible-toggle3"/>
    <w:basedOn w:val="a3"/>
    <w:rsid w:val="002368CA"/>
    <w:pPr>
      <w:spacing w:before="100" w:beforeAutospacing="1" w:after="100" w:afterAutospacing="1"/>
    </w:pPr>
    <w:rPr>
      <w:sz w:val="22"/>
      <w:szCs w:val="22"/>
    </w:rPr>
  </w:style>
  <w:style w:type="paragraph" w:customStyle="1" w:styleId="navboxnewtitle1">
    <w:name w:val="navboxnew_title1"/>
    <w:basedOn w:val="a3"/>
    <w:rsid w:val="002368CA"/>
    <w:pPr>
      <w:shd w:val="clear" w:color="auto" w:fill="CCCCFF"/>
      <w:spacing w:after="30"/>
      <w:jc w:val="center"/>
    </w:pPr>
    <w:rPr>
      <w:b/>
      <w:bCs/>
    </w:rPr>
  </w:style>
  <w:style w:type="paragraph" w:customStyle="1" w:styleId="navboxnewtitlesub1">
    <w:name w:val="navboxnew_titlesub1"/>
    <w:basedOn w:val="a3"/>
    <w:rsid w:val="002368CA"/>
    <w:pPr>
      <w:spacing w:before="100" w:beforeAutospacing="1" w:after="100" w:afterAutospacing="1"/>
    </w:pPr>
    <w:rPr>
      <w:sz w:val="19"/>
      <w:szCs w:val="19"/>
    </w:rPr>
  </w:style>
  <w:style w:type="paragraph" w:customStyle="1" w:styleId="fr-collapsible-content2">
    <w:name w:val="fr-collapsible-content2"/>
    <w:basedOn w:val="a3"/>
    <w:rsid w:val="002368CA"/>
    <w:pPr>
      <w:spacing w:before="100" w:beforeAutospacing="1" w:after="100" w:afterAutospacing="1"/>
    </w:pPr>
    <w:rPr>
      <w:sz w:val="22"/>
      <w:szCs w:val="22"/>
    </w:rPr>
  </w:style>
  <w:style w:type="paragraph" w:customStyle="1" w:styleId="navboxnewcell1">
    <w:name w:val="navboxnew_cell1"/>
    <w:basedOn w:val="a3"/>
    <w:rsid w:val="002368CA"/>
    <w:pPr>
      <w:spacing w:before="100" w:beforeAutospacing="1" w:after="100" w:afterAutospacing="1"/>
      <w:jc w:val="center"/>
    </w:pPr>
  </w:style>
  <w:style w:type="paragraph" w:customStyle="1" w:styleId="navboxnewth1">
    <w:name w:val="navboxnew_th1"/>
    <w:basedOn w:val="a3"/>
    <w:rsid w:val="002368CA"/>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2368CA"/>
    <w:pPr>
      <w:spacing w:before="100" w:beforeAutospacing="1" w:after="100" w:afterAutospacing="1"/>
    </w:pPr>
  </w:style>
  <w:style w:type="paragraph" w:customStyle="1" w:styleId="impair1">
    <w:name w:val="impair1"/>
    <w:basedOn w:val="a3"/>
    <w:rsid w:val="002368CA"/>
    <w:pPr>
      <w:shd w:val="clear" w:color="auto" w:fill="EEEEFF"/>
      <w:spacing w:before="100" w:beforeAutospacing="1" w:after="100" w:afterAutospacing="1"/>
    </w:pPr>
  </w:style>
  <w:style w:type="paragraph" w:customStyle="1" w:styleId="pair1">
    <w:name w:val="pair1"/>
    <w:basedOn w:val="a3"/>
    <w:rsid w:val="002368CA"/>
    <w:pPr>
      <w:shd w:val="clear" w:color="auto" w:fill="F9F9F9"/>
      <w:spacing w:before="100" w:beforeAutospacing="1" w:after="100" w:afterAutospacing="1"/>
    </w:pPr>
  </w:style>
  <w:style w:type="paragraph" w:customStyle="1" w:styleId="navboxnewbanner1">
    <w:name w:val="navboxnew_banner1"/>
    <w:basedOn w:val="a3"/>
    <w:rsid w:val="002368CA"/>
    <w:pPr>
      <w:shd w:val="clear" w:color="auto" w:fill="DDDDFF"/>
      <w:spacing w:after="30"/>
      <w:jc w:val="center"/>
    </w:pPr>
  </w:style>
  <w:style w:type="paragraph" w:customStyle="1" w:styleId="navboxnewimage1">
    <w:name w:val="navboxnew_image1"/>
    <w:basedOn w:val="a3"/>
    <w:rsid w:val="002368CA"/>
    <w:pPr>
      <w:spacing w:before="100" w:beforeAutospacing="1" w:after="100" w:afterAutospacing="1"/>
    </w:pPr>
  </w:style>
  <w:style w:type="paragraph" w:customStyle="1" w:styleId="navboxnewcell2">
    <w:name w:val="navboxnew_cell2"/>
    <w:basedOn w:val="a3"/>
    <w:rsid w:val="002368CA"/>
    <w:pPr>
      <w:spacing w:before="100" w:beforeAutospacing="1" w:after="100" w:afterAutospacing="1"/>
      <w:jc w:val="center"/>
    </w:pPr>
  </w:style>
  <w:style w:type="paragraph" w:customStyle="1" w:styleId="navboxnewie1">
    <w:name w:val="navboxnew_ie1"/>
    <w:basedOn w:val="a3"/>
    <w:rsid w:val="002368CA"/>
    <w:pPr>
      <w:spacing w:before="100" w:beforeAutospacing="1" w:after="100" w:afterAutospacing="1"/>
    </w:pPr>
  </w:style>
  <w:style w:type="paragraph" w:customStyle="1" w:styleId="navboxnewtitle2">
    <w:name w:val="navboxnew_title2"/>
    <w:basedOn w:val="a3"/>
    <w:rsid w:val="002368CA"/>
    <w:pPr>
      <w:shd w:val="clear" w:color="auto" w:fill="99CC99"/>
      <w:spacing w:before="100" w:beforeAutospacing="1" w:after="100" w:afterAutospacing="1"/>
    </w:pPr>
  </w:style>
  <w:style w:type="paragraph" w:customStyle="1" w:styleId="navboxnewbanner2">
    <w:name w:val="navboxnew_banner2"/>
    <w:basedOn w:val="a3"/>
    <w:rsid w:val="002368CA"/>
    <w:pPr>
      <w:shd w:val="clear" w:color="auto" w:fill="99CC99"/>
      <w:spacing w:before="100" w:beforeAutospacing="1" w:after="100" w:afterAutospacing="1"/>
    </w:pPr>
  </w:style>
  <w:style w:type="paragraph" w:customStyle="1" w:styleId="navboxnewth2">
    <w:name w:val="navboxnew_th2"/>
    <w:basedOn w:val="a3"/>
    <w:rsid w:val="002368CA"/>
    <w:pPr>
      <w:shd w:val="clear" w:color="auto" w:fill="B3D9B3"/>
      <w:spacing w:before="100" w:beforeAutospacing="1" w:after="100" w:afterAutospacing="1"/>
    </w:pPr>
  </w:style>
  <w:style w:type="paragraph" w:customStyle="1" w:styleId="navboxnewtitle3">
    <w:name w:val="navboxnew_title3"/>
    <w:basedOn w:val="a3"/>
    <w:rsid w:val="002368CA"/>
    <w:pPr>
      <w:shd w:val="clear" w:color="auto" w:fill="DFEDFF"/>
      <w:spacing w:before="100" w:beforeAutospacing="1" w:after="100" w:afterAutospacing="1"/>
    </w:pPr>
  </w:style>
  <w:style w:type="paragraph" w:customStyle="1" w:styleId="navboxnewbanner3">
    <w:name w:val="navboxnew_banner3"/>
    <w:basedOn w:val="a3"/>
    <w:rsid w:val="002368CA"/>
    <w:pPr>
      <w:shd w:val="clear" w:color="auto" w:fill="DFEDFF"/>
      <w:spacing w:before="100" w:beforeAutospacing="1" w:after="100" w:afterAutospacing="1"/>
    </w:pPr>
  </w:style>
  <w:style w:type="paragraph" w:customStyle="1" w:styleId="navboxnewth3">
    <w:name w:val="navboxnew_th3"/>
    <w:basedOn w:val="a3"/>
    <w:rsid w:val="002368CA"/>
    <w:pPr>
      <w:shd w:val="clear" w:color="auto" w:fill="E7F2FF"/>
      <w:spacing w:before="100" w:beforeAutospacing="1" w:after="100" w:afterAutospacing="1"/>
    </w:pPr>
  </w:style>
  <w:style w:type="paragraph" w:customStyle="1" w:styleId="fr-collapsible-toggle4">
    <w:name w:val="fr-collapsible-toggle4"/>
    <w:basedOn w:val="a3"/>
    <w:rsid w:val="002368CA"/>
    <w:pPr>
      <w:spacing w:before="100" w:beforeAutospacing="1" w:after="100" w:afterAutospacing="1"/>
    </w:pPr>
    <w:rPr>
      <w:sz w:val="22"/>
      <w:szCs w:val="22"/>
    </w:rPr>
  </w:style>
  <w:style w:type="paragraph" w:customStyle="1" w:styleId="navboxnewtitle4">
    <w:name w:val="navboxnew_title4"/>
    <w:basedOn w:val="a3"/>
    <w:rsid w:val="002368CA"/>
    <w:pPr>
      <w:shd w:val="clear" w:color="auto" w:fill="CCCCFF"/>
      <w:spacing w:after="30"/>
      <w:jc w:val="center"/>
    </w:pPr>
    <w:rPr>
      <w:b/>
      <w:bCs/>
    </w:rPr>
  </w:style>
  <w:style w:type="paragraph" w:customStyle="1" w:styleId="navboxnewtitlesub2">
    <w:name w:val="navboxnew_titlesub2"/>
    <w:basedOn w:val="a3"/>
    <w:rsid w:val="002368CA"/>
    <w:pPr>
      <w:spacing w:before="100" w:beforeAutospacing="1" w:after="100" w:afterAutospacing="1"/>
    </w:pPr>
    <w:rPr>
      <w:sz w:val="19"/>
      <w:szCs w:val="19"/>
    </w:rPr>
  </w:style>
  <w:style w:type="paragraph" w:customStyle="1" w:styleId="fr-collapsible-content3">
    <w:name w:val="fr-collapsible-content3"/>
    <w:basedOn w:val="a3"/>
    <w:rsid w:val="002368CA"/>
    <w:pPr>
      <w:spacing w:before="100" w:beforeAutospacing="1" w:after="100" w:afterAutospacing="1"/>
    </w:pPr>
    <w:rPr>
      <w:sz w:val="22"/>
      <w:szCs w:val="22"/>
    </w:rPr>
  </w:style>
  <w:style w:type="paragraph" w:customStyle="1" w:styleId="navboxnewrow1">
    <w:name w:val="navboxnew_row1"/>
    <w:basedOn w:val="a3"/>
    <w:rsid w:val="002368CA"/>
    <w:pPr>
      <w:shd w:val="clear" w:color="auto" w:fill="DDDDFF"/>
      <w:spacing w:before="100" w:beforeAutospacing="1" w:after="100" w:afterAutospacing="1"/>
    </w:pPr>
  </w:style>
  <w:style w:type="paragraph" w:customStyle="1" w:styleId="navboxnewth4">
    <w:name w:val="navboxnew_th4"/>
    <w:basedOn w:val="a3"/>
    <w:rsid w:val="002368CA"/>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2368CA"/>
    <w:pPr>
      <w:pBdr>
        <w:left w:val="single" w:sz="12" w:space="0" w:color="F9F9F9"/>
      </w:pBdr>
      <w:spacing w:before="100" w:beforeAutospacing="1" w:after="100" w:afterAutospacing="1"/>
    </w:pPr>
  </w:style>
  <w:style w:type="paragraph" w:customStyle="1" w:styleId="navboxnewinline1">
    <w:name w:val="navboxnew_inline1"/>
    <w:basedOn w:val="a3"/>
    <w:rsid w:val="002368CA"/>
    <w:pPr>
      <w:shd w:val="clear" w:color="auto" w:fill="F9F9F9"/>
      <w:spacing w:before="100" w:beforeAutospacing="1" w:after="100" w:afterAutospacing="1"/>
    </w:pPr>
  </w:style>
  <w:style w:type="paragraph" w:customStyle="1" w:styleId="navboxnewinline2">
    <w:name w:val="navboxnew_inline2"/>
    <w:basedOn w:val="a3"/>
    <w:rsid w:val="002368CA"/>
    <w:pPr>
      <w:shd w:val="clear" w:color="auto" w:fill="EEEEFF"/>
      <w:spacing w:before="100" w:beforeAutospacing="1" w:after="100" w:afterAutospacing="1"/>
    </w:pPr>
  </w:style>
  <w:style w:type="paragraph" w:customStyle="1" w:styleId="navboxnewimage2">
    <w:name w:val="navboxnew_image2"/>
    <w:basedOn w:val="a3"/>
    <w:rsid w:val="002368CA"/>
    <w:pPr>
      <w:spacing w:before="100" w:beforeAutospacing="1" w:after="100" w:afterAutospacing="1"/>
    </w:pPr>
    <w:rPr>
      <w:vanish/>
    </w:rPr>
  </w:style>
  <w:style w:type="paragraph" w:customStyle="1" w:styleId="navboxnewbanner4">
    <w:name w:val="navboxnew_banner4"/>
    <w:basedOn w:val="a3"/>
    <w:rsid w:val="002368CA"/>
    <w:pPr>
      <w:shd w:val="clear" w:color="auto" w:fill="CCCCFF"/>
      <w:spacing w:before="30"/>
      <w:jc w:val="center"/>
    </w:pPr>
  </w:style>
  <w:style w:type="paragraph" w:customStyle="1" w:styleId="navboxnew1">
    <w:name w:val="navboxnew1"/>
    <w:basedOn w:val="a3"/>
    <w:rsid w:val="002368CA"/>
    <w:pPr>
      <w:shd w:val="clear" w:color="auto" w:fill="F9F9F9"/>
      <w:spacing w:before="100" w:beforeAutospacing="1" w:after="100" w:afterAutospacing="1"/>
    </w:pPr>
  </w:style>
  <w:style w:type="paragraph" w:customStyle="1" w:styleId="play-btn-large1">
    <w:name w:val="play-btn-large1"/>
    <w:basedOn w:val="a3"/>
    <w:rsid w:val="002368CA"/>
    <w:pPr>
      <w:spacing w:after="100" w:afterAutospacing="1"/>
      <w:ind w:left="-525"/>
    </w:pPr>
  </w:style>
  <w:style w:type="paragraph" w:customStyle="1" w:styleId="ui-widget1">
    <w:name w:val="ui-widget1"/>
    <w:basedOn w:val="a3"/>
    <w:rsid w:val="002368CA"/>
    <w:pPr>
      <w:spacing w:before="100" w:beforeAutospacing="1" w:after="100" w:afterAutospacing="1"/>
    </w:pPr>
    <w:rPr>
      <w:rFonts w:ascii="Arial" w:hAnsi="Arial" w:cs="Arial"/>
    </w:rPr>
  </w:style>
  <w:style w:type="paragraph" w:customStyle="1" w:styleId="ui-state-default1">
    <w:name w:val="ui-state-default1"/>
    <w:basedOn w:val="a3"/>
    <w:rsid w:val="002368C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2368C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2368C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2368C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2368C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2368C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2368C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2368C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2368CA"/>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2368CA"/>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2368C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2368C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2368CA"/>
    <w:pPr>
      <w:spacing w:before="100" w:beforeAutospacing="1" w:after="100" w:afterAutospacing="1"/>
    </w:pPr>
    <w:rPr>
      <w:color w:val="FFFFFF"/>
    </w:rPr>
  </w:style>
  <w:style w:type="paragraph" w:customStyle="1" w:styleId="ui-state-error-text2">
    <w:name w:val="ui-state-error-text2"/>
    <w:basedOn w:val="a3"/>
    <w:rsid w:val="002368CA"/>
    <w:pPr>
      <w:spacing w:before="100" w:beforeAutospacing="1" w:after="100" w:afterAutospacing="1"/>
    </w:pPr>
    <w:rPr>
      <w:color w:val="FFFFFF"/>
    </w:rPr>
  </w:style>
  <w:style w:type="paragraph" w:customStyle="1" w:styleId="ui-priority-primary1">
    <w:name w:val="ui-priority-primary1"/>
    <w:basedOn w:val="a3"/>
    <w:rsid w:val="002368CA"/>
    <w:pPr>
      <w:spacing w:before="100" w:beforeAutospacing="1" w:after="100" w:afterAutospacing="1"/>
    </w:pPr>
    <w:rPr>
      <w:b/>
      <w:bCs/>
    </w:rPr>
  </w:style>
  <w:style w:type="paragraph" w:customStyle="1" w:styleId="ui-priority-primary2">
    <w:name w:val="ui-priority-primary2"/>
    <w:basedOn w:val="a3"/>
    <w:rsid w:val="002368CA"/>
    <w:pPr>
      <w:spacing w:before="100" w:beforeAutospacing="1" w:after="100" w:afterAutospacing="1"/>
    </w:pPr>
    <w:rPr>
      <w:b/>
      <w:bCs/>
    </w:rPr>
  </w:style>
  <w:style w:type="paragraph" w:customStyle="1" w:styleId="ui-priority-secondary1">
    <w:name w:val="ui-priority-secondary1"/>
    <w:basedOn w:val="a3"/>
    <w:rsid w:val="002368CA"/>
    <w:pPr>
      <w:spacing w:before="100" w:beforeAutospacing="1" w:after="100" w:afterAutospacing="1"/>
    </w:pPr>
  </w:style>
  <w:style w:type="paragraph" w:customStyle="1" w:styleId="ui-priority-secondary2">
    <w:name w:val="ui-priority-secondary2"/>
    <w:basedOn w:val="a3"/>
    <w:rsid w:val="002368CA"/>
    <w:pPr>
      <w:spacing w:before="100" w:beforeAutospacing="1" w:after="100" w:afterAutospacing="1"/>
    </w:pPr>
  </w:style>
  <w:style w:type="paragraph" w:customStyle="1" w:styleId="ui-state-disabled1">
    <w:name w:val="ui-state-disabled1"/>
    <w:basedOn w:val="a3"/>
    <w:rsid w:val="002368CA"/>
    <w:pPr>
      <w:spacing w:before="100" w:beforeAutospacing="1" w:after="100" w:afterAutospacing="1"/>
    </w:pPr>
  </w:style>
  <w:style w:type="paragraph" w:customStyle="1" w:styleId="ui-state-disabled2">
    <w:name w:val="ui-state-disabled2"/>
    <w:basedOn w:val="a3"/>
    <w:rsid w:val="002368CA"/>
    <w:pPr>
      <w:spacing w:before="100" w:beforeAutospacing="1" w:after="100" w:afterAutospacing="1"/>
    </w:pPr>
  </w:style>
  <w:style w:type="paragraph" w:customStyle="1" w:styleId="ui-icon1">
    <w:name w:val="ui-icon1"/>
    <w:basedOn w:val="a3"/>
    <w:rsid w:val="002368CA"/>
    <w:pPr>
      <w:spacing w:before="100" w:beforeAutospacing="1" w:after="100" w:afterAutospacing="1"/>
      <w:ind w:firstLine="7343"/>
    </w:pPr>
  </w:style>
  <w:style w:type="paragraph" w:customStyle="1" w:styleId="ui-icon2">
    <w:name w:val="ui-icon2"/>
    <w:basedOn w:val="a3"/>
    <w:rsid w:val="002368CA"/>
    <w:pPr>
      <w:spacing w:before="100" w:beforeAutospacing="1" w:after="100" w:afterAutospacing="1"/>
      <w:ind w:firstLine="7343"/>
    </w:pPr>
  </w:style>
  <w:style w:type="paragraph" w:customStyle="1" w:styleId="ui-icon3">
    <w:name w:val="ui-icon3"/>
    <w:basedOn w:val="a3"/>
    <w:rsid w:val="002368CA"/>
    <w:pPr>
      <w:spacing w:before="100" w:beforeAutospacing="1" w:after="100" w:afterAutospacing="1"/>
      <w:ind w:firstLine="7343"/>
    </w:pPr>
  </w:style>
  <w:style w:type="paragraph" w:customStyle="1" w:styleId="ui-icon4">
    <w:name w:val="ui-icon4"/>
    <w:basedOn w:val="a3"/>
    <w:rsid w:val="002368CA"/>
    <w:pPr>
      <w:spacing w:before="100" w:beforeAutospacing="1" w:after="100" w:afterAutospacing="1"/>
      <w:ind w:firstLine="7343"/>
    </w:pPr>
  </w:style>
  <w:style w:type="paragraph" w:customStyle="1" w:styleId="ui-icon5">
    <w:name w:val="ui-icon5"/>
    <w:basedOn w:val="a3"/>
    <w:rsid w:val="002368CA"/>
    <w:pPr>
      <w:spacing w:before="100" w:beforeAutospacing="1" w:after="100" w:afterAutospacing="1"/>
      <w:ind w:firstLine="7343"/>
    </w:pPr>
  </w:style>
  <w:style w:type="paragraph" w:customStyle="1" w:styleId="ui-icon6">
    <w:name w:val="ui-icon6"/>
    <w:basedOn w:val="a3"/>
    <w:rsid w:val="002368CA"/>
    <w:pPr>
      <w:spacing w:before="100" w:beforeAutospacing="1" w:after="100" w:afterAutospacing="1"/>
      <w:ind w:firstLine="7343"/>
    </w:pPr>
  </w:style>
  <w:style w:type="paragraph" w:customStyle="1" w:styleId="ui-icon7">
    <w:name w:val="ui-icon7"/>
    <w:basedOn w:val="a3"/>
    <w:rsid w:val="002368CA"/>
    <w:pPr>
      <w:spacing w:before="100" w:beforeAutospacing="1" w:after="100" w:afterAutospacing="1"/>
      <w:ind w:firstLine="7343"/>
    </w:pPr>
  </w:style>
  <w:style w:type="paragraph" w:customStyle="1" w:styleId="ui-icon8">
    <w:name w:val="ui-icon8"/>
    <w:basedOn w:val="a3"/>
    <w:rsid w:val="002368CA"/>
    <w:pPr>
      <w:spacing w:before="100" w:beforeAutospacing="1" w:after="100" w:afterAutospacing="1"/>
      <w:ind w:firstLine="7343"/>
    </w:pPr>
  </w:style>
  <w:style w:type="paragraph" w:customStyle="1" w:styleId="ui-icon9">
    <w:name w:val="ui-icon9"/>
    <w:basedOn w:val="a3"/>
    <w:rsid w:val="002368CA"/>
    <w:pPr>
      <w:spacing w:before="100" w:beforeAutospacing="1" w:after="100" w:afterAutospacing="1"/>
      <w:ind w:firstLine="7343"/>
    </w:pPr>
  </w:style>
  <w:style w:type="paragraph" w:customStyle="1" w:styleId="ui-resizable-handle1">
    <w:name w:val="ui-resizable-handle1"/>
    <w:basedOn w:val="a3"/>
    <w:rsid w:val="002368CA"/>
    <w:pPr>
      <w:spacing w:before="100" w:beforeAutospacing="1" w:after="100" w:afterAutospacing="1"/>
    </w:pPr>
    <w:rPr>
      <w:vanish/>
      <w:sz w:val="2"/>
      <w:szCs w:val="2"/>
    </w:rPr>
  </w:style>
  <w:style w:type="paragraph" w:customStyle="1" w:styleId="ui-resizable-handle2">
    <w:name w:val="ui-resizable-handle2"/>
    <w:basedOn w:val="a3"/>
    <w:rsid w:val="002368CA"/>
    <w:pPr>
      <w:spacing w:before="100" w:beforeAutospacing="1" w:after="100" w:afterAutospacing="1"/>
    </w:pPr>
    <w:rPr>
      <w:vanish/>
      <w:sz w:val="2"/>
      <w:szCs w:val="2"/>
    </w:rPr>
  </w:style>
  <w:style w:type="paragraph" w:customStyle="1" w:styleId="ui-button-text1">
    <w:name w:val="ui-button-text1"/>
    <w:basedOn w:val="a3"/>
    <w:rsid w:val="002368CA"/>
    <w:pPr>
      <w:spacing w:before="100" w:beforeAutospacing="1" w:after="100" w:afterAutospacing="1"/>
    </w:pPr>
  </w:style>
  <w:style w:type="paragraph" w:customStyle="1" w:styleId="ui-button-text2">
    <w:name w:val="ui-button-text2"/>
    <w:basedOn w:val="a3"/>
    <w:rsid w:val="002368CA"/>
    <w:pPr>
      <w:spacing w:before="100" w:beforeAutospacing="1" w:after="100" w:afterAutospacing="1"/>
    </w:pPr>
  </w:style>
  <w:style w:type="paragraph" w:customStyle="1" w:styleId="ui-button-text3">
    <w:name w:val="ui-button-text3"/>
    <w:basedOn w:val="a3"/>
    <w:rsid w:val="002368CA"/>
    <w:pPr>
      <w:spacing w:before="100" w:beforeAutospacing="1" w:after="100" w:afterAutospacing="1"/>
      <w:ind w:firstLine="11919"/>
    </w:pPr>
  </w:style>
  <w:style w:type="paragraph" w:customStyle="1" w:styleId="ui-button-text4">
    <w:name w:val="ui-button-text4"/>
    <w:basedOn w:val="a3"/>
    <w:rsid w:val="002368CA"/>
    <w:pPr>
      <w:spacing w:before="100" w:beforeAutospacing="1" w:after="100" w:afterAutospacing="1"/>
      <w:ind w:firstLine="11919"/>
    </w:pPr>
  </w:style>
  <w:style w:type="paragraph" w:customStyle="1" w:styleId="ui-button-text5">
    <w:name w:val="ui-button-text5"/>
    <w:basedOn w:val="a3"/>
    <w:rsid w:val="002368CA"/>
    <w:pPr>
      <w:spacing w:before="100" w:beforeAutospacing="1" w:after="100" w:afterAutospacing="1"/>
    </w:pPr>
  </w:style>
  <w:style w:type="paragraph" w:customStyle="1" w:styleId="ui-button-text6">
    <w:name w:val="ui-button-text6"/>
    <w:basedOn w:val="a3"/>
    <w:rsid w:val="002368CA"/>
    <w:pPr>
      <w:spacing w:before="100" w:beforeAutospacing="1" w:after="100" w:afterAutospacing="1"/>
    </w:pPr>
  </w:style>
  <w:style w:type="paragraph" w:customStyle="1" w:styleId="ui-button-text7">
    <w:name w:val="ui-button-text7"/>
    <w:basedOn w:val="a3"/>
    <w:rsid w:val="002368CA"/>
    <w:pPr>
      <w:spacing w:before="100" w:beforeAutospacing="1" w:after="100" w:afterAutospacing="1"/>
    </w:pPr>
  </w:style>
  <w:style w:type="paragraph" w:customStyle="1" w:styleId="ui-icon10">
    <w:name w:val="ui-icon10"/>
    <w:basedOn w:val="a3"/>
    <w:rsid w:val="002368CA"/>
    <w:pPr>
      <w:spacing w:after="100" w:afterAutospacing="1"/>
      <w:ind w:left="-120" w:firstLine="7343"/>
    </w:pPr>
  </w:style>
  <w:style w:type="paragraph" w:customStyle="1" w:styleId="ui-icon11">
    <w:name w:val="ui-icon11"/>
    <w:basedOn w:val="a3"/>
    <w:rsid w:val="002368CA"/>
    <w:pPr>
      <w:spacing w:after="100" w:afterAutospacing="1"/>
      <w:ind w:firstLine="7343"/>
    </w:pPr>
  </w:style>
  <w:style w:type="paragraph" w:customStyle="1" w:styleId="ui-icon12">
    <w:name w:val="ui-icon12"/>
    <w:basedOn w:val="a3"/>
    <w:rsid w:val="002368CA"/>
    <w:pPr>
      <w:spacing w:after="100" w:afterAutospacing="1"/>
      <w:ind w:firstLine="7343"/>
    </w:pPr>
  </w:style>
  <w:style w:type="paragraph" w:customStyle="1" w:styleId="ui-icon13">
    <w:name w:val="ui-icon13"/>
    <w:basedOn w:val="a3"/>
    <w:rsid w:val="002368CA"/>
    <w:pPr>
      <w:spacing w:after="100" w:afterAutospacing="1"/>
      <w:ind w:firstLine="7343"/>
    </w:pPr>
  </w:style>
  <w:style w:type="paragraph" w:customStyle="1" w:styleId="ui-icon14">
    <w:name w:val="ui-icon14"/>
    <w:basedOn w:val="a3"/>
    <w:rsid w:val="002368CA"/>
    <w:pPr>
      <w:spacing w:after="100" w:afterAutospacing="1"/>
      <w:ind w:firstLine="7343"/>
    </w:pPr>
  </w:style>
  <w:style w:type="paragraph" w:customStyle="1" w:styleId="ui-icon15">
    <w:name w:val="ui-icon15"/>
    <w:basedOn w:val="a3"/>
    <w:rsid w:val="002368CA"/>
    <w:pPr>
      <w:spacing w:after="100" w:afterAutospacing="1"/>
      <w:ind w:firstLine="7343"/>
    </w:pPr>
  </w:style>
  <w:style w:type="paragraph" w:customStyle="1" w:styleId="ui-button1">
    <w:name w:val="ui-button1"/>
    <w:basedOn w:val="a3"/>
    <w:rsid w:val="002368CA"/>
    <w:pPr>
      <w:spacing w:before="100" w:beforeAutospacing="1" w:after="100" w:afterAutospacing="1"/>
      <w:ind w:right="-72"/>
      <w:jc w:val="center"/>
    </w:pPr>
  </w:style>
  <w:style w:type="paragraph" w:customStyle="1" w:styleId="ui-button2">
    <w:name w:val="ui-button2"/>
    <w:basedOn w:val="a3"/>
    <w:rsid w:val="002368CA"/>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2368CA"/>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2368CA"/>
    <w:pPr>
      <w:spacing w:before="100" w:beforeAutospacing="1" w:after="100" w:afterAutospacing="1"/>
    </w:pPr>
  </w:style>
  <w:style w:type="paragraph" w:customStyle="1" w:styleId="ui-icon16">
    <w:name w:val="ui-icon16"/>
    <w:basedOn w:val="a3"/>
    <w:rsid w:val="002368CA"/>
    <w:pPr>
      <w:spacing w:before="100" w:beforeAutospacing="1" w:after="100" w:afterAutospacing="1"/>
      <w:ind w:firstLine="7343"/>
    </w:pPr>
  </w:style>
  <w:style w:type="paragraph" w:customStyle="1" w:styleId="ui-icon17">
    <w:name w:val="ui-icon17"/>
    <w:basedOn w:val="a3"/>
    <w:rsid w:val="002368CA"/>
    <w:pPr>
      <w:spacing w:before="100" w:beforeAutospacing="1" w:after="100" w:afterAutospacing="1"/>
      <w:ind w:firstLine="7343"/>
    </w:pPr>
  </w:style>
  <w:style w:type="paragraph" w:customStyle="1" w:styleId="ui-icon18">
    <w:name w:val="ui-icon18"/>
    <w:basedOn w:val="a3"/>
    <w:rsid w:val="002368CA"/>
    <w:pPr>
      <w:spacing w:before="100" w:beforeAutospacing="1" w:after="100" w:afterAutospacing="1"/>
      <w:ind w:firstLine="7343"/>
    </w:pPr>
  </w:style>
  <w:style w:type="paragraph" w:customStyle="1" w:styleId="ui-icon19">
    <w:name w:val="ui-icon19"/>
    <w:basedOn w:val="a3"/>
    <w:rsid w:val="002368CA"/>
    <w:pPr>
      <w:spacing w:before="100" w:beforeAutospacing="1" w:after="100" w:afterAutospacing="1"/>
      <w:ind w:firstLine="7343"/>
    </w:pPr>
  </w:style>
  <w:style w:type="paragraph" w:customStyle="1" w:styleId="ui-dialog-titlebar1">
    <w:name w:val="ui-dialog-titlebar1"/>
    <w:basedOn w:val="a3"/>
    <w:rsid w:val="002368CA"/>
    <w:pPr>
      <w:spacing w:before="100" w:beforeAutospacing="1" w:after="100" w:afterAutospacing="1"/>
    </w:pPr>
  </w:style>
  <w:style w:type="paragraph" w:customStyle="1" w:styleId="ui-dialog-title1">
    <w:name w:val="ui-dialog-title1"/>
    <w:basedOn w:val="a3"/>
    <w:rsid w:val="002368CA"/>
  </w:style>
  <w:style w:type="paragraph" w:customStyle="1" w:styleId="ui-dialog-titlebar-close1">
    <w:name w:val="ui-dialog-titlebar-close1"/>
    <w:basedOn w:val="a3"/>
    <w:rsid w:val="002368CA"/>
  </w:style>
  <w:style w:type="paragraph" w:customStyle="1" w:styleId="ui-dialog-titlebar-close2">
    <w:name w:val="ui-dialog-titlebar-close2"/>
    <w:basedOn w:val="a3"/>
    <w:rsid w:val="002368CA"/>
  </w:style>
  <w:style w:type="paragraph" w:customStyle="1" w:styleId="ui-dialog-content1">
    <w:name w:val="ui-dialog-content1"/>
    <w:basedOn w:val="a3"/>
    <w:rsid w:val="002368CA"/>
    <w:pPr>
      <w:spacing w:before="100" w:beforeAutospacing="1" w:after="100" w:afterAutospacing="1"/>
    </w:pPr>
  </w:style>
  <w:style w:type="paragraph" w:customStyle="1" w:styleId="ui-dialog-buttonpane1">
    <w:name w:val="ui-dialog-buttonpane1"/>
    <w:basedOn w:val="a3"/>
    <w:rsid w:val="002368CA"/>
    <w:pPr>
      <w:spacing w:before="120"/>
    </w:pPr>
  </w:style>
  <w:style w:type="paragraph" w:customStyle="1" w:styleId="ui-resizable-se1">
    <w:name w:val="ui-resizable-se1"/>
    <w:basedOn w:val="a3"/>
    <w:rsid w:val="002368CA"/>
    <w:pPr>
      <w:spacing w:before="100" w:beforeAutospacing="1" w:after="100" w:afterAutospacing="1"/>
    </w:pPr>
  </w:style>
  <w:style w:type="paragraph" w:customStyle="1" w:styleId="ui-dialog-titlebar-close3">
    <w:name w:val="ui-dialog-titlebar-close3"/>
    <w:basedOn w:val="a3"/>
    <w:rsid w:val="002368CA"/>
  </w:style>
  <w:style w:type="paragraph" w:customStyle="1" w:styleId="ui-dialog-titlebar2">
    <w:name w:val="ui-dialog-titlebar2"/>
    <w:basedOn w:val="a3"/>
    <w:rsid w:val="002368CA"/>
    <w:pPr>
      <w:spacing w:before="100" w:beforeAutospacing="1" w:after="100" w:afterAutospacing="1"/>
    </w:pPr>
  </w:style>
  <w:style w:type="paragraph" w:customStyle="1" w:styleId="ui-widget-header1">
    <w:name w:val="ui-widget-header1"/>
    <w:basedOn w:val="a3"/>
    <w:rsid w:val="002368CA"/>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2368CA"/>
    <w:pPr>
      <w:spacing w:before="100" w:beforeAutospacing="1" w:after="100" w:afterAutospacing="1"/>
    </w:pPr>
  </w:style>
  <w:style w:type="paragraph" w:customStyle="1" w:styleId="ui-dialog-buttonpane2">
    <w:name w:val="ui-dialog-buttonpane2"/>
    <w:basedOn w:val="a3"/>
    <w:rsid w:val="002368CA"/>
  </w:style>
  <w:style w:type="paragraph" w:customStyle="1" w:styleId="special-label1">
    <w:name w:val="special-label1"/>
    <w:basedOn w:val="a3"/>
    <w:rsid w:val="002368CA"/>
    <w:pPr>
      <w:spacing w:before="100" w:beforeAutospacing="1" w:after="100" w:afterAutospacing="1"/>
    </w:pPr>
    <w:rPr>
      <w:color w:val="808080"/>
    </w:rPr>
  </w:style>
  <w:style w:type="paragraph" w:customStyle="1" w:styleId="special-query1">
    <w:name w:val="special-query1"/>
    <w:basedOn w:val="a3"/>
    <w:rsid w:val="002368CA"/>
    <w:pPr>
      <w:spacing w:before="100" w:beforeAutospacing="1" w:after="100" w:afterAutospacing="1"/>
    </w:pPr>
    <w:rPr>
      <w:i/>
      <w:iCs/>
      <w:color w:val="000000"/>
    </w:rPr>
  </w:style>
  <w:style w:type="paragraph" w:customStyle="1" w:styleId="special-hover1">
    <w:name w:val="special-hover1"/>
    <w:basedOn w:val="a3"/>
    <w:rsid w:val="002368CA"/>
    <w:pPr>
      <w:shd w:val="clear" w:color="auto" w:fill="C0C0C0"/>
      <w:spacing w:before="100" w:beforeAutospacing="1" w:after="100" w:afterAutospacing="1"/>
    </w:pPr>
  </w:style>
  <w:style w:type="paragraph" w:customStyle="1" w:styleId="special-label2">
    <w:name w:val="special-label2"/>
    <w:basedOn w:val="a3"/>
    <w:rsid w:val="002368CA"/>
    <w:pPr>
      <w:spacing w:before="100" w:beforeAutospacing="1" w:after="100" w:afterAutospacing="1"/>
    </w:pPr>
    <w:rPr>
      <w:color w:val="FFFFFF"/>
    </w:rPr>
  </w:style>
  <w:style w:type="paragraph" w:customStyle="1" w:styleId="special-query2">
    <w:name w:val="special-query2"/>
    <w:basedOn w:val="a3"/>
    <w:rsid w:val="002368CA"/>
    <w:pPr>
      <w:spacing w:before="100" w:beforeAutospacing="1" w:after="100" w:afterAutospacing="1"/>
    </w:pPr>
    <w:rPr>
      <w:color w:val="FFFFFF"/>
    </w:rPr>
  </w:style>
  <w:style w:type="paragraph" w:customStyle="1" w:styleId="mw-specialpage-summary1">
    <w:name w:val="mw-specialpage-summary1"/>
    <w:basedOn w:val="a3"/>
    <w:rsid w:val="002368CA"/>
    <w:pPr>
      <w:spacing w:before="100" w:beforeAutospacing="1" w:after="100" w:afterAutospacing="1"/>
    </w:pPr>
    <w:rPr>
      <w:vanish/>
    </w:rPr>
  </w:style>
  <w:style w:type="paragraph" w:customStyle="1" w:styleId="editsection1">
    <w:name w:val="editsection1"/>
    <w:basedOn w:val="a3"/>
    <w:rsid w:val="002368CA"/>
    <w:pPr>
      <w:spacing w:before="100" w:beforeAutospacing="1" w:after="100" w:afterAutospacing="1"/>
    </w:pPr>
    <w:rPr>
      <w:sz w:val="20"/>
      <w:szCs w:val="20"/>
    </w:rPr>
  </w:style>
  <w:style w:type="paragraph" w:customStyle="1" w:styleId="mw-headline1">
    <w:name w:val="mw-headline1"/>
    <w:basedOn w:val="a3"/>
    <w:rsid w:val="002368CA"/>
    <w:pPr>
      <w:spacing w:before="100" w:beforeAutospacing="1" w:after="100" w:afterAutospacing="1"/>
      <w:ind w:right="72"/>
    </w:pPr>
  </w:style>
  <w:style w:type="paragraph" w:customStyle="1" w:styleId="legendlike1">
    <w:name w:val="legendlike1"/>
    <w:basedOn w:val="a3"/>
    <w:rsid w:val="002368CA"/>
    <w:pPr>
      <w:spacing w:after="100" w:afterAutospacing="1"/>
    </w:pPr>
  </w:style>
  <w:style w:type="paragraph" w:customStyle="1" w:styleId="legendtextlike1">
    <w:name w:val="legendtextlike1"/>
    <w:basedOn w:val="a3"/>
    <w:rsid w:val="002368CA"/>
    <w:pPr>
      <w:shd w:val="clear" w:color="auto" w:fill="FFFFFF"/>
      <w:spacing w:before="100" w:beforeAutospacing="1" w:after="100" w:afterAutospacing="1"/>
    </w:pPr>
  </w:style>
  <w:style w:type="paragraph" w:customStyle="1" w:styleId="scrollbar1">
    <w:name w:val="scrollbar1"/>
    <w:basedOn w:val="a3"/>
    <w:rsid w:val="002368CA"/>
    <w:pPr>
      <w:spacing w:before="100" w:beforeAutospacing="1" w:after="100" w:afterAutospacing="1"/>
    </w:pPr>
  </w:style>
  <w:style w:type="paragraph" w:customStyle="1" w:styleId="scrollbarcontainer1">
    <w:name w:val="scrollbarcontainer1"/>
    <w:basedOn w:val="a3"/>
    <w:rsid w:val="002368CA"/>
    <w:pPr>
      <w:spacing w:before="100" w:beforeAutospacing="1" w:after="100" w:afterAutospacing="1"/>
    </w:pPr>
  </w:style>
  <w:style w:type="paragraph" w:customStyle="1" w:styleId="magnify1">
    <w:name w:val="magnify1"/>
    <w:basedOn w:val="a3"/>
    <w:rsid w:val="002368CA"/>
    <w:pPr>
      <w:spacing w:before="100" w:beforeAutospacing="1" w:after="100" w:afterAutospacing="1"/>
    </w:pPr>
    <w:rPr>
      <w:vanish/>
    </w:rPr>
  </w:style>
  <w:style w:type="paragraph" w:customStyle="1" w:styleId="infoboximage1">
    <w:name w:val="infoboximage1"/>
    <w:basedOn w:val="a3"/>
    <w:rsid w:val="002368CA"/>
    <w:pPr>
      <w:shd w:val="clear" w:color="auto" w:fill="FFFFFF"/>
      <w:spacing w:after="100" w:afterAutospacing="1"/>
      <w:jc w:val="center"/>
    </w:pPr>
    <w:rPr>
      <w:color w:val="000000"/>
    </w:rPr>
  </w:style>
  <w:style w:type="paragraph" w:customStyle="1" w:styleId="infoboxsoustitre1">
    <w:name w:val="infoboxsoustitre1"/>
    <w:basedOn w:val="a3"/>
    <w:rsid w:val="002368CA"/>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2368CA"/>
    <w:pPr>
      <w:spacing w:before="100" w:beforeAutospacing="1" w:after="100" w:afterAutospacing="1"/>
    </w:pPr>
  </w:style>
  <w:style w:type="paragraph" w:customStyle="1" w:styleId="entete1">
    <w:name w:val="entete1"/>
    <w:basedOn w:val="a3"/>
    <w:rsid w:val="002368CA"/>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2368CA"/>
    <w:pPr>
      <w:spacing w:before="100" w:beforeAutospacing="1" w:after="100" w:afterAutospacing="1"/>
      <w:jc w:val="center"/>
    </w:pPr>
    <w:rPr>
      <w:b/>
      <w:bCs/>
      <w:color w:val="000000"/>
    </w:rPr>
  </w:style>
  <w:style w:type="paragraph" w:customStyle="1" w:styleId="entete2">
    <w:name w:val="entete2"/>
    <w:basedOn w:val="a3"/>
    <w:rsid w:val="002368CA"/>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2368CA"/>
    <w:pPr>
      <w:spacing w:before="100" w:beforeAutospacing="1" w:after="100" w:afterAutospacing="1"/>
    </w:pPr>
  </w:style>
  <w:style w:type="paragraph" w:customStyle="1" w:styleId="thumbinner1">
    <w:name w:val="thumbinner1"/>
    <w:basedOn w:val="a3"/>
    <w:rsid w:val="002368CA"/>
    <w:pPr>
      <w:spacing w:before="100" w:beforeAutospacing="1" w:after="100" w:afterAutospacing="1"/>
    </w:pPr>
  </w:style>
  <w:style w:type="paragraph" w:customStyle="1" w:styleId="thumb1">
    <w:name w:val="thumb1"/>
    <w:basedOn w:val="a3"/>
    <w:rsid w:val="002368CA"/>
    <w:pPr>
      <w:spacing w:before="100" w:beforeAutospacing="1" w:after="100" w:afterAutospacing="1"/>
    </w:pPr>
  </w:style>
  <w:style w:type="paragraph" w:customStyle="1" w:styleId="thumbcaption1">
    <w:name w:val="thumbcaption1"/>
    <w:basedOn w:val="a3"/>
    <w:rsid w:val="002368CA"/>
    <w:pPr>
      <w:spacing w:before="100" w:beforeAutospacing="1" w:after="100" w:afterAutospacing="1"/>
    </w:pPr>
    <w:rPr>
      <w:vanish/>
    </w:rPr>
  </w:style>
  <w:style w:type="paragraph" w:customStyle="1" w:styleId="legend1">
    <w:name w:val="legend1"/>
    <w:basedOn w:val="a3"/>
    <w:rsid w:val="002368CA"/>
    <w:pPr>
      <w:spacing w:before="75" w:after="120"/>
      <w:jc w:val="center"/>
    </w:pPr>
    <w:rPr>
      <w:sz w:val="22"/>
      <w:szCs w:val="22"/>
    </w:rPr>
  </w:style>
  <w:style w:type="paragraph" w:customStyle="1" w:styleId="image21">
    <w:name w:val="image21"/>
    <w:basedOn w:val="a3"/>
    <w:rsid w:val="002368CA"/>
    <w:pPr>
      <w:spacing w:before="100" w:beforeAutospacing="1" w:after="100" w:afterAutospacing="1"/>
      <w:jc w:val="center"/>
    </w:pPr>
  </w:style>
  <w:style w:type="paragraph" w:customStyle="1" w:styleId="bloc1">
    <w:name w:val="bloc1"/>
    <w:basedOn w:val="a3"/>
    <w:rsid w:val="002368CA"/>
    <w:pPr>
      <w:shd w:val="clear" w:color="auto" w:fill="DFEDFF"/>
      <w:spacing w:before="75" w:after="75" w:line="264" w:lineRule="atLeast"/>
      <w:jc w:val="center"/>
    </w:pPr>
    <w:rPr>
      <w:b/>
      <w:bCs/>
    </w:rPr>
  </w:style>
  <w:style w:type="paragraph" w:customStyle="1" w:styleId="bordered1">
    <w:name w:val="bordered1"/>
    <w:basedOn w:val="a3"/>
    <w:rsid w:val="002368CA"/>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2368CA"/>
    <w:pPr>
      <w:shd w:val="clear" w:color="auto" w:fill="DFEDFF"/>
      <w:spacing w:before="75" w:after="75" w:line="15" w:lineRule="atLeast"/>
    </w:pPr>
    <w:rPr>
      <w:sz w:val="2"/>
      <w:szCs w:val="2"/>
    </w:rPr>
  </w:style>
  <w:style w:type="paragraph" w:customStyle="1" w:styleId="navbar1">
    <w:name w:val="navbar1"/>
    <w:basedOn w:val="a3"/>
    <w:rsid w:val="002368CA"/>
    <w:pPr>
      <w:jc w:val="right"/>
    </w:pPr>
    <w:rPr>
      <w:sz w:val="19"/>
      <w:szCs w:val="19"/>
    </w:rPr>
  </w:style>
  <w:style w:type="paragraph" w:customStyle="1" w:styleId="prevbloc1">
    <w:name w:val="prev_bloc1"/>
    <w:basedOn w:val="a3"/>
    <w:rsid w:val="002368CA"/>
    <w:pPr>
      <w:spacing w:before="100" w:beforeAutospacing="1" w:after="100" w:afterAutospacing="1"/>
    </w:pPr>
  </w:style>
  <w:style w:type="paragraph" w:customStyle="1" w:styleId="nextbloc1">
    <w:name w:val="next_bloc1"/>
    <w:basedOn w:val="a3"/>
    <w:rsid w:val="002368CA"/>
    <w:pPr>
      <w:spacing w:before="100" w:beforeAutospacing="1" w:after="100" w:afterAutospacing="1"/>
      <w:jc w:val="right"/>
    </w:pPr>
  </w:style>
  <w:style w:type="paragraph" w:customStyle="1" w:styleId="entete3">
    <w:name w:val="entete3"/>
    <w:basedOn w:val="a3"/>
    <w:rsid w:val="002368CA"/>
    <w:pPr>
      <w:spacing w:before="100" w:beforeAutospacing="1" w:after="100" w:afterAutospacing="1"/>
    </w:pPr>
  </w:style>
  <w:style w:type="paragraph" w:customStyle="1" w:styleId="bloc2">
    <w:name w:val="bloc2"/>
    <w:basedOn w:val="a3"/>
    <w:rsid w:val="002368CA"/>
    <w:pPr>
      <w:spacing w:before="100" w:beforeAutospacing="1" w:after="100" w:afterAutospacing="1"/>
    </w:pPr>
  </w:style>
  <w:style w:type="paragraph" w:customStyle="1" w:styleId="taxoboxclassification1">
    <w:name w:val="taxobox_classification1"/>
    <w:basedOn w:val="a3"/>
    <w:rsid w:val="002368CA"/>
    <w:pPr>
      <w:spacing w:before="100" w:beforeAutospacing="1" w:after="100" w:afterAutospacing="1"/>
    </w:pPr>
    <w:rPr>
      <w:i/>
      <w:iCs/>
    </w:rPr>
  </w:style>
  <w:style w:type="paragraph" w:customStyle="1" w:styleId="rnormal1">
    <w:name w:val="rnormal1"/>
    <w:basedOn w:val="a3"/>
    <w:rsid w:val="002368CA"/>
    <w:pPr>
      <w:spacing w:before="100" w:beforeAutospacing="1" w:after="100" w:afterAutospacing="1"/>
    </w:pPr>
  </w:style>
  <w:style w:type="paragraph" w:customStyle="1" w:styleId="imgtoogle1">
    <w:name w:val="img_toogle1"/>
    <w:basedOn w:val="a3"/>
    <w:rsid w:val="002368CA"/>
    <w:pPr>
      <w:spacing w:before="100" w:beforeAutospacing="1" w:after="100" w:afterAutospacing="1"/>
    </w:pPr>
  </w:style>
  <w:style w:type="paragraph" w:customStyle="1" w:styleId="atoogle1">
    <w:name w:val="a_toogle1"/>
    <w:basedOn w:val="a3"/>
    <w:rsid w:val="002368CA"/>
    <w:pPr>
      <w:spacing w:before="100" w:beforeAutospacing="1" w:after="100" w:afterAutospacing="1"/>
      <w:jc w:val="center"/>
    </w:pPr>
    <w:rPr>
      <w:sz w:val="23"/>
      <w:szCs w:val="23"/>
    </w:rPr>
  </w:style>
  <w:style w:type="paragraph" w:customStyle="1" w:styleId="geopoint1">
    <w:name w:val="geopoint1"/>
    <w:basedOn w:val="a3"/>
    <w:rsid w:val="002368CA"/>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2368CA"/>
  </w:style>
  <w:style w:type="paragraph" w:customStyle="1" w:styleId="titre1">
    <w:name w:val="titre1"/>
    <w:basedOn w:val="a3"/>
    <w:rsid w:val="002368CA"/>
    <w:pPr>
      <w:spacing w:before="48" w:after="48"/>
      <w:jc w:val="center"/>
    </w:pPr>
  </w:style>
  <w:style w:type="paragraph" w:customStyle="1" w:styleId="e6e73">
    <w:name w:val="¶e6e7аголовок 3"/>
    <w:basedOn w:val="a3"/>
    <w:next w:val="a3"/>
    <w:rsid w:val="002368CA"/>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2368CA"/>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2368CA"/>
    <w:rPr>
      <w:sz w:val="17"/>
      <w:shd w:val="clear" w:color="auto" w:fill="FFFFFF"/>
    </w:rPr>
  </w:style>
  <w:style w:type="paragraph" w:customStyle="1" w:styleId="afffffffffff1">
    <w:name w:val="Подпись к таблице"/>
    <w:basedOn w:val="a3"/>
    <w:link w:val="afffffffffff0"/>
    <w:rsid w:val="002368CA"/>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2368CA"/>
    <w:rPr>
      <w:sz w:val="14"/>
      <w:shd w:val="clear" w:color="auto" w:fill="FFFFFF"/>
    </w:rPr>
  </w:style>
  <w:style w:type="paragraph" w:customStyle="1" w:styleId="6b">
    <w:name w:val="Основной текст (6)"/>
    <w:basedOn w:val="a3"/>
    <w:link w:val="6a"/>
    <w:rsid w:val="002368CA"/>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2368CA"/>
    <w:rPr>
      <w:sz w:val="22"/>
    </w:rPr>
  </w:style>
  <w:style w:type="character" w:customStyle="1" w:styleId="useremail">
    <w:name w:val="useremail"/>
    <w:rsid w:val="002368CA"/>
    <w:rPr>
      <w:b/>
      <w:color w:val="555555"/>
    </w:rPr>
  </w:style>
  <w:style w:type="character" w:customStyle="1" w:styleId="sel1">
    <w:name w:val="sel1"/>
    <w:rsid w:val="002368CA"/>
    <w:rPr>
      <w:shd w:val="clear" w:color="auto" w:fill="000000"/>
    </w:rPr>
  </w:style>
  <w:style w:type="character" w:customStyle="1" w:styleId="1ffffffa">
    <w:name w:val="Основной текст + Курсив1"/>
    <w:rsid w:val="002368CA"/>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2368CA"/>
    <w:rPr>
      <w:rFonts w:ascii="Times New Roman" w:hAnsi="Times New Roman"/>
      <w:b/>
      <w:i/>
      <w:spacing w:val="0"/>
      <w:sz w:val="20"/>
    </w:rPr>
  </w:style>
  <w:style w:type="character" w:customStyle="1" w:styleId="sel11">
    <w:name w:val="sel11"/>
    <w:rsid w:val="002368CA"/>
    <w:rPr>
      <w:b/>
    </w:rPr>
  </w:style>
  <w:style w:type="character" w:customStyle="1" w:styleId="bodyouter">
    <w:name w:val="body_outer"/>
    <w:rsid w:val="002368CA"/>
  </w:style>
  <w:style w:type="character" w:customStyle="1" w:styleId="at3">
    <w:name w:val="at3"/>
    <w:rsid w:val="002368CA"/>
    <w:rPr>
      <w:b/>
      <w:i/>
      <w:color w:val="00008B"/>
      <w:u w:val="single"/>
    </w:rPr>
  </w:style>
  <w:style w:type="character" w:customStyle="1" w:styleId="417">
    <w:name w:val="Знак4 Знак Знак1"/>
    <w:locked/>
    <w:rsid w:val="002368CA"/>
    <w:rPr>
      <w:rFonts w:ascii="Arial" w:hAnsi="Arial"/>
      <w:b/>
      <w:kern w:val="32"/>
      <w:sz w:val="32"/>
      <w:lang w:val="ru-RU" w:eastAsia="ru-RU"/>
    </w:rPr>
  </w:style>
  <w:style w:type="character" w:customStyle="1" w:styleId="21f4">
    <w:name w:val="Знак2 Знак Знак1"/>
    <w:locked/>
    <w:rsid w:val="002368CA"/>
    <w:rPr>
      <w:b/>
      <w:sz w:val="27"/>
      <w:lang w:val="ru-RU" w:eastAsia="ru-RU"/>
    </w:rPr>
  </w:style>
  <w:style w:type="character" w:customStyle="1" w:styleId="ilad">
    <w:name w:val="il_ad"/>
    <w:rsid w:val="002368CA"/>
  </w:style>
  <w:style w:type="character" w:customStyle="1" w:styleId="tooltipextranews">
    <w:name w:val="tooltip_extranews"/>
    <w:rsid w:val="002368CA"/>
    <w:rPr>
      <w:rFonts w:ascii="Times New Roman" w:hAnsi="Times New Roman"/>
    </w:rPr>
  </w:style>
  <w:style w:type="character" w:customStyle="1" w:styleId="needref">
    <w:name w:val="need_ref"/>
    <w:rsid w:val="002368CA"/>
    <w:rPr>
      <w:rFonts w:ascii="Times New Roman" w:hAnsi="Times New Roman"/>
    </w:rPr>
  </w:style>
  <w:style w:type="character" w:customStyle="1" w:styleId="up">
    <w:name w:val="up"/>
    <w:rsid w:val="002368CA"/>
    <w:rPr>
      <w:rFonts w:ascii="Times New Roman" w:hAnsi="Times New Roman"/>
    </w:rPr>
  </w:style>
  <w:style w:type="character" w:customStyle="1" w:styleId="down">
    <w:name w:val="down"/>
    <w:rsid w:val="002368CA"/>
    <w:rPr>
      <w:rFonts w:ascii="Times New Roman" w:hAnsi="Times New Roman"/>
    </w:rPr>
  </w:style>
  <w:style w:type="character" w:customStyle="1" w:styleId="ref">
    <w:name w:val="ref"/>
    <w:rsid w:val="002368CA"/>
    <w:rPr>
      <w:rFonts w:ascii="Times New Roman" w:hAnsi="Times New Roman"/>
    </w:rPr>
  </w:style>
  <w:style w:type="character" w:customStyle="1" w:styleId="up1">
    <w:name w:val="up1"/>
    <w:rsid w:val="002368CA"/>
    <w:rPr>
      <w:rFonts w:ascii="Times New Roman" w:hAnsi="Times New Roman"/>
      <w:color w:val="0645AD"/>
    </w:rPr>
  </w:style>
  <w:style w:type="character" w:customStyle="1" w:styleId="down1">
    <w:name w:val="down1"/>
    <w:rsid w:val="002368CA"/>
    <w:rPr>
      <w:rFonts w:ascii="Times New Roman" w:hAnsi="Times New Roman"/>
      <w:color w:val="0645AD"/>
    </w:rPr>
  </w:style>
  <w:style w:type="character" w:customStyle="1" w:styleId="up2">
    <w:name w:val="up2"/>
    <w:rsid w:val="002368CA"/>
    <w:rPr>
      <w:rFonts w:ascii="Times New Roman" w:hAnsi="Times New Roman"/>
      <w:vanish/>
    </w:rPr>
  </w:style>
  <w:style w:type="character" w:customStyle="1" w:styleId="down2">
    <w:name w:val="down2"/>
    <w:rsid w:val="002368CA"/>
    <w:rPr>
      <w:rFonts w:ascii="Times New Roman" w:hAnsi="Times New Roman"/>
      <w:vanish/>
    </w:rPr>
  </w:style>
  <w:style w:type="character" w:customStyle="1" w:styleId="toctoggle">
    <w:name w:val="toctoggle"/>
    <w:rsid w:val="002368CA"/>
    <w:rPr>
      <w:rFonts w:ascii="Times New Roman" w:hAnsi="Times New Roman"/>
    </w:rPr>
  </w:style>
  <w:style w:type="character" w:customStyle="1" w:styleId="tocnumber">
    <w:name w:val="tocnumber"/>
    <w:rsid w:val="002368CA"/>
    <w:rPr>
      <w:rFonts w:ascii="Times New Roman" w:hAnsi="Times New Roman"/>
    </w:rPr>
  </w:style>
  <w:style w:type="character" w:customStyle="1" w:styleId="romain1">
    <w:name w:val="romain1"/>
    <w:rsid w:val="002368CA"/>
    <w:rPr>
      <w:rFonts w:ascii="Times New Roman" w:hAnsi="Times New Roman"/>
      <w:smallCaps/>
    </w:rPr>
  </w:style>
  <w:style w:type="character" w:customStyle="1" w:styleId="editsection2">
    <w:name w:val="editsection2"/>
    <w:rsid w:val="002368CA"/>
    <w:rPr>
      <w:rFonts w:ascii="Times New Roman" w:hAnsi="Times New Roman"/>
    </w:rPr>
  </w:style>
  <w:style w:type="character" w:customStyle="1" w:styleId="mw-headline2">
    <w:name w:val="mw-headline2"/>
    <w:rsid w:val="002368CA"/>
    <w:rPr>
      <w:rFonts w:ascii="Times New Roman" w:hAnsi="Times New Roman"/>
    </w:rPr>
  </w:style>
  <w:style w:type="character" w:customStyle="1" w:styleId="750">
    <w:name w:val="Основной текст (7)5"/>
    <w:rsid w:val="002368CA"/>
    <w:rPr>
      <w:rFonts w:ascii="Times New Roman" w:hAnsi="Times New Roman"/>
      <w:spacing w:val="0"/>
      <w:sz w:val="20"/>
    </w:rPr>
  </w:style>
  <w:style w:type="character" w:customStyle="1" w:styleId="term1">
    <w:name w:val="term1"/>
    <w:rsid w:val="002368CA"/>
    <w:rPr>
      <w:b/>
      <w:i/>
      <w:color w:val="121F48"/>
    </w:rPr>
  </w:style>
  <w:style w:type="character" w:customStyle="1" w:styleId="fontstyle290">
    <w:name w:val="fontstyle29"/>
    <w:rsid w:val="002368CA"/>
    <w:rPr>
      <w:rFonts w:ascii="Times New Roman" w:hAnsi="Times New Roman"/>
    </w:rPr>
  </w:style>
  <w:style w:type="character" w:customStyle="1" w:styleId="4c">
    <w:name w:val="Знак4 Знак Знак"/>
    <w:locked/>
    <w:rsid w:val="002368CA"/>
    <w:rPr>
      <w:rFonts w:ascii="Arial" w:hAnsi="Arial"/>
      <w:b/>
      <w:kern w:val="32"/>
      <w:sz w:val="32"/>
      <w:lang w:val="ru-RU" w:eastAsia="ru-RU"/>
    </w:rPr>
  </w:style>
  <w:style w:type="character" w:customStyle="1" w:styleId="2fff7">
    <w:name w:val="Знак2 Знак Знак"/>
    <w:semiHidden/>
    <w:locked/>
    <w:rsid w:val="002368CA"/>
    <w:rPr>
      <w:rFonts w:ascii="Arial" w:hAnsi="Arial"/>
      <w:b/>
      <w:sz w:val="26"/>
      <w:lang w:val="ru-RU" w:eastAsia="ru-RU"/>
    </w:rPr>
  </w:style>
  <w:style w:type="character" w:customStyle="1" w:styleId="-FN0">
    <w:name w:val="Текст сноски-FN Знак Знак Знак"/>
    <w:semiHidden/>
    <w:locked/>
    <w:rsid w:val="002368CA"/>
    <w:rPr>
      <w:lang w:eastAsia="ru-RU"/>
    </w:rPr>
  </w:style>
  <w:style w:type="character" w:customStyle="1" w:styleId="style50">
    <w:name w:val="style5"/>
    <w:rsid w:val="002368CA"/>
  </w:style>
  <w:style w:type="character" w:customStyle="1" w:styleId="721">
    <w:name w:val="Основной текст (7)2"/>
    <w:rsid w:val="002368CA"/>
    <w:rPr>
      <w:rFonts w:ascii="Times New Roman" w:hAnsi="Times New Roman"/>
      <w:spacing w:val="0"/>
      <w:sz w:val="20"/>
    </w:rPr>
  </w:style>
  <w:style w:type="character" w:customStyle="1" w:styleId="760">
    <w:name w:val="Основной текст (7)6"/>
    <w:rsid w:val="002368CA"/>
    <w:rPr>
      <w:rFonts w:ascii="Times New Roman" w:hAnsi="Times New Roman"/>
      <w:spacing w:val="0"/>
      <w:sz w:val="20"/>
    </w:rPr>
  </w:style>
  <w:style w:type="character" w:customStyle="1" w:styleId="Absatz-Standardschriftart">
    <w:name w:val="Absatz-Standardschriftart"/>
    <w:rsid w:val="002368CA"/>
  </w:style>
  <w:style w:type="character" w:customStyle="1" w:styleId="WW-Absatz-Standardschriftart">
    <w:name w:val="WW-Absatz-Standardschriftart"/>
    <w:rsid w:val="002368CA"/>
  </w:style>
  <w:style w:type="character" w:customStyle="1" w:styleId="FontStyle23">
    <w:name w:val="Font Style23"/>
    <w:rsid w:val="002368CA"/>
    <w:rPr>
      <w:rFonts w:ascii="Times New Roman" w:hAnsi="Times New Roman"/>
      <w:b/>
      <w:sz w:val="20"/>
    </w:rPr>
  </w:style>
  <w:style w:type="character" w:customStyle="1" w:styleId="b-serp-urlitem">
    <w:name w:val="b-serp-url__item"/>
    <w:rsid w:val="002368CA"/>
    <w:rPr>
      <w:rFonts w:ascii="Times New Roman" w:hAnsi="Times New Roman"/>
    </w:rPr>
  </w:style>
  <w:style w:type="character" w:customStyle="1" w:styleId="79">
    <w:name w:val="Основной текст (7)9"/>
    <w:rsid w:val="002368CA"/>
    <w:rPr>
      <w:rFonts w:ascii="Times New Roman" w:hAnsi="Times New Roman"/>
      <w:spacing w:val="0"/>
      <w:sz w:val="20"/>
    </w:rPr>
  </w:style>
  <w:style w:type="character" w:customStyle="1" w:styleId="afffffffffff2">
    <w:name w:val="пример"/>
    <w:rsid w:val="002368CA"/>
    <w:rPr>
      <w:rFonts w:ascii="Times New Roman" w:hAnsi="Times New Roman"/>
    </w:rPr>
  </w:style>
  <w:style w:type="character" w:customStyle="1" w:styleId="first-letter">
    <w:name w:val="first-letter"/>
    <w:rsid w:val="002368CA"/>
  </w:style>
  <w:style w:type="character" w:customStyle="1" w:styleId="indicateur-langue1">
    <w:name w:val="indicateur-langue1"/>
    <w:rsid w:val="002368CA"/>
    <w:rPr>
      <w:rFonts w:ascii="Courier New" w:hAnsi="Courier New"/>
      <w:b/>
      <w:sz w:val="24"/>
    </w:rPr>
  </w:style>
  <w:style w:type="character" w:customStyle="1" w:styleId="italique1">
    <w:name w:val="italique1"/>
    <w:rsid w:val="002368CA"/>
    <w:rPr>
      <w:i/>
    </w:rPr>
  </w:style>
  <w:style w:type="character" w:customStyle="1" w:styleId="hl21">
    <w:name w:val="hl21"/>
    <w:rsid w:val="002368CA"/>
    <w:rPr>
      <w:b/>
      <w:sz w:val="24"/>
    </w:rPr>
  </w:style>
  <w:style w:type="character" w:customStyle="1" w:styleId="m1">
    <w:name w:val="m1"/>
    <w:rsid w:val="002368CA"/>
    <w:rPr>
      <w:rFonts w:ascii="Tahoma" w:hAnsi="Tahoma"/>
      <w:sz w:val="18"/>
      <w:u w:val="none"/>
    </w:rPr>
  </w:style>
  <w:style w:type="character" w:customStyle="1" w:styleId="trd12">
    <w:name w:val="trd12"/>
    <w:rsid w:val="002368CA"/>
  </w:style>
  <w:style w:type="character" w:customStyle="1" w:styleId="mr1">
    <w:name w:val="mr1"/>
    <w:rsid w:val="002368CA"/>
    <w:rPr>
      <w:rFonts w:ascii="Tahoma" w:hAnsi="Tahoma"/>
      <w:color w:val="800000"/>
      <w:sz w:val="18"/>
      <w:u w:val="none"/>
    </w:rPr>
  </w:style>
  <w:style w:type="character" w:customStyle="1" w:styleId="trd121">
    <w:name w:val="trd121"/>
    <w:rsid w:val="002368CA"/>
    <w:rPr>
      <w:rFonts w:ascii="Arial" w:hAnsi="Arial"/>
      <w:b/>
      <w:color w:val="800000"/>
      <w:sz w:val="18"/>
      <w:u w:val="none"/>
    </w:rPr>
  </w:style>
  <w:style w:type="character" w:customStyle="1" w:styleId="hlnormal">
    <w:name w:val="hlnormal"/>
    <w:rsid w:val="002368CA"/>
  </w:style>
  <w:style w:type="character" w:customStyle="1" w:styleId="bod1">
    <w:name w:val="bod1"/>
    <w:rsid w:val="002368CA"/>
  </w:style>
  <w:style w:type="paragraph" w:customStyle="1" w:styleId="914">
    <w:name w:val="Знак91"/>
    <w:basedOn w:val="a3"/>
    <w:rsid w:val="002368CA"/>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2368CA"/>
    <w:rPr>
      <w:rFonts w:ascii="Arial" w:hAnsi="Arial"/>
      <w:b/>
      <w:kern w:val="32"/>
      <w:sz w:val="32"/>
      <w:lang w:val="ru-RU" w:eastAsia="ru-RU"/>
    </w:rPr>
  </w:style>
  <w:style w:type="character" w:customStyle="1" w:styleId="2114">
    <w:name w:val="Знак2 Знак Знак11"/>
    <w:locked/>
    <w:rsid w:val="002368CA"/>
    <w:rPr>
      <w:b/>
      <w:sz w:val="27"/>
      <w:lang w:val="ru-RU" w:eastAsia="ru-RU"/>
    </w:rPr>
  </w:style>
  <w:style w:type="character" w:customStyle="1" w:styleId="422">
    <w:name w:val="Знак4 Знак Знак2"/>
    <w:locked/>
    <w:rsid w:val="002368CA"/>
    <w:rPr>
      <w:rFonts w:ascii="Arial" w:hAnsi="Arial"/>
      <w:b/>
      <w:kern w:val="32"/>
      <w:sz w:val="32"/>
      <w:lang w:val="ru-RU" w:eastAsia="ru-RU"/>
    </w:rPr>
  </w:style>
  <w:style w:type="character" w:customStyle="1" w:styleId="22b">
    <w:name w:val="Знак2 Знак Знак2"/>
    <w:locked/>
    <w:rsid w:val="002368CA"/>
    <w:rPr>
      <w:rFonts w:ascii="Arial" w:hAnsi="Arial"/>
      <w:b/>
      <w:sz w:val="26"/>
      <w:lang w:val="ru-RU" w:eastAsia="ru-RU"/>
    </w:rPr>
  </w:style>
  <w:style w:type="character" w:customStyle="1" w:styleId="spellingerror">
    <w:name w:val="spellingerror"/>
    <w:rsid w:val="002368CA"/>
  </w:style>
  <w:style w:type="character" w:customStyle="1" w:styleId="contextualspellingandgrammarerror">
    <w:name w:val="contextualspellingandgrammarerror"/>
    <w:rsid w:val="002368CA"/>
  </w:style>
  <w:style w:type="character" w:customStyle="1" w:styleId="normaltextrun1">
    <w:name w:val="normaltextrun1"/>
    <w:rsid w:val="002368CA"/>
  </w:style>
  <w:style w:type="character" w:customStyle="1" w:styleId="eop">
    <w:name w:val="eop"/>
    <w:rsid w:val="002368CA"/>
  </w:style>
  <w:style w:type="character" w:customStyle="1" w:styleId="PlainTextChar2">
    <w:name w:val="Plain Text Char2"/>
    <w:aliases w:val="Heading 12 Char1,Знак3 Char,Plain Text Char21,Heading 12 Char12"/>
    <w:locked/>
    <w:rsid w:val="002368CA"/>
    <w:rPr>
      <w:rFonts w:ascii="Courier New" w:hAnsi="Courier New"/>
      <w:sz w:val="20"/>
    </w:rPr>
  </w:style>
  <w:style w:type="character" w:customStyle="1" w:styleId="FontStyle182">
    <w:name w:val="Font Style182"/>
    <w:rsid w:val="002368CA"/>
    <w:rPr>
      <w:rFonts w:ascii="Times New Roman" w:hAnsi="Times New Roman"/>
      <w:sz w:val="18"/>
    </w:rPr>
  </w:style>
  <w:style w:type="character" w:customStyle="1" w:styleId="CommentTextChar2">
    <w:name w:val="Comment Text Char2"/>
    <w:locked/>
    <w:rsid w:val="002368CA"/>
  </w:style>
  <w:style w:type="character" w:customStyle="1" w:styleId="HeaderChar2">
    <w:name w:val="Header Char2"/>
    <w:locked/>
    <w:rsid w:val="002368CA"/>
    <w:rPr>
      <w:sz w:val="24"/>
    </w:rPr>
  </w:style>
  <w:style w:type="character" w:customStyle="1" w:styleId="FooterChar2">
    <w:name w:val="Footer Char2"/>
    <w:locked/>
    <w:rsid w:val="002368CA"/>
    <w:rPr>
      <w:sz w:val="24"/>
    </w:rPr>
  </w:style>
  <w:style w:type="character" w:customStyle="1" w:styleId="EndnoteTextChar2">
    <w:name w:val="Endnote Text Char2"/>
    <w:locked/>
    <w:rsid w:val="002368CA"/>
    <w:rPr>
      <w:color w:val="000000"/>
      <w:sz w:val="24"/>
    </w:rPr>
  </w:style>
  <w:style w:type="character" w:customStyle="1" w:styleId="MacroTextChar1">
    <w:name w:val="Macro Text Char1"/>
    <w:locked/>
    <w:rsid w:val="002368CA"/>
    <w:rPr>
      <w:rFonts w:ascii="Courier New" w:hAnsi="Courier New"/>
      <w:sz w:val="22"/>
      <w:lang w:val="en-US" w:eastAsia="en-US"/>
    </w:rPr>
  </w:style>
  <w:style w:type="character" w:customStyle="1" w:styleId="TitleChar2">
    <w:name w:val="Title Char2"/>
    <w:locked/>
    <w:rsid w:val="002368CA"/>
    <w:rPr>
      <w:sz w:val="24"/>
      <w:lang w:val="en-US"/>
    </w:rPr>
  </w:style>
  <w:style w:type="character" w:customStyle="1" w:styleId="SubtitleChar2">
    <w:name w:val="Subtitle Char2"/>
    <w:locked/>
    <w:rsid w:val="002368CA"/>
    <w:rPr>
      <w:rFonts w:ascii="PragmaticaCTT" w:hAnsi="PragmaticaCTT"/>
      <w:b/>
      <w:sz w:val="24"/>
    </w:rPr>
  </w:style>
  <w:style w:type="character" w:customStyle="1" w:styleId="BodyTextFirstIndentChar2">
    <w:name w:val="Body Text First Indent Char2"/>
    <w:locked/>
    <w:rsid w:val="002368CA"/>
    <w:rPr>
      <w:rFonts w:ascii="Times New Roman" w:hAnsi="Times New Roman"/>
      <w:sz w:val="24"/>
      <w:lang w:eastAsia="ru-RU"/>
    </w:rPr>
  </w:style>
  <w:style w:type="character" w:customStyle="1" w:styleId="BodyTextIndent2Char2">
    <w:name w:val="Body Text Indent 2 Char2"/>
    <w:locked/>
    <w:rsid w:val="002368CA"/>
    <w:rPr>
      <w:sz w:val="24"/>
    </w:rPr>
  </w:style>
  <w:style w:type="character" w:customStyle="1" w:styleId="BodyTextIndent3Char2">
    <w:name w:val="Body Text Indent 3 Char2"/>
    <w:locked/>
    <w:rsid w:val="002368CA"/>
    <w:rPr>
      <w:sz w:val="16"/>
    </w:rPr>
  </w:style>
  <w:style w:type="character" w:customStyle="1" w:styleId="DocumentMapChar2">
    <w:name w:val="Document Map Char2"/>
    <w:locked/>
    <w:rsid w:val="002368CA"/>
    <w:rPr>
      <w:rFonts w:ascii="Tahoma" w:hAnsi="Tahoma"/>
    </w:rPr>
  </w:style>
  <w:style w:type="character" w:customStyle="1" w:styleId="BalloonTextChar2">
    <w:name w:val="Balloon Text Char2"/>
    <w:locked/>
    <w:rsid w:val="002368CA"/>
    <w:rPr>
      <w:rFonts w:ascii="Tahoma" w:hAnsi="Tahoma"/>
      <w:sz w:val="16"/>
    </w:rPr>
  </w:style>
  <w:style w:type="character" w:customStyle="1" w:styleId="NoSpacingChar3">
    <w:name w:val="No Spacing Char3"/>
    <w:locked/>
    <w:rsid w:val="002368CA"/>
    <w:rPr>
      <w:sz w:val="22"/>
      <w:lang w:val="en-US" w:eastAsia="en-US"/>
    </w:rPr>
  </w:style>
  <w:style w:type="paragraph" w:customStyle="1" w:styleId="12d">
    <w:name w:val="Подзаголовок12"/>
    <w:basedOn w:val="a3"/>
    <w:rsid w:val="002368CA"/>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2368CA"/>
    <w:rPr>
      <w:rFonts w:ascii="Times New Roman" w:hAnsi="Times New Roman"/>
      <w:sz w:val="24"/>
      <w:lang w:val="en-US"/>
    </w:rPr>
  </w:style>
  <w:style w:type="character" w:customStyle="1" w:styleId="1ffffffb">
    <w:name w:val="Заголовок Знак1"/>
    <w:rsid w:val="002368CA"/>
    <w:rPr>
      <w:rFonts w:ascii="Calibri Light" w:hAnsi="Calibri Light"/>
      <w:spacing w:val="-10"/>
      <w:kern w:val="28"/>
      <w:sz w:val="56"/>
      <w:lang w:eastAsia="ru-RU"/>
    </w:rPr>
  </w:style>
  <w:style w:type="character" w:customStyle="1" w:styleId="QuoteChar4">
    <w:name w:val="Quote Char4"/>
    <w:link w:val="22c"/>
    <w:locked/>
    <w:rsid w:val="002368CA"/>
    <w:rPr>
      <w:i/>
      <w:color w:val="000000"/>
    </w:rPr>
  </w:style>
  <w:style w:type="paragraph" w:customStyle="1" w:styleId="22c">
    <w:name w:val="Цитата 22"/>
    <w:basedOn w:val="a3"/>
    <w:next w:val="a3"/>
    <w:link w:val="QuoteChar4"/>
    <w:rsid w:val="002368CA"/>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2368CA"/>
    <w:rPr>
      <w:rFonts w:ascii="Calibri" w:hAnsi="Calibri" w:cs="Times New Roman"/>
      <w:i/>
      <w:color w:val="000000"/>
      <w:sz w:val="20"/>
      <w:szCs w:val="20"/>
    </w:rPr>
  </w:style>
  <w:style w:type="character" w:customStyle="1" w:styleId="IntenseQuoteChar4">
    <w:name w:val="Intense Quote Char4"/>
    <w:link w:val="2fff8"/>
    <w:locked/>
    <w:rsid w:val="002368CA"/>
    <w:rPr>
      <w:b/>
      <w:i/>
      <w:color w:val="4F81BD"/>
    </w:rPr>
  </w:style>
  <w:style w:type="paragraph" w:customStyle="1" w:styleId="2fff8">
    <w:name w:val="Выделенная цитата2"/>
    <w:basedOn w:val="a3"/>
    <w:next w:val="a3"/>
    <w:link w:val="IntenseQuoteChar4"/>
    <w:rsid w:val="002368CA"/>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2368CA"/>
    <w:rPr>
      <w:rFonts w:ascii="Calibri" w:hAnsi="Calibri" w:cs="Times New Roman"/>
      <w:b/>
      <w:i/>
      <w:color w:val="4F81BD"/>
      <w:sz w:val="20"/>
      <w:szCs w:val="20"/>
    </w:rPr>
  </w:style>
  <w:style w:type="character" w:customStyle="1" w:styleId="5510">
    <w:name w:val="Знак Знак551"/>
    <w:locked/>
    <w:rsid w:val="002368CA"/>
    <w:rPr>
      <w:sz w:val="24"/>
      <w:lang w:val="ru-RU" w:eastAsia="ru-RU"/>
    </w:rPr>
  </w:style>
  <w:style w:type="character" w:customStyle="1" w:styleId="6510">
    <w:name w:val="Знак Знак651"/>
    <w:locked/>
    <w:rsid w:val="002368CA"/>
    <w:rPr>
      <w:b/>
      <w:sz w:val="27"/>
      <w:lang w:val="ru-RU" w:eastAsia="ru-RU"/>
    </w:rPr>
  </w:style>
  <w:style w:type="character" w:customStyle="1" w:styleId="6410">
    <w:name w:val="Знак Знак641"/>
    <w:locked/>
    <w:rsid w:val="002368CA"/>
    <w:rPr>
      <w:b/>
      <w:sz w:val="28"/>
      <w:lang w:val="ru-RU" w:eastAsia="ru-RU"/>
    </w:rPr>
  </w:style>
  <w:style w:type="character" w:customStyle="1" w:styleId="631">
    <w:name w:val="Знак Знак631"/>
    <w:locked/>
    <w:rsid w:val="002368CA"/>
    <w:rPr>
      <w:b/>
      <w:i/>
      <w:sz w:val="26"/>
      <w:lang w:val="ru-RU" w:eastAsia="ru-RU"/>
    </w:rPr>
  </w:style>
  <w:style w:type="character" w:customStyle="1" w:styleId="6210">
    <w:name w:val="Знак Знак621"/>
    <w:locked/>
    <w:rsid w:val="002368CA"/>
    <w:rPr>
      <w:sz w:val="24"/>
      <w:lang w:val="ru-RU" w:eastAsia="ru-RU"/>
    </w:rPr>
  </w:style>
  <w:style w:type="character" w:customStyle="1" w:styleId="6010">
    <w:name w:val="Знак Знак601"/>
    <w:locked/>
    <w:rsid w:val="002368CA"/>
    <w:rPr>
      <w:i/>
      <w:sz w:val="24"/>
      <w:lang w:val="ru-RU" w:eastAsia="ru-RU"/>
    </w:rPr>
  </w:style>
  <w:style w:type="character" w:customStyle="1" w:styleId="591">
    <w:name w:val="Знак Знак591"/>
    <w:locked/>
    <w:rsid w:val="002368CA"/>
    <w:rPr>
      <w:rFonts w:ascii="Arial" w:hAnsi="Arial"/>
      <w:sz w:val="22"/>
      <w:lang w:val="ru-RU" w:eastAsia="ru-RU"/>
    </w:rPr>
  </w:style>
  <w:style w:type="character" w:customStyle="1" w:styleId="5810">
    <w:name w:val="Знак Знак581"/>
    <w:locked/>
    <w:rsid w:val="002368CA"/>
    <w:rPr>
      <w:rFonts w:ascii="Courier New" w:hAnsi="Courier New"/>
      <w:lang w:val="ru-RU" w:eastAsia="ru-RU"/>
    </w:rPr>
  </w:style>
  <w:style w:type="character" w:customStyle="1" w:styleId="5710">
    <w:name w:val="Знак Знак571"/>
    <w:locked/>
    <w:rsid w:val="002368CA"/>
    <w:rPr>
      <w:lang w:val="ru-RU" w:eastAsia="ru-RU"/>
    </w:rPr>
  </w:style>
  <w:style w:type="character" w:customStyle="1" w:styleId="5610">
    <w:name w:val="Знак Знак561"/>
    <w:locked/>
    <w:rsid w:val="002368CA"/>
    <w:rPr>
      <w:sz w:val="24"/>
      <w:lang w:val="ru-RU" w:eastAsia="ru-RU"/>
    </w:rPr>
  </w:style>
  <w:style w:type="character" w:customStyle="1" w:styleId="5410">
    <w:name w:val="Знак Знак541"/>
    <w:locked/>
    <w:rsid w:val="002368CA"/>
    <w:rPr>
      <w:sz w:val="24"/>
      <w:lang w:val="en-US" w:eastAsia="ru-RU"/>
    </w:rPr>
  </w:style>
  <w:style w:type="character" w:customStyle="1" w:styleId="6710">
    <w:name w:val="Знак Знак671"/>
    <w:rsid w:val="002368CA"/>
    <w:rPr>
      <w:rFonts w:ascii="Arial" w:hAnsi="Arial"/>
      <w:b/>
      <w:sz w:val="26"/>
    </w:rPr>
  </w:style>
  <w:style w:type="character" w:customStyle="1" w:styleId="6610">
    <w:name w:val="Знак Знак661"/>
    <w:rsid w:val="002368CA"/>
    <w:rPr>
      <w:b/>
      <w:sz w:val="28"/>
    </w:rPr>
  </w:style>
  <w:style w:type="character" w:customStyle="1" w:styleId="7010">
    <w:name w:val="Знак Знак701"/>
    <w:rsid w:val="002368CA"/>
    <w:rPr>
      <w:rFonts w:ascii="Arial" w:hAnsi="Arial"/>
      <w:b/>
      <w:sz w:val="26"/>
    </w:rPr>
  </w:style>
  <w:style w:type="character" w:customStyle="1" w:styleId="691">
    <w:name w:val="Знак Знак691"/>
    <w:rsid w:val="002368CA"/>
    <w:rPr>
      <w:b/>
      <w:sz w:val="28"/>
    </w:rPr>
  </w:style>
  <w:style w:type="character" w:customStyle="1" w:styleId="681">
    <w:name w:val="Знак Знак681"/>
    <w:rsid w:val="002368CA"/>
    <w:rPr>
      <w:b/>
      <w:i/>
      <w:sz w:val="26"/>
    </w:rPr>
  </w:style>
  <w:style w:type="character" w:customStyle="1" w:styleId="2fff9">
    <w:name w:val="Текст сноски Знак2"/>
    <w:semiHidden/>
    <w:rsid w:val="002368CA"/>
    <w:rPr>
      <w:rFonts w:ascii="Times New Roman" w:hAnsi="Times New Roman"/>
      <w:sz w:val="20"/>
    </w:rPr>
  </w:style>
  <w:style w:type="paragraph" w:customStyle="1" w:styleId="3fd">
    <w:name w:val="3"/>
    <w:basedOn w:val="a3"/>
    <w:next w:val="114"/>
    <w:rsid w:val="002368CA"/>
    <w:pPr>
      <w:jc w:val="center"/>
    </w:pPr>
    <w:rPr>
      <w:sz w:val="28"/>
      <w:lang w:val="en-US"/>
    </w:rPr>
  </w:style>
  <w:style w:type="paragraph" w:customStyle="1" w:styleId="3fe">
    <w:name w:val="Абзац списка3"/>
    <w:basedOn w:val="a3"/>
    <w:link w:val="ListParagraphChar3"/>
    <w:rsid w:val="002368CA"/>
    <w:pPr>
      <w:ind w:left="708"/>
    </w:pPr>
    <w:rPr>
      <w:sz w:val="20"/>
      <w:szCs w:val="20"/>
    </w:rPr>
  </w:style>
  <w:style w:type="character" w:customStyle="1" w:styleId="ListParagraphChar3">
    <w:name w:val="List Paragraph Char3"/>
    <w:link w:val="3fe"/>
    <w:locked/>
    <w:rsid w:val="002368CA"/>
    <w:rPr>
      <w:rFonts w:ascii="Times New Roman" w:eastAsia="Times New Roman" w:hAnsi="Times New Roman" w:cs="Times New Roman"/>
      <w:sz w:val="20"/>
      <w:szCs w:val="20"/>
      <w:lang w:eastAsia="ru-RU"/>
    </w:rPr>
  </w:style>
  <w:style w:type="paragraph" w:customStyle="1" w:styleId="5a">
    <w:name w:val="Обычный5"/>
    <w:rsid w:val="002368CA"/>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2368CA"/>
    <w:rPr>
      <w:rFonts w:ascii="Times New Roman" w:hAnsi="Times New Roman"/>
    </w:rPr>
  </w:style>
  <w:style w:type="paragraph" w:customStyle="1" w:styleId="msonormal0">
    <w:name w:val="msonormal"/>
    <w:basedOn w:val="a3"/>
    <w:rsid w:val="002368CA"/>
    <w:pPr>
      <w:spacing w:before="100" w:beforeAutospacing="1" w:after="100" w:afterAutospacing="1"/>
    </w:pPr>
  </w:style>
  <w:style w:type="table" w:customStyle="1" w:styleId="2fffa">
    <w:name w:val="Сетка таблицы2"/>
    <w:rsid w:val="002368CA"/>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2368CA"/>
    <w:rPr>
      <w:lang w:val="en-US"/>
    </w:rPr>
  </w:style>
  <w:style w:type="paragraph" w:customStyle="1" w:styleId="2fffb">
    <w:name w:val="Без интервала2"/>
    <w:link w:val="NoSpacingChar2"/>
    <w:rsid w:val="002368CA"/>
    <w:pPr>
      <w:spacing w:beforeAutospacing="1" w:after="0" w:afterAutospacing="1" w:line="240" w:lineRule="auto"/>
    </w:pPr>
    <w:rPr>
      <w:lang w:val="en-US"/>
    </w:rPr>
  </w:style>
  <w:style w:type="paragraph" w:customStyle="1" w:styleId="21f5">
    <w:name w:val="Обычный21"/>
    <w:rsid w:val="002368CA"/>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2368CA"/>
    <w:rPr>
      <w:color w:val="808080"/>
    </w:rPr>
  </w:style>
  <w:style w:type="character" w:customStyle="1" w:styleId="2fffd">
    <w:name w:val="Слабое выделение2"/>
    <w:rsid w:val="002368CA"/>
    <w:rPr>
      <w:i/>
      <w:color w:val="808080"/>
    </w:rPr>
  </w:style>
  <w:style w:type="character" w:customStyle="1" w:styleId="2fffe">
    <w:name w:val="Сильное выделение2"/>
    <w:rsid w:val="002368CA"/>
    <w:rPr>
      <w:b/>
      <w:i/>
      <w:color w:val="4F81BD"/>
    </w:rPr>
  </w:style>
  <w:style w:type="character" w:customStyle="1" w:styleId="2ffff">
    <w:name w:val="Слабая ссылка2"/>
    <w:rsid w:val="002368CA"/>
    <w:rPr>
      <w:smallCaps/>
      <w:color w:val="C0504D"/>
      <w:u w:val="single"/>
    </w:rPr>
  </w:style>
  <w:style w:type="character" w:customStyle="1" w:styleId="2ffff0">
    <w:name w:val="Сильная ссылка2"/>
    <w:rsid w:val="002368CA"/>
    <w:rPr>
      <w:b/>
      <w:smallCaps/>
      <w:color w:val="C0504D"/>
      <w:spacing w:val="5"/>
      <w:u w:val="single"/>
    </w:rPr>
  </w:style>
  <w:style w:type="character" w:customStyle="1" w:styleId="2ffff1">
    <w:name w:val="Название книги2"/>
    <w:rsid w:val="002368CA"/>
    <w:rPr>
      <w:b/>
      <w:smallCaps/>
      <w:spacing w:val="5"/>
    </w:rPr>
  </w:style>
  <w:style w:type="paragraph" w:customStyle="1" w:styleId="2ffff2">
    <w:name w:val="Заголовок оглавления2"/>
    <w:basedOn w:val="11"/>
    <w:next w:val="a3"/>
    <w:rsid w:val="002368CA"/>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2368CA"/>
    <w:pPr>
      <w:jc w:val="center"/>
    </w:pPr>
    <w:rPr>
      <w:sz w:val="20"/>
      <w:szCs w:val="20"/>
      <w:lang w:val="en-US"/>
    </w:rPr>
  </w:style>
  <w:style w:type="character" w:customStyle="1" w:styleId="3ff">
    <w:name w:val="Название Знак3"/>
    <w:link w:val="83"/>
    <w:locked/>
    <w:rsid w:val="002368CA"/>
    <w:rPr>
      <w:rFonts w:ascii="Times New Roman" w:eastAsia="Times New Roman" w:hAnsi="Times New Roman" w:cs="Times New Roman"/>
      <w:sz w:val="20"/>
      <w:szCs w:val="20"/>
      <w:lang w:val="en-US" w:eastAsia="ru-RU"/>
    </w:rPr>
  </w:style>
  <w:style w:type="paragraph" w:customStyle="1" w:styleId="31e">
    <w:name w:val="Абзац списка31"/>
    <w:basedOn w:val="a3"/>
    <w:rsid w:val="002368CA"/>
    <w:pPr>
      <w:ind w:left="708"/>
    </w:pPr>
    <w:rPr>
      <w:sz w:val="20"/>
      <w:szCs w:val="20"/>
    </w:rPr>
  </w:style>
  <w:style w:type="character" w:customStyle="1" w:styleId="21f6">
    <w:name w:val="Слабое выделение21"/>
    <w:rsid w:val="002368CA"/>
    <w:rPr>
      <w:i/>
      <w:color w:val="808080"/>
    </w:rPr>
  </w:style>
  <w:style w:type="paragraph" w:customStyle="1" w:styleId="516">
    <w:name w:val="Обычный51"/>
    <w:basedOn w:val="a3"/>
    <w:rsid w:val="002368CA"/>
    <w:pPr>
      <w:spacing w:before="100" w:beforeAutospacing="1" w:after="100" w:afterAutospacing="1"/>
    </w:pPr>
  </w:style>
  <w:style w:type="paragraph" w:customStyle="1" w:styleId="21f7">
    <w:name w:val="Без интервала21"/>
    <w:rsid w:val="002368CA"/>
    <w:pPr>
      <w:spacing w:after="0" w:line="240" w:lineRule="auto"/>
    </w:pPr>
    <w:rPr>
      <w:rFonts w:ascii="Calibri" w:eastAsia="Times New Roman" w:hAnsi="Calibri" w:cs="Times New Roman"/>
      <w:lang w:val="en-US"/>
    </w:rPr>
  </w:style>
  <w:style w:type="character" w:customStyle="1" w:styleId="21f8">
    <w:name w:val="Сильное выделение21"/>
    <w:rsid w:val="002368CA"/>
    <w:rPr>
      <w:b/>
      <w:i/>
      <w:color w:val="4F81BD"/>
    </w:rPr>
  </w:style>
  <w:style w:type="paragraph" w:customStyle="1" w:styleId="2ffff3">
    <w:name w:val="Подзаголовок2"/>
    <w:basedOn w:val="a3"/>
    <w:rsid w:val="002368CA"/>
    <w:pPr>
      <w:spacing w:line="312" w:lineRule="auto"/>
    </w:pPr>
    <w:rPr>
      <w:rFonts w:ascii="Arial" w:hAnsi="Arial" w:cs="Arial"/>
      <w:b/>
      <w:bCs/>
      <w:color w:val="000000"/>
      <w:sz w:val="20"/>
      <w:szCs w:val="20"/>
    </w:rPr>
  </w:style>
  <w:style w:type="paragraph" w:customStyle="1" w:styleId="6c">
    <w:name w:val="Обычный6"/>
    <w:basedOn w:val="a3"/>
    <w:rsid w:val="002368CA"/>
    <w:pPr>
      <w:spacing w:before="100" w:beforeAutospacing="1" w:after="100" w:afterAutospacing="1"/>
    </w:pPr>
  </w:style>
  <w:style w:type="paragraph" w:customStyle="1" w:styleId="3ff0">
    <w:name w:val="Подзаголовок3"/>
    <w:basedOn w:val="a3"/>
    <w:rsid w:val="002368CA"/>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2368CA"/>
    <w:rPr>
      <w:rFonts w:ascii="Courier New" w:hAnsi="Courier New"/>
      <w:sz w:val="20"/>
    </w:rPr>
  </w:style>
  <w:style w:type="character" w:customStyle="1" w:styleId="3311">
    <w:name w:val="Знак3 Знак Знак Знак31"/>
    <w:locked/>
    <w:rsid w:val="002368CA"/>
    <w:rPr>
      <w:rFonts w:ascii="Arial" w:hAnsi="Arial"/>
      <w:b/>
      <w:kern w:val="32"/>
      <w:sz w:val="32"/>
    </w:rPr>
  </w:style>
  <w:style w:type="character" w:customStyle="1" w:styleId="353">
    <w:name w:val="Знак3 Знак Знак5 Знак Знак"/>
    <w:semiHidden/>
    <w:locked/>
    <w:rsid w:val="002368CA"/>
    <w:rPr>
      <w:rFonts w:ascii="Courier New" w:hAnsi="Courier New"/>
      <w:color w:val="000000"/>
      <w:sz w:val="24"/>
    </w:rPr>
  </w:style>
  <w:style w:type="paragraph" w:customStyle="1" w:styleId="3ff1">
    <w:name w:val="Без интервала3"/>
    <w:rsid w:val="002368CA"/>
    <w:pPr>
      <w:spacing w:after="0" w:line="240" w:lineRule="auto"/>
    </w:pPr>
    <w:rPr>
      <w:rFonts w:ascii="Calibri" w:eastAsia="Times New Roman" w:hAnsi="Calibri" w:cs="Times New Roman"/>
      <w:lang w:val="en-US"/>
    </w:rPr>
  </w:style>
  <w:style w:type="character" w:customStyle="1" w:styleId="172">
    <w:name w:val="Знак Знак172"/>
    <w:locked/>
    <w:rsid w:val="002368CA"/>
    <w:rPr>
      <w:sz w:val="16"/>
    </w:rPr>
  </w:style>
  <w:style w:type="paragraph" w:customStyle="1" w:styleId="233">
    <w:name w:val="Основной текст 23"/>
    <w:basedOn w:val="a3"/>
    <w:rsid w:val="002368CA"/>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2368CA"/>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2368CA"/>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2368CA"/>
    <w:rPr>
      <w:rFonts w:ascii="Times New Roman" w:hAnsi="Times New Roman"/>
      <w:b/>
      <w:i/>
      <w:sz w:val="26"/>
    </w:rPr>
  </w:style>
  <w:style w:type="character" w:customStyle="1" w:styleId="Heading6Char1">
    <w:name w:val="Heading 6 Char1"/>
    <w:locked/>
    <w:rsid w:val="002368CA"/>
    <w:rPr>
      <w:rFonts w:ascii="Times New Roman" w:hAnsi="Times New Roman"/>
      <w:b/>
      <w:lang w:eastAsia="ru-RU"/>
    </w:rPr>
  </w:style>
  <w:style w:type="character" w:customStyle="1" w:styleId="Heading7Char1">
    <w:name w:val="Heading 7 Char1"/>
    <w:locked/>
    <w:rsid w:val="002368CA"/>
    <w:rPr>
      <w:rFonts w:ascii="Times New Roman" w:hAnsi="Times New Roman"/>
      <w:sz w:val="20"/>
      <w:lang w:eastAsia="ru-RU"/>
    </w:rPr>
  </w:style>
  <w:style w:type="character" w:customStyle="1" w:styleId="Heading8Char1">
    <w:name w:val="Heading 8 Char1"/>
    <w:locked/>
    <w:rsid w:val="002368CA"/>
    <w:rPr>
      <w:rFonts w:ascii="Calibri" w:hAnsi="Calibri"/>
      <w:i/>
      <w:sz w:val="24"/>
    </w:rPr>
  </w:style>
  <w:style w:type="character" w:customStyle="1" w:styleId="Heading9Char1">
    <w:name w:val="Heading 9 Char1"/>
    <w:locked/>
    <w:rsid w:val="002368CA"/>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2368CA"/>
    <w:rPr>
      <w:rFonts w:ascii="Times New Roman" w:hAnsi="Times New Roman"/>
      <w:sz w:val="24"/>
    </w:rPr>
  </w:style>
  <w:style w:type="character" w:customStyle="1" w:styleId="BodyText3Char2">
    <w:name w:val="Body Text 3 Char2"/>
    <w:aliases w:val="Знак5 Char2"/>
    <w:locked/>
    <w:rsid w:val="002368CA"/>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2368CA"/>
    <w:rPr>
      <w:rFonts w:ascii="Courier New" w:hAnsi="Courier New"/>
      <w:color w:val="000000"/>
      <w:sz w:val="24"/>
    </w:rPr>
  </w:style>
  <w:style w:type="character" w:customStyle="1" w:styleId="BodyTextFirstIndent2Char2">
    <w:name w:val="Body Text First Indent 2 Char2"/>
    <w:locked/>
    <w:rsid w:val="002368CA"/>
    <w:rPr>
      <w:rFonts w:ascii="Times New Roman" w:hAnsi="Times New Roman"/>
      <w:sz w:val="24"/>
      <w:lang w:eastAsia="ru-RU"/>
    </w:rPr>
  </w:style>
  <w:style w:type="character" w:customStyle="1" w:styleId="HTMLPreformattedChar1">
    <w:name w:val="HTML Preformatted Char1"/>
    <w:locked/>
    <w:rsid w:val="002368CA"/>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2368CA"/>
    <w:rPr>
      <w:rFonts w:ascii="Cambria" w:hAnsi="Cambria"/>
      <w:b/>
      <w:kern w:val="32"/>
      <w:sz w:val="32"/>
    </w:rPr>
  </w:style>
  <w:style w:type="character" w:customStyle="1" w:styleId="Heading3Char2">
    <w:name w:val="Heading 3 Char2"/>
    <w:aliases w:val="Знак2 Char3,Heading 3 Char21"/>
    <w:locked/>
    <w:rsid w:val="002368CA"/>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2368CA"/>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2368CA"/>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2368CA"/>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2368CA"/>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2368CA"/>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2368CA"/>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2368CA"/>
    <w:rPr>
      <w:sz w:val="24"/>
    </w:rPr>
  </w:style>
  <w:style w:type="character" w:customStyle="1" w:styleId="3120">
    <w:name w:val="Основной текст 3 Знак12"/>
    <w:aliases w:val="Знак5 Знак11"/>
    <w:rsid w:val="002368CA"/>
    <w:rPr>
      <w:sz w:val="16"/>
    </w:rPr>
  </w:style>
  <w:style w:type="character" w:customStyle="1" w:styleId="3140">
    <w:name w:val="Основной текст 3 Знак14"/>
    <w:aliases w:val="Знак5 Знак12,Знак5 Знак13"/>
    <w:semiHidden/>
    <w:rsid w:val="002368CA"/>
    <w:rPr>
      <w:sz w:val="16"/>
    </w:rPr>
  </w:style>
  <w:style w:type="character" w:customStyle="1" w:styleId="CommentSubjectChar3">
    <w:name w:val="Comment Subject Char3"/>
    <w:locked/>
    <w:rsid w:val="002368CA"/>
    <w:rPr>
      <w:sz w:val="16"/>
    </w:rPr>
  </w:style>
  <w:style w:type="character" w:customStyle="1" w:styleId="1200">
    <w:name w:val="Тема примечания Знак120"/>
    <w:semiHidden/>
    <w:rsid w:val="002368CA"/>
    <w:rPr>
      <w:rFonts w:ascii="Times New Roman" w:hAnsi="Times New Roman"/>
      <w:b/>
      <w:sz w:val="20"/>
      <w:lang w:val="ru-RU" w:eastAsia="ru-RU"/>
    </w:rPr>
  </w:style>
  <w:style w:type="character" w:customStyle="1" w:styleId="1190">
    <w:name w:val="Тема примечания Знак119"/>
    <w:semiHidden/>
    <w:rsid w:val="002368CA"/>
    <w:rPr>
      <w:rFonts w:ascii="Times New Roman" w:hAnsi="Times New Roman"/>
      <w:b/>
      <w:sz w:val="20"/>
      <w:lang w:val="ru-RU" w:eastAsia="ru-RU"/>
    </w:rPr>
  </w:style>
  <w:style w:type="character" w:customStyle="1" w:styleId="1180">
    <w:name w:val="Тема примечания Знак118"/>
    <w:semiHidden/>
    <w:rsid w:val="002368CA"/>
    <w:rPr>
      <w:rFonts w:ascii="Times New Roman" w:hAnsi="Times New Roman"/>
      <w:b/>
      <w:sz w:val="20"/>
      <w:lang w:val="ru-RU" w:eastAsia="ru-RU"/>
    </w:rPr>
  </w:style>
  <w:style w:type="character" w:customStyle="1" w:styleId="1170">
    <w:name w:val="Тема примечания Знак117"/>
    <w:rsid w:val="002368CA"/>
    <w:rPr>
      <w:rFonts w:ascii="Times New Roman" w:hAnsi="Times New Roman"/>
      <w:b/>
      <w:sz w:val="20"/>
      <w:lang w:val="ru-RU" w:eastAsia="ru-RU"/>
    </w:rPr>
  </w:style>
  <w:style w:type="character" w:customStyle="1" w:styleId="1160">
    <w:name w:val="Тема примечания Знак116"/>
    <w:semiHidden/>
    <w:rsid w:val="002368CA"/>
    <w:rPr>
      <w:rFonts w:ascii="Times New Roman" w:hAnsi="Times New Roman"/>
      <w:b/>
      <w:sz w:val="20"/>
      <w:lang w:val="ru-RU" w:eastAsia="ru-RU"/>
    </w:rPr>
  </w:style>
  <w:style w:type="character" w:customStyle="1" w:styleId="1150">
    <w:name w:val="Тема примечания Знак115"/>
    <w:semiHidden/>
    <w:rsid w:val="002368CA"/>
    <w:rPr>
      <w:rFonts w:ascii="Times New Roman" w:hAnsi="Times New Roman"/>
      <w:b/>
      <w:sz w:val="20"/>
      <w:lang w:val="ru-RU" w:eastAsia="ru-RU"/>
    </w:rPr>
  </w:style>
  <w:style w:type="character" w:customStyle="1" w:styleId="1140">
    <w:name w:val="Тема примечания Знак114"/>
    <w:semiHidden/>
    <w:rsid w:val="002368CA"/>
    <w:rPr>
      <w:rFonts w:ascii="Times New Roman" w:hAnsi="Times New Roman"/>
      <w:b/>
      <w:sz w:val="20"/>
      <w:lang w:val="ru-RU" w:eastAsia="ru-RU"/>
    </w:rPr>
  </w:style>
  <w:style w:type="character" w:customStyle="1" w:styleId="1130">
    <w:name w:val="Тема примечания Знак113"/>
    <w:semiHidden/>
    <w:rsid w:val="002368CA"/>
    <w:rPr>
      <w:rFonts w:ascii="Times New Roman" w:hAnsi="Times New Roman"/>
      <w:b/>
      <w:sz w:val="20"/>
      <w:lang w:val="ru-RU" w:eastAsia="ru-RU"/>
    </w:rPr>
  </w:style>
  <w:style w:type="character" w:customStyle="1" w:styleId="1120">
    <w:name w:val="Тема примечания Знак112"/>
    <w:semiHidden/>
    <w:rsid w:val="002368CA"/>
    <w:rPr>
      <w:rFonts w:ascii="Times New Roman" w:hAnsi="Times New Roman"/>
      <w:b/>
      <w:sz w:val="20"/>
      <w:lang w:val="ru-RU" w:eastAsia="ru-RU"/>
    </w:rPr>
  </w:style>
  <w:style w:type="character" w:customStyle="1" w:styleId="1112">
    <w:name w:val="Тема примечания Знак111"/>
    <w:rsid w:val="002368CA"/>
    <w:rPr>
      <w:rFonts w:ascii="Times New Roman" w:hAnsi="Times New Roman"/>
      <w:b/>
      <w:sz w:val="20"/>
      <w:lang w:val="ru-RU" w:eastAsia="ru-RU"/>
    </w:rPr>
  </w:style>
  <w:style w:type="character" w:customStyle="1" w:styleId="1101">
    <w:name w:val="Тема примечания Знак110"/>
    <w:semiHidden/>
    <w:rsid w:val="002368CA"/>
    <w:rPr>
      <w:rFonts w:ascii="Times New Roman" w:hAnsi="Times New Roman"/>
      <w:b/>
      <w:sz w:val="20"/>
      <w:lang w:val="ru-RU" w:eastAsia="ru-RU"/>
    </w:rPr>
  </w:style>
  <w:style w:type="character" w:customStyle="1" w:styleId="192">
    <w:name w:val="Тема примечания Знак19"/>
    <w:rsid w:val="002368CA"/>
    <w:rPr>
      <w:rFonts w:ascii="Times New Roman" w:hAnsi="Times New Roman"/>
      <w:b/>
      <w:sz w:val="20"/>
      <w:lang w:val="ru-RU" w:eastAsia="ru-RU"/>
    </w:rPr>
  </w:style>
  <w:style w:type="character" w:customStyle="1" w:styleId="182">
    <w:name w:val="Тема примечания Знак18"/>
    <w:semiHidden/>
    <w:rsid w:val="002368CA"/>
    <w:rPr>
      <w:rFonts w:ascii="Times New Roman" w:hAnsi="Times New Roman"/>
      <w:b/>
      <w:sz w:val="20"/>
      <w:lang w:val="ru-RU" w:eastAsia="ru-RU"/>
    </w:rPr>
  </w:style>
  <w:style w:type="character" w:customStyle="1" w:styleId="173">
    <w:name w:val="Тема примечания Знак17"/>
    <w:semiHidden/>
    <w:rsid w:val="002368CA"/>
    <w:rPr>
      <w:rFonts w:ascii="Times New Roman" w:hAnsi="Times New Roman"/>
      <w:b/>
      <w:sz w:val="20"/>
      <w:lang w:val="ru-RU" w:eastAsia="ru-RU"/>
    </w:rPr>
  </w:style>
  <w:style w:type="character" w:customStyle="1" w:styleId="163">
    <w:name w:val="Тема примечания Знак16"/>
    <w:semiHidden/>
    <w:rsid w:val="002368CA"/>
    <w:rPr>
      <w:rFonts w:ascii="Times New Roman" w:hAnsi="Times New Roman"/>
      <w:b/>
      <w:sz w:val="20"/>
      <w:lang w:val="ru-RU" w:eastAsia="ru-RU"/>
    </w:rPr>
  </w:style>
  <w:style w:type="character" w:customStyle="1" w:styleId="152">
    <w:name w:val="Тема примечания Знак15"/>
    <w:rsid w:val="002368CA"/>
    <w:rPr>
      <w:rFonts w:ascii="Times New Roman" w:hAnsi="Times New Roman"/>
      <w:b/>
      <w:sz w:val="20"/>
      <w:lang w:val="ru-RU" w:eastAsia="ru-RU"/>
    </w:rPr>
  </w:style>
  <w:style w:type="character" w:customStyle="1" w:styleId="146">
    <w:name w:val="Тема примечания Знак14"/>
    <w:semiHidden/>
    <w:rsid w:val="002368CA"/>
    <w:rPr>
      <w:rFonts w:ascii="Times New Roman" w:hAnsi="Times New Roman"/>
      <w:b/>
      <w:sz w:val="20"/>
      <w:lang w:val="ru-RU" w:eastAsia="ru-RU"/>
    </w:rPr>
  </w:style>
  <w:style w:type="character" w:customStyle="1" w:styleId="138">
    <w:name w:val="Тема примечания Знак13"/>
    <w:semiHidden/>
    <w:rsid w:val="002368CA"/>
    <w:rPr>
      <w:rFonts w:ascii="Times New Roman" w:hAnsi="Times New Roman"/>
      <w:b/>
      <w:sz w:val="20"/>
      <w:lang w:val="ru-RU" w:eastAsia="ru-RU"/>
    </w:rPr>
  </w:style>
  <w:style w:type="character" w:customStyle="1" w:styleId="12e">
    <w:name w:val="Тема примечания Знак12"/>
    <w:rsid w:val="002368CA"/>
    <w:rPr>
      <w:rFonts w:ascii="Times New Roman" w:hAnsi="Times New Roman"/>
      <w:b/>
      <w:sz w:val="20"/>
      <w:lang w:val="ru-RU" w:eastAsia="ru-RU"/>
    </w:rPr>
  </w:style>
  <w:style w:type="character" w:customStyle="1" w:styleId="11f2">
    <w:name w:val="Тема примечания Знак11"/>
    <w:rsid w:val="002368CA"/>
    <w:rPr>
      <w:b/>
      <w:lang w:val="ru-RU" w:eastAsia="ru-RU"/>
    </w:rPr>
  </w:style>
  <w:style w:type="character" w:customStyle="1" w:styleId="HTMLAddressChar2">
    <w:name w:val="HTML Address Char2"/>
    <w:locked/>
    <w:rsid w:val="002368CA"/>
    <w:rPr>
      <w:i/>
      <w:sz w:val="24"/>
      <w:lang w:eastAsia="ru-RU"/>
    </w:rPr>
  </w:style>
  <w:style w:type="character" w:customStyle="1" w:styleId="HTML120">
    <w:name w:val="Адрес HTML Знак120"/>
    <w:semiHidden/>
    <w:rsid w:val="002368CA"/>
    <w:rPr>
      <w:i/>
      <w:sz w:val="24"/>
    </w:rPr>
  </w:style>
  <w:style w:type="character" w:customStyle="1" w:styleId="HTML119">
    <w:name w:val="Адрес HTML Знак119"/>
    <w:semiHidden/>
    <w:rsid w:val="002368CA"/>
    <w:rPr>
      <w:i/>
      <w:sz w:val="24"/>
    </w:rPr>
  </w:style>
  <w:style w:type="character" w:customStyle="1" w:styleId="HTML118">
    <w:name w:val="Адрес HTML Знак118"/>
    <w:semiHidden/>
    <w:rsid w:val="002368CA"/>
    <w:rPr>
      <w:i/>
      <w:sz w:val="24"/>
    </w:rPr>
  </w:style>
  <w:style w:type="character" w:customStyle="1" w:styleId="HTML117">
    <w:name w:val="Адрес HTML Знак117"/>
    <w:rsid w:val="002368CA"/>
    <w:rPr>
      <w:i/>
      <w:sz w:val="24"/>
    </w:rPr>
  </w:style>
  <w:style w:type="character" w:customStyle="1" w:styleId="HTML116">
    <w:name w:val="Адрес HTML Знак116"/>
    <w:semiHidden/>
    <w:rsid w:val="002368CA"/>
    <w:rPr>
      <w:i/>
      <w:sz w:val="24"/>
    </w:rPr>
  </w:style>
  <w:style w:type="character" w:customStyle="1" w:styleId="HTML115">
    <w:name w:val="Адрес HTML Знак115"/>
    <w:semiHidden/>
    <w:rsid w:val="002368CA"/>
    <w:rPr>
      <w:i/>
      <w:sz w:val="24"/>
    </w:rPr>
  </w:style>
  <w:style w:type="character" w:customStyle="1" w:styleId="HTML114">
    <w:name w:val="Адрес HTML Знак114"/>
    <w:semiHidden/>
    <w:rsid w:val="002368CA"/>
    <w:rPr>
      <w:i/>
      <w:sz w:val="24"/>
    </w:rPr>
  </w:style>
  <w:style w:type="character" w:customStyle="1" w:styleId="HTML113">
    <w:name w:val="Адрес HTML Знак113"/>
    <w:semiHidden/>
    <w:rsid w:val="002368CA"/>
    <w:rPr>
      <w:i/>
      <w:sz w:val="24"/>
    </w:rPr>
  </w:style>
  <w:style w:type="character" w:customStyle="1" w:styleId="HTML112">
    <w:name w:val="Адрес HTML Знак112"/>
    <w:semiHidden/>
    <w:rsid w:val="002368CA"/>
    <w:rPr>
      <w:i/>
      <w:sz w:val="24"/>
    </w:rPr>
  </w:style>
  <w:style w:type="character" w:customStyle="1" w:styleId="HTML111">
    <w:name w:val="Адрес HTML Знак111"/>
    <w:rsid w:val="002368CA"/>
    <w:rPr>
      <w:i/>
      <w:sz w:val="24"/>
    </w:rPr>
  </w:style>
  <w:style w:type="character" w:customStyle="1" w:styleId="HTML110">
    <w:name w:val="Адрес HTML Знак110"/>
    <w:semiHidden/>
    <w:rsid w:val="002368CA"/>
    <w:rPr>
      <w:i/>
      <w:sz w:val="24"/>
    </w:rPr>
  </w:style>
  <w:style w:type="character" w:customStyle="1" w:styleId="HTML19">
    <w:name w:val="Адрес HTML Знак19"/>
    <w:rsid w:val="002368CA"/>
    <w:rPr>
      <w:i/>
      <w:sz w:val="24"/>
    </w:rPr>
  </w:style>
  <w:style w:type="character" w:customStyle="1" w:styleId="HTML18">
    <w:name w:val="Адрес HTML Знак18"/>
    <w:semiHidden/>
    <w:rsid w:val="002368CA"/>
    <w:rPr>
      <w:i/>
      <w:sz w:val="24"/>
    </w:rPr>
  </w:style>
  <w:style w:type="character" w:customStyle="1" w:styleId="HTML17">
    <w:name w:val="Адрес HTML Знак17"/>
    <w:semiHidden/>
    <w:rsid w:val="002368CA"/>
    <w:rPr>
      <w:i/>
      <w:sz w:val="24"/>
    </w:rPr>
  </w:style>
  <w:style w:type="character" w:customStyle="1" w:styleId="HTML16">
    <w:name w:val="Адрес HTML Знак16"/>
    <w:semiHidden/>
    <w:rsid w:val="002368CA"/>
    <w:rPr>
      <w:i/>
      <w:sz w:val="24"/>
    </w:rPr>
  </w:style>
  <w:style w:type="character" w:customStyle="1" w:styleId="HTML15">
    <w:name w:val="Адрес HTML Знак15"/>
    <w:rsid w:val="002368CA"/>
    <w:rPr>
      <w:i/>
      <w:sz w:val="24"/>
    </w:rPr>
  </w:style>
  <w:style w:type="character" w:customStyle="1" w:styleId="HTML14">
    <w:name w:val="Адрес HTML Знак14"/>
    <w:semiHidden/>
    <w:rsid w:val="002368CA"/>
    <w:rPr>
      <w:i/>
      <w:sz w:val="24"/>
    </w:rPr>
  </w:style>
  <w:style w:type="character" w:customStyle="1" w:styleId="HTML130">
    <w:name w:val="Адрес HTML Знак13"/>
    <w:semiHidden/>
    <w:rsid w:val="002368CA"/>
    <w:rPr>
      <w:i/>
      <w:sz w:val="24"/>
    </w:rPr>
  </w:style>
  <w:style w:type="character" w:customStyle="1" w:styleId="HTML121">
    <w:name w:val="Адрес HTML Знак12"/>
    <w:rsid w:val="002368CA"/>
    <w:rPr>
      <w:i/>
      <w:sz w:val="22"/>
    </w:rPr>
  </w:style>
  <w:style w:type="character" w:customStyle="1" w:styleId="1220">
    <w:name w:val="Знак1 Знак Знак22"/>
    <w:locked/>
    <w:rsid w:val="002368CA"/>
    <w:rPr>
      <w:sz w:val="24"/>
    </w:rPr>
  </w:style>
  <w:style w:type="character" w:customStyle="1" w:styleId="IntenseQuoteChar7">
    <w:name w:val="Intense Quote Char7"/>
    <w:locked/>
    <w:rsid w:val="002368CA"/>
    <w:rPr>
      <w:rFonts w:ascii="Calibri" w:hAnsi="Calibri"/>
      <w:b/>
      <w:i/>
      <w:color w:val="4F81BD"/>
      <w:sz w:val="24"/>
    </w:rPr>
  </w:style>
  <w:style w:type="character" w:customStyle="1" w:styleId="1250">
    <w:name w:val="Знак1 Знак Знак25"/>
    <w:locked/>
    <w:rsid w:val="002368CA"/>
    <w:rPr>
      <w:sz w:val="24"/>
    </w:rPr>
  </w:style>
  <w:style w:type="character" w:customStyle="1" w:styleId="1240">
    <w:name w:val="Знак1 Знак Знак24"/>
    <w:locked/>
    <w:rsid w:val="002368CA"/>
    <w:rPr>
      <w:sz w:val="24"/>
    </w:rPr>
  </w:style>
  <w:style w:type="character" w:customStyle="1" w:styleId="1230">
    <w:name w:val="Знак1 Знак Знак23"/>
    <w:locked/>
    <w:rsid w:val="002368CA"/>
    <w:rPr>
      <w:sz w:val="24"/>
    </w:rPr>
  </w:style>
  <w:style w:type="character" w:customStyle="1" w:styleId="1201">
    <w:name w:val="Выделенная цитата Знак120"/>
    <w:rsid w:val="002368CA"/>
    <w:rPr>
      <w:i/>
      <w:color w:val="5B9BD5"/>
      <w:sz w:val="24"/>
    </w:rPr>
  </w:style>
  <w:style w:type="character" w:customStyle="1" w:styleId="1191">
    <w:name w:val="Выделенная цитата Знак119"/>
    <w:rsid w:val="002368CA"/>
    <w:rPr>
      <w:i/>
      <w:color w:val="5B9BD5"/>
      <w:sz w:val="24"/>
    </w:rPr>
  </w:style>
  <w:style w:type="character" w:customStyle="1" w:styleId="1181">
    <w:name w:val="Выделенная цитата Знак118"/>
    <w:rsid w:val="002368CA"/>
    <w:rPr>
      <w:i/>
      <w:color w:val="5B9BD5"/>
      <w:sz w:val="24"/>
    </w:rPr>
  </w:style>
  <w:style w:type="character" w:customStyle="1" w:styleId="1171">
    <w:name w:val="Выделенная цитата Знак117"/>
    <w:rsid w:val="002368CA"/>
    <w:rPr>
      <w:i/>
      <w:color w:val="5B9BD5"/>
      <w:sz w:val="24"/>
    </w:rPr>
  </w:style>
  <w:style w:type="character" w:customStyle="1" w:styleId="1161">
    <w:name w:val="Выделенная цитата Знак116"/>
    <w:rsid w:val="002368CA"/>
    <w:rPr>
      <w:i/>
      <w:color w:val="5B9BD5"/>
      <w:sz w:val="24"/>
    </w:rPr>
  </w:style>
  <w:style w:type="character" w:customStyle="1" w:styleId="1151">
    <w:name w:val="Выделенная цитата Знак115"/>
    <w:rsid w:val="002368CA"/>
    <w:rPr>
      <w:i/>
      <w:color w:val="5B9BD5"/>
      <w:sz w:val="24"/>
    </w:rPr>
  </w:style>
  <w:style w:type="character" w:customStyle="1" w:styleId="1141">
    <w:name w:val="Выделенная цитата Знак114"/>
    <w:rsid w:val="002368CA"/>
    <w:rPr>
      <w:i/>
      <w:color w:val="5B9BD5"/>
      <w:sz w:val="24"/>
    </w:rPr>
  </w:style>
  <w:style w:type="character" w:customStyle="1" w:styleId="1131">
    <w:name w:val="Выделенная цитата Знак113"/>
    <w:rsid w:val="002368CA"/>
    <w:rPr>
      <w:i/>
      <w:color w:val="5B9BD5"/>
      <w:sz w:val="24"/>
    </w:rPr>
  </w:style>
  <w:style w:type="character" w:customStyle="1" w:styleId="1121">
    <w:name w:val="Выделенная цитата Знак112"/>
    <w:rsid w:val="002368CA"/>
    <w:rPr>
      <w:i/>
      <w:color w:val="5B9BD5"/>
      <w:sz w:val="24"/>
    </w:rPr>
  </w:style>
  <w:style w:type="character" w:customStyle="1" w:styleId="1113">
    <w:name w:val="Выделенная цитата Знак111"/>
    <w:rsid w:val="002368CA"/>
    <w:rPr>
      <w:i/>
      <w:color w:val="5B9BD5"/>
      <w:sz w:val="24"/>
    </w:rPr>
  </w:style>
  <w:style w:type="character" w:customStyle="1" w:styleId="1102">
    <w:name w:val="Выделенная цитата Знак110"/>
    <w:rsid w:val="002368CA"/>
    <w:rPr>
      <w:i/>
      <w:color w:val="5B9BD5"/>
      <w:sz w:val="24"/>
    </w:rPr>
  </w:style>
  <w:style w:type="character" w:customStyle="1" w:styleId="193">
    <w:name w:val="Выделенная цитата Знак19"/>
    <w:rsid w:val="002368CA"/>
    <w:rPr>
      <w:i/>
      <w:color w:val="5B9BD5"/>
      <w:sz w:val="24"/>
    </w:rPr>
  </w:style>
  <w:style w:type="character" w:customStyle="1" w:styleId="183">
    <w:name w:val="Выделенная цитата Знак18"/>
    <w:rsid w:val="002368CA"/>
    <w:rPr>
      <w:i/>
      <w:color w:val="5B9BD5"/>
      <w:sz w:val="24"/>
    </w:rPr>
  </w:style>
  <w:style w:type="character" w:customStyle="1" w:styleId="174">
    <w:name w:val="Выделенная цитата Знак17"/>
    <w:rsid w:val="002368CA"/>
    <w:rPr>
      <w:i/>
      <w:color w:val="5B9BD5"/>
      <w:sz w:val="24"/>
    </w:rPr>
  </w:style>
  <w:style w:type="character" w:customStyle="1" w:styleId="164">
    <w:name w:val="Выделенная цитата Знак16"/>
    <w:rsid w:val="002368CA"/>
    <w:rPr>
      <w:i/>
      <w:color w:val="5B9BD5"/>
      <w:sz w:val="24"/>
    </w:rPr>
  </w:style>
  <w:style w:type="character" w:customStyle="1" w:styleId="153">
    <w:name w:val="Выделенная цитата Знак15"/>
    <w:rsid w:val="002368CA"/>
    <w:rPr>
      <w:i/>
      <w:color w:val="5B9BD5"/>
      <w:sz w:val="24"/>
    </w:rPr>
  </w:style>
  <w:style w:type="character" w:customStyle="1" w:styleId="147">
    <w:name w:val="Выделенная цитата Знак14"/>
    <w:rsid w:val="002368CA"/>
    <w:rPr>
      <w:i/>
      <w:color w:val="5B9BD5"/>
      <w:sz w:val="24"/>
    </w:rPr>
  </w:style>
  <w:style w:type="character" w:customStyle="1" w:styleId="139">
    <w:name w:val="Выделенная цитата Знак13"/>
    <w:rsid w:val="002368CA"/>
    <w:rPr>
      <w:i/>
      <w:color w:val="5B9BD5"/>
      <w:sz w:val="24"/>
    </w:rPr>
  </w:style>
  <w:style w:type="character" w:customStyle="1" w:styleId="12f">
    <w:name w:val="Выделенная цитата Знак12"/>
    <w:rsid w:val="002368CA"/>
    <w:rPr>
      <w:i/>
      <w:color w:val="5B9BD5"/>
      <w:sz w:val="24"/>
    </w:rPr>
  </w:style>
  <w:style w:type="character" w:customStyle="1" w:styleId="3113">
    <w:name w:val="Основной текст 3 Знак11"/>
    <w:aliases w:val="Знак5 Знак25"/>
    <w:locked/>
    <w:rsid w:val="002368CA"/>
    <w:rPr>
      <w:rFonts w:ascii="Times New Roman" w:hAnsi="Times New Roman"/>
      <w:sz w:val="16"/>
      <w:lang w:val="ru-RU" w:eastAsia="ru-RU"/>
    </w:rPr>
  </w:style>
  <w:style w:type="character" w:customStyle="1" w:styleId="HTML11a">
    <w:name w:val="Адрес HTML Знак11"/>
    <w:rsid w:val="002368CA"/>
    <w:rPr>
      <w:rFonts w:ascii="Times New Roman" w:hAnsi="Times New Roman"/>
      <w:i/>
      <w:sz w:val="24"/>
    </w:rPr>
  </w:style>
  <w:style w:type="character" w:customStyle="1" w:styleId="1ffffffc">
    <w:name w:val="Без интервала Знак1"/>
    <w:link w:val="4d"/>
    <w:locked/>
    <w:rsid w:val="002368CA"/>
  </w:style>
  <w:style w:type="paragraph" w:customStyle="1" w:styleId="4d">
    <w:name w:val="Без интервала4"/>
    <w:link w:val="1ffffffc"/>
    <w:rsid w:val="002368CA"/>
    <w:pPr>
      <w:spacing w:after="0" w:line="240" w:lineRule="auto"/>
    </w:pPr>
  </w:style>
  <w:style w:type="character" w:customStyle="1" w:styleId="3114">
    <w:name w:val="Знак3 Знак Знак11"/>
    <w:aliases w:val="Знак3 Знак Знак Знак12"/>
    <w:locked/>
    <w:rsid w:val="002368CA"/>
    <w:rPr>
      <w:rFonts w:ascii="Arial" w:hAnsi="Arial"/>
      <w:b/>
      <w:i/>
      <w:sz w:val="28"/>
      <w:lang w:val="ru-RU" w:eastAsia="en-US"/>
    </w:rPr>
  </w:style>
  <w:style w:type="character" w:customStyle="1" w:styleId="11f3">
    <w:name w:val="Выделенная цитата Знак11"/>
    <w:rsid w:val="002368CA"/>
    <w:rPr>
      <w:b/>
      <w:i/>
      <w:color w:val="4F81BD"/>
      <w:sz w:val="24"/>
    </w:rPr>
  </w:style>
  <w:style w:type="character" w:customStyle="1" w:styleId="2115">
    <w:name w:val="Цитата 2 Знак11"/>
    <w:rsid w:val="002368CA"/>
    <w:rPr>
      <w:i/>
      <w:color w:val="404040"/>
      <w:sz w:val="24"/>
    </w:rPr>
  </w:style>
  <w:style w:type="character" w:customStyle="1" w:styleId="1ffffffd">
    <w:name w:val="Абзац списка Знак1"/>
    <w:locked/>
    <w:rsid w:val="002368CA"/>
    <w:rPr>
      <w:rFonts w:ascii="Times New Roman" w:hAnsi="Times New Roman"/>
      <w:sz w:val="24"/>
    </w:rPr>
  </w:style>
  <w:style w:type="character" w:customStyle="1" w:styleId="202">
    <w:name w:val="Знак Знак202"/>
    <w:rsid w:val="002368CA"/>
    <w:rPr>
      <w:rFonts w:ascii="Arial" w:hAnsi="Arial"/>
      <w:sz w:val="22"/>
    </w:rPr>
  </w:style>
  <w:style w:type="paragraph" w:customStyle="1" w:styleId="3ff2">
    <w:name w:val="Знак Знак Знак Знак Знак Знак3"/>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2368CA"/>
    <w:rPr>
      <w:b/>
      <w:sz w:val="27"/>
      <w:lang w:val="ru-RU" w:eastAsia="ru-RU"/>
    </w:rPr>
  </w:style>
  <w:style w:type="character" w:customStyle="1" w:styleId="102">
    <w:name w:val="Знак Знак102"/>
    <w:locked/>
    <w:rsid w:val="002368CA"/>
    <w:rPr>
      <w:sz w:val="16"/>
      <w:lang w:val="ru-RU" w:eastAsia="ru-RU"/>
    </w:rPr>
  </w:style>
  <w:style w:type="character" w:customStyle="1" w:styleId="6120">
    <w:name w:val="Знак Знак612"/>
    <w:rsid w:val="002368CA"/>
    <w:rPr>
      <w:rFonts w:ascii="Arial" w:hAnsi="Arial"/>
      <w:b/>
      <w:i/>
      <w:sz w:val="28"/>
      <w:lang w:val="ru-RU" w:eastAsia="en-US"/>
    </w:rPr>
  </w:style>
  <w:style w:type="character" w:customStyle="1" w:styleId="1630">
    <w:name w:val="Знак Знак163"/>
    <w:locked/>
    <w:rsid w:val="002368CA"/>
    <w:rPr>
      <w:b/>
      <w:caps/>
      <w:sz w:val="24"/>
      <w:lang w:val="ru-RU" w:eastAsia="ru-RU"/>
    </w:rPr>
  </w:style>
  <w:style w:type="character" w:customStyle="1" w:styleId="4e">
    <w:name w:val="Знак Знак Знак4"/>
    <w:rsid w:val="002368CA"/>
    <w:rPr>
      <w:rFonts w:ascii="Times New Roman" w:hAnsi="Times New Roman"/>
      <w:b/>
      <w:caps/>
      <w:sz w:val="28"/>
    </w:rPr>
  </w:style>
  <w:style w:type="character" w:customStyle="1" w:styleId="2520">
    <w:name w:val="Знак Знак252"/>
    <w:rsid w:val="002368CA"/>
    <w:rPr>
      <w:rFonts w:ascii="Times New Roman" w:hAnsi="Times New Roman"/>
      <w:b/>
      <w:sz w:val="28"/>
    </w:rPr>
  </w:style>
  <w:style w:type="character" w:customStyle="1" w:styleId="2220">
    <w:name w:val="Знак Знак222"/>
    <w:rsid w:val="002368CA"/>
    <w:rPr>
      <w:rFonts w:ascii="Times New Roman" w:hAnsi="Times New Roman"/>
      <w:sz w:val="24"/>
    </w:rPr>
  </w:style>
  <w:style w:type="character" w:customStyle="1" w:styleId="1920">
    <w:name w:val="Знак Знак192"/>
    <w:rsid w:val="002368CA"/>
    <w:rPr>
      <w:rFonts w:ascii="Times New Roman" w:hAnsi="Times New Roman"/>
      <w:sz w:val="16"/>
      <w:lang w:eastAsia="ru-RU"/>
    </w:rPr>
  </w:style>
  <w:style w:type="character" w:customStyle="1" w:styleId="1820">
    <w:name w:val="Знак Знак182"/>
    <w:rsid w:val="002368CA"/>
    <w:rPr>
      <w:rFonts w:ascii="Courier New" w:hAnsi="Courier New"/>
    </w:rPr>
  </w:style>
  <w:style w:type="character" w:customStyle="1" w:styleId="1520">
    <w:name w:val="Знак Знак152"/>
    <w:rsid w:val="002368CA"/>
    <w:rPr>
      <w:b/>
      <w:sz w:val="28"/>
    </w:rPr>
  </w:style>
  <w:style w:type="character" w:customStyle="1" w:styleId="4120">
    <w:name w:val="Знак Знак412"/>
    <w:locked/>
    <w:rsid w:val="002368CA"/>
    <w:rPr>
      <w:rFonts w:ascii="Arial" w:hAnsi="Arial"/>
      <w:b/>
      <w:i/>
      <w:sz w:val="28"/>
      <w:lang w:val="ru-RU" w:eastAsia="en-US"/>
    </w:rPr>
  </w:style>
  <w:style w:type="character" w:customStyle="1" w:styleId="2330">
    <w:name w:val="Знак Знак23 Знак3"/>
    <w:aliases w:val="Знак Знак3 Знак3"/>
    <w:locked/>
    <w:rsid w:val="002368CA"/>
    <w:rPr>
      <w:rFonts w:ascii="Tahoma" w:hAnsi="Tahoma"/>
      <w:sz w:val="16"/>
    </w:rPr>
  </w:style>
  <w:style w:type="paragraph" w:customStyle="1" w:styleId="4f">
    <w:name w:val="Знак Знак Знак Знак Знак Знак Знак Знак Знак Знак Знак Знак Знак4"/>
    <w:basedOn w:val="a3"/>
    <w:rsid w:val="002368CA"/>
    <w:pPr>
      <w:spacing w:after="160" w:line="240" w:lineRule="exact"/>
    </w:pPr>
    <w:rPr>
      <w:rFonts w:ascii="Verdana" w:hAnsi="Verdana"/>
      <w:lang w:val="en-US" w:eastAsia="en-US"/>
    </w:rPr>
  </w:style>
  <w:style w:type="paragraph" w:customStyle="1" w:styleId="32a">
    <w:name w:val="Знак32"/>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2368CA"/>
    <w:rPr>
      <w:b/>
      <w:caps/>
      <w:sz w:val="24"/>
      <w:lang w:val="ru-RU" w:eastAsia="ru-RU"/>
    </w:rPr>
  </w:style>
  <w:style w:type="character" w:customStyle="1" w:styleId="2ffff5">
    <w:name w:val="Без интервала Знак2"/>
    <w:locked/>
    <w:rsid w:val="002368CA"/>
    <w:rPr>
      <w:sz w:val="24"/>
      <w:lang w:eastAsia="en-US"/>
    </w:rPr>
  </w:style>
  <w:style w:type="character" w:customStyle="1" w:styleId="1122">
    <w:name w:val="Знак1 Знак Знак12"/>
    <w:locked/>
    <w:rsid w:val="002368CA"/>
    <w:rPr>
      <w:rFonts w:ascii="Times New Roman" w:hAnsi="Times New Roman"/>
      <w:sz w:val="24"/>
      <w:lang w:eastAsia="ru-RU"/>
    </w:rPr>
  </w:style>
  <w:style w:type="character" w:customStyle="1" w:styleId="462">
    <w:name w:val="Знак Знак462"/>
    <w:locked/>
    <w:rsid w:val="002368CA"/>
    <w:rPr>
      <w:b/>
      <w:sz w:val="27"/>
      <w:lang w:val="ru-RU" w:eastAsia="ru-RU"/>
    </w:rPr>
  </w:style>
  <w:style w:type="character" w:customStyle="1" w:styleId="482">
    <w:name w:val="Знак Знак482"/>
    <w:locked/>
    <w:rsid w:val="002368CA"/>
    <w:rPr>
      <w:b/>
      <w:sz w:val="27"/>
      <w:lang w:val="ru-RU" w:eastAsia="ru-RU"/>
    </w:rPr>
  </w:style>
  <w:style w:type="character" w:customStyle="1" w:styleId="442">
    <w:name w:val="Знак Знак442"/>
    <w:locked/>
    <w:rsid w:val="002368CA"/>
    <w:rPr>
      <w:sz w:val="24"/>
    </w:rPr>
  </w:style>
  <w:style w:type="character" w:customStyle="1" w:styleId="5120">
    <w:name w:val="Знак Знак512"/>
    <w:locked/>
    <w:rsid w:val="002368CA"/>
    <w:rPr>
      <w:b/>
      <w:sz w:val="27"/>
      <w:lang w:val="ru-RU" w:eastAsia="ru-RU"/>
    </w:rPr>
  </w:style>
  <w:style w:type="character" w:customStyle="1" w:styleId="432">
    <w:name w:val="Знак Знак432"/>
    <w:locked/>
    <w:rsid w:val="002368CA"/>
    <w:rPr>
      <w:color w:val="000000"/>
      <w:sz w:val="24"/>
      <w:lang w:eastAsia="ru-RU"/>
    </w:rPr>
  </w:style>
  <w:style w:type="character" w:customStyle="1" w:styleId="4220">
    <w:name w:val="Знак Знак422"/>
    <w:rsid w:val="002368CA"/>
    <w:rPr>
      <w:rFonts w:ascii="Times New Roman" w:hAnsi="Times New Roman"/>
      <w:sz w:val="16"/>
    </w:rPr>
  </w:style>
  <w:style w:type="character" w:customStyle="1" w:styleId="4920">
    <w:name w:val="Знак Знак492"/>
    <w:rsid w:val="002368CA"/>
    <w:rPr>
      <w:rFonts w:ascii="Times New Roman" w:hAnsi="Times New Roman"/>
      <w:b/>
      <w:caps/>
      <w:sz w:val="24"/>
      <w:lang w:eastAsia="ru-RU"/>
    </w:rPr>
  </w:style>
  <w:style w:type="character" w:customStyle="1" w:styleId="472">
    <w:name w:val="Знак Знак472"/>
    <w:rsid w:val="002368CA"/>
    <w:rPr>
      <w:rFonts w:ascii="Times New Roman" w:hAnsi="Times New Roman"/>
      <w:b/>
      <w:sz w:val="27"/>
      <w:lang w:eastAsia="ru-RU"/>
    </w:rPr>
  </w:style>
  <w:style w:type="character" w:customStyle="1" w:styleId="452">
    <w:name w:val="Знак Знак452"/>
    <w:rsid w:val="002368CA"/>
    <w:rPr>
      <w:rFonts w:ascii="Times New Roman" w:hAnsi="Times New Roman"/>
      <w:b/>
      <w:i/>
      <w:sz w:val="26"/>
      <w:lang w:eastAsia="ru-RU"/>
    </w:rPr>
  </w:style>
  <w:style w:type="character" w:customStyle="1" w:styleId="5020">
    <w:name w:val="Знак Знак502"/>
    <w:locked/>
    <w:rsid w:val="002368CA"/>
    <w:rPr>
      <w:b/>
      <w:sz w:val="28"/>
      <w:lang w:val="ru-RU" w:eastAsia="ru-RU"/>
    </w:rPr>
  </w:style>
  <w:style w:type="character" w:customStyle="1" w:styleId="522">
    <w:name w:val="Знак Знак522"/>
    <w:rsid w:val="002368CA"/>
    <w:rPr>
      <w:rFonts w:ascii="Arial" w:hAnsi="Arial"/>
      <w:b/>
      <w:i/>
      <w:sz w:val="28"/>
    </w:rPr>
  </w:style>
  <w:style w:type="character" w:customStyle="1" w:styleId="5121">
    <w:name w:val="Знак5 Знак Знак12"/>
    <w:locked/>
    <w:rsid w:val="002368CA"/>
    <w:rPr>
      <w:sz w:val="16"/>
      <w:lang w:val="ru-RU" w:eastAsia="ru-RU"/>
    </w:rPr>
  </w:style>
  <w:style w:type="character" w:customStyle="1" w:styleId="624">
    <w:name w:val="Знак6 Знак Знак2"/>
    <w:rsid w:val="002368CA"/>
    <w:rPr>
      <w:sz w:val="24"/>
      <w:lang w:val="ru-RU" w:eastAsia="ru-RU"/>
    </w:rPr>
  </w:style>
  <w:style w:type="character" w:customStyle="1" w:styleId="UnresolvedMention">
    <w:name w:val="Unresolved Mention"/>
    <w:semiHidden/>
    <w:rsid w:val="002368CA"/>
    <w:rPr>
      <w:color w:val="605E5C"/>
      <w:shd w:val="clear" w:color="auto" w:fill="E1DFDD"/>
    </w:rPr>
  </w:style>
  <w:style w:type="character" w:customStyle="1" w:styleId="203">
    <w:name w:val="Знак Знак203"/>
    <w:rsid w:val="002368CA"/>
    <w:rPr>
      <w:rFonts w:ascii="Arial" w:hAnsi="Arial"/>
      <w:sz w:val="22"/>
    </w:rPr>
  </w:style>
  <w:style w:type="paragraph" w:customStyle="1" w:styleId="4f0">
    <w:name w:val="Знак Знак Знак Знак Знак Знак4"/>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2368CA"/>
    <w:rPr>
      <w:sz w:val="16"/>
      <w:lang w:val="ru-RU" w:eastAsia="ru-RU"/>
    </w:rPr>
  </w:style>
  <w:style w:type="character" w:customStyle="1" w:styleId="1430">
    <w:name w:val="Знак Знак143"/>
    <w:locked/>
    <w:rsid w:val="002368CA"/>
    <w:rPr>
      <w:b/>
      <w:sz w:val="27"/>
      <w:lang w:val="ru-RU" w:eastAsia="ru-RU"/>
    </w:rPr>
  </w:style>
  <w:style w:type="character" w:customStyle="1" w:styleId="103">
    <w:name w:val="Знак Знак103"/>
    <w:locked/>
    <w:rsid w:val="002368CA"/>
    <w:rPr>
      <w:sz w:val="16"/>
      <w:lang w:val="ru-RU" w:eastAsia="ru-RU"/>
    </w:rPr>
  </w:style>
  <w:style w:type="character" w:customStyle="1" w:styleId="6130">
    <w:name w:val="Знак Знак613"/>
    <w:rsid w:val="002368CA"/>
    <w:rPr>
      <w:rFonts w:ascii="Arial" w:hAnsi="Arial"/>
      <w:b/>
      <w:i/>
      <w:sz w:val="28"/>
      <w:lang w:val="ru-RU" w:eastAsia="en-US"/>
    </w:rPr>
  </w:style>
  <w:style w:type="character" w:customStyle="1" w:styleId="1640">
    <w:name w:val="Знак Знак164"/>
    <w:locked/>
    <w:rsid w:val="002368CA"/>
    <w:rPr>
      <w:b/>
      <w:caps/>
      <w:sz w:val="24"/>
      <w:lang w:val="ru-RU" w:eastAsia="ru-RU"/>
    </w:rPr>
  </w:style>
  <w:style w:type="character" w:customStyle="1" w:styleId="5b">
    <w:name w:val="Знак Знак Знак5"/>
    <w:rsid w:val="002368CA"/>
    <w:rPr>
      <w:rFonts w:ascii="Times New Roman" w:hAnsi="Times New Roman"/>
      <w:b/>
      <w:caps/>
      <w:sz w:val="28"/>
    </w:rPr>
  </w:style>
  <w:style w:type="character" w:customStyle="1" w:styleId="253">
    <w:name w:val="Знак Знак253"/>
    <w:rsid w:val="002368CA"/>
    <w:rPr>
      <w:rFonts w:ascii="Times New Roman" w:hAnsi="Times New Roman"/>
      <w:b/>
      <w:sz w:val="28"/>
    </w:rPr>
  </w:style>
  <w:style w:type="character" w:customStyle="1" w:styleId="2230">
    <w:name w:val="Знак Знак223"/>
    <w:rsid w:val="002368CA"/>
    <w:rPr>
      <w:rFonts w:ascii="Times New Roman" w:hAnsi="Times New Roman"/>
      <w:sz w:val="24"/>
    </w:rPr>
  </w:style>
  <w:style w:type="character" w:customStyle="1" w:styleId="1930">
    <w:name w:val="Знак Знак193"/>
    <w:rsid w:val="002368CA"/>
    <w:rPr>
      <w:rFonts w:ascii="Times New Roman" w:hAnsi="Times New Roman"/>
      <w:sz w:val="16"/>
      <w:lang w:eastAsia="ru-RU"/>
    </w:rPr>
  </w:style>
  <w:style w:type="character" w:customStyle="1" w:styleId="1830">
    <w:name w:val="Знак Знак183"/>
    <w:rsid w:val="002368CA"/>
    <w:rPr>
      <w:rFonts w:ascii="Courier New" w:hAnsi="Courier New"/>
    </w:rPr>
  </w:style>
  <w:style w:type="character" w:customStyle="1" w:styleId="1730">
    <w:name w:val="Знак Знак173"/>
    <w:rsid w:val="002368CA"/>
    <w:rPr>
      <w:rFonts w:ascii="Times New Roman" w:hAnsi="Times New Roman"/>
      <w:sz w:val="24"/>
    </w:rPr>
  </w:style>
  <w:style w:type="character" w:customStyle="1" w:styleId="1530">
    <w:name w:val="Знак Знак153"/>
    <w:rsid w:val="002368CA"/>
    <w:rPr>
      <w:b/>
      <w:sz w:val="28"/>
    </w:rPr>
  </w:style>
  <w:style w:type="character" w:customStyle="1" w:styleId="4130">
    <w:name w:val="Знак Знак413"/>
    <w:locked/>
    <w:rsid w:val="002368CA"/>
    <w:rPr>
      <w:rFonts w:ascii="Arial" w:hAnsi="Arial"/>
      <w:b/>
      <w:i/>
      <w:sz w:val="28"/>
      <w:lang w:val="ru-RU" w:eastAsia="en-US"/>
    </w:rPr>
  </w:style>
  <w:style w:type="character" w:customStyle="1" w:styleId="2340">
    <w:name w:val="Знак Знак23 Знак4"/>
    <w:aliases w:val="Знак Знак3 Знак4"/>
    <w:locked/>
    <w:rsid w:val="002368CA"/>
    <w:rPr>
      <w:rFonts w:ascii="Tahoma" w:hAnsi="Tahoma"/>
      <w:sz w:val="16"/>
    </w:rPr>
  </w:style>
  <w:style w:type="paragraph" w:customStyle="1" w:styleId="5c">
    <w:name w:val="Знак Знак Знак Знак Знак Знак Знак Знак Знак Знак Знак Знак Знак5"/>
    <w:basedOn w:val="a3"/>
    <w:rsid w:val="002368CA"/>
    <w:pPr>
      <w:spacing w:after="160" w:line="240" w:lineRule="exact"/>
    </w:pPr>
    <w:rPr>
      <w:rFonts w:ascii="Verdana" w:hAnsi="Verdana"/>
      <w:lang w:val="en-US" w:eastAsia="en-US"/>
    </w:rPr>
  </w:style>
  <w:style w:type="paragraph" w:customStyle="1" w:styleId="332">
    <w:name w:val="Знак33"/>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2368CA"/>
    <w:rPr>
      <w:b/>
      <w:caps/>
      <w:sz w:val="24"/>
      <w:lang w:val="ru-RU" w:eastAsia="ru-RU"/>
    </w:rPr>
  </w:style>
  <w:style w:type="character" w:customStyle="1" w:styleId="3ff3">
    <w:name w:val="Без интервала Знак3"/>
    <w:locked/>
    <w:rsid w:val="002368CA"/>
    <w:rPr>
      <w:sz w:val="24"/>
      <w:lang w:eastAsia="en-US"/>
    </w:rPr>
  </w:style>
  <w:style w:type="character" w:customStyle="1" w:styleId="1132">
    <w:name w:val="Знак1 Знак Знак13"/>
    <w:locked/>
    <w:rsid w:val="002368CA"/>
    <w:rPr>
      <w:rFonts w:ascii="Times New Roman" w:hAnsi="Times New Roman"/>
      <w:sz w:val="24"/>
      <w:lang w:eastAsia="ru-RU"/>
    </w:rPr>
  </w:style>
  <w:style w:type="character" w:customStyle="1" w:styleId="463">
    <w:name w:val="Знак Знак463"/>
    <w:locked/>
    <w:rsid w:val="002368CA"/>
    <w:rPr>
      <w:b/>
      <w:sz w:val="27"/>
      <w:lang w:val="ru-RU" w:eastAsia="ru-RU"/>
    </w:rPr>
  </w:style>
  <w:style w:type="character" w:customStyle="1" w:styleId="483">
    <w:name w:val="Знак Знак483"/>
    <w:locked/>
    <w:rsid w:val="002368CA"/>
    <w:rPr>
      <w:b/>
      <w:sz w:val="27"/>
      <w:lang w:val="ru-RU" w:eastAsia="ru-RU"/>
    </w:rPr>
  </w:style>
  <w:style w:type="character" w:customStyle="1" w:styleId="443">
    <w:name w:val="Знак Знак443"/>
    <w:locked/>
    <w:rsid w:val="002368CA"/>
    <w:rPr>
      <w:sz w:val="24"/>
    </w:rPr>
  </w:style>
  <w:style w:type="character" w:customStyle="1" w:styleId="5130">
    <w:name w:val="Знак Знак513"/>
    <w:locked/>
    <w:rsid w:val="002368CA"/>
    <w:rPr>
      <w:b/>
      <w:sz w:val="27"/>
      <w:lang w:val="ru-RU" w:eastAsia="ru-RU"/>
    </w:rPr>
  </w:style>
  <w:style w:type="character" w:customStyle="1" w:styleId="433">
    <w:name w:val="Знак Знак433"/>
    <w:locked/>
    <w:rsid w:val="002368CA"/>
    <w:rPr>
      <w:color w:val="000000"/>
      <w:sz w:val="24"/>
      <w:lang w:eastAsia="ru-RU"/>
    </w:rPr>
  </w:style>
  <w:style w:type="character" w:customStyle="1" w:styleId="423">
    <w:name w:val="Знак Знак423"/>
    <w:rsid w:val="002368CA"/>
    <w:rPr>
      <w:rFonts w:ascii="Times New Roman" w:hAnsi="Times New Roman"/>
      <w:sz w:val="16"/>
    </w:rPr>
  </w:style>
  <w:style w:type="character" w:customStyle="1" w:styleId="493">
    <w:name w:val="Знак Знак493"/>
    <w:rsid w:val="002368CA"/>
    <w:rPr>
      <w:rFonts w:ascii="Times New Roman" w:hAnsi="Times New Roman"/>
      <w:b/>
      <w:caps/>
      <w:sz w:val="24"/>
      <w:lang w:eastAsia="ru-RU"/>
    </w:rPr>
  </w:style>
  <w:style w:type="character" w:customStyle="1" w:styleId="473">
    <w:name w:val="Знак Знак473"/>
    <w:rsid w:val="002368CA"/>
    <w:rPr>
      <w:rFonts w:ascii="Times New Roman" w:hAnsi="Times New Roman"/>
      <w:b/>
      <w:sz w:val="27"/>
      <w:lang w:eastAsia="ru-RU"/>
    </w:rPr>
  </w:style>
  <w:style w:type="character" w:customStyle="1" w:styleId="453">
    <w:name w:val="Знак Знак453"/>
    <w:rsid w:val="002368CA"/>
    <w:rPr>
      <w:rFonts w:ascii="Times New Roman" w:hAnsi="Times New Roman"/>
      <w:b/>
      <w:i/>
      <w:sz w:val="26"/>
      <w:lang w:eastAsia="ru-RU"/>
    </w:rPr>
  </w:style>
  <w:style w:type="character" w:customStyle="1" w:styleId="503">
    <w:name w:val="Знак Знак503"/>
    <w:locked/>
    <w:rsid w:val="002368CA"/>
    <w:rPr>
      <w:b/>
      <w:sz w:val="28"/>
      <w:lang w:val="ru-RU" w:eastAsia="ru-RU"/>
    </w:rPr>
  </w:style>
  <w:style w:type="character" w:customStyle="1" w:styleId="523">
    <w:name w:val="Знак Знак523"/>
    <w:rsid w:val="002368CA"/>
    <w:rPr>
      <w:rFonts w:ascii="Arial" w:hAnsi="Arial"/>
      <w:b/>
      <w:i/>
      <w:sz w:val="28"/>
    </w:rPr>
  </w:style>
  <w:style w:type="character" w:customStyle="1" w:styleId="5131">
    <w:name w:val="Знак5 Знак Знак13"/>
    <w:locked/>
    <w:rsid w:val="002368CA"/>
    <w:rPr>
      <w:sz w:val="16"/>
      <w:lang w:val="ru-RU" w:eastAsia="ru-RU"/>
    </w:rPr>
  </w:style>
  <w:style w:type="character" w:customStyle="1" w:styleId="632">
    <w:name w:val="Знак6 Знак Знак3"/>
    <w:rsid w:val="002368CA"/>
    <w:rPr>
      <w:sz w:val="24"/>
      <w:lang w:val="ru-RU" w:eastAsia="ru-RU"/>
    </w:rPr>
  </w:style>
  <w:style w:type="paragraph" w:customStyle="1" w:styleId="5d">
    <w:name w:val="Знак Знак Знак Знак Знак Знак5"/>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2368CA"/>
    <w:rPr>
      <w:sz w:val="16"/>
      <w:lang w:val="ru-RU" w:eastAsia="ru-RU"/>
    </w:rPr>
  </w:style>
  <w:style w:type="character" w:customStyle="1" w:styleId="1440">
    <w:name w:val="Знак Знак144"/>
    <w:locked/>
    <w:rsid w:val="002368CA"/>
    <w:rPr>
      <w:b/>
      <w:sz w:val="27"/>
      <w:lang w:val="ru-RU" w:eastAsia="ru-RU"/>
    </w:rPr>
  </w:style>
  <w:style w:type="character" w:customStyle="1" w:styleId="104">
    <w:name w:val="Знак Знак104"/>
    <w:locked/>
    <w:rsid w:val="002368CA"/>
    <w:rPr>
      <w:sz w:val="16"/>
      <w:lang w:val="ru-RU" w:eastAsia="ru-RU"/>
    </w:rPr>
  </w:style>
  <w:style w:type="character" w:customStyle="1" w:styleId="6140">
    <w:name w:val="Знак Знак614"/>
    <w:rsid w:val="002368CA"/>
    <w:rPr>
      <w:rFonts w:ascii="Arial" w:hAnsi="Arial"/>
      <w:b/>
      <w:i/>
      <w:sz w:val="28"/>
      <w:lang w:val="ru-RU" w:eastAsia="en-US"/>
    </w:rPr>
  </w:style>
  <w:style w:type="character" w:customStyle="1" w:styleId="165">
    <w:name w:val="Знак Знак165"/>
    <w:locked/>
    <w:rsid w:val="002368CA"/>
    <w:rPr>
      <w:b/>
      <w:caps/>
      <w:sz w:val="24"/>
      <w:lang w:val="ru-RU" w:eastAsia="ru-RU"/>
    </w:rPr>
  </w:style>
  <w:style w:type="character" w:customStyle="1" w:styleId="6d">
    <w:name w:val="Знак Знак Знак6"/>
    <w:rsid w:val="002368CA"/>
    <w:rPr>
      <w:rFonts w:ascii="Times New Roman" w:hAnsi="Times New Roman"/>
      <w:b/>
      <w:caps/>
      <w:sz w:val="28"/>
    </w:rPr>
  </w:style>
  <w:style w:type="character" w:customStyle="1" w:styleId="254">
    <w:name w:val="Знак Знак254"/>
    <w:rsid w:val="002368CA"/>
    <w:rPr>
      <w:rFonts w:ascii="Times New Roman" w:hAnsi="Times New Roman"/>
      <w:b/>
      <w:sz w:val="28"/>
    </w:rPr>
  </w:style>
  <w:style w:type="character" w:customStyle="1" w:styleId="2240">
    <w:name w:val="Знак Знак224"/>
    <w:rsid w:val="002368CA"/>
    <w:rPr>
      <w:rFonts w:ascii="Times New Roman" w:hAnsi="Times New Roman"/>
      <w:sz w:val="24"/>
    </w:rPr>
  </w:style>
  <w:style w:type="character" w:customStyle="1" w:styleId="204">
    <w:name w:val="Знак Знак204"/>
    <w:rsid w:val="002368CA"/>
    <w:rPr>
      <w:rFonts w:ascii="Arial" w:hAnsi="Arial"/>
      <w:sz w:val="22"/>
    </w:rPr>
  </w:style>
  <w:style w:type="character" w:customStyle="1" w:styleId="194">
    <w:name w:val="Знак Знак194"/>
    <w:rsid w:val="002368CA"/>
    <w:rPr>
      <w:rFonts w:ascii="Times New Roman" w:hAnsi="Times New Roman"/>
      <w:sz w:val="16"/>
      <w:lang w:eastAsia="ru-RU"/>
    </w:rPr>
  </w:style>
  <w:style w:type="character" w:customStyle="1" w:styleId="184">
    <w:name w:val="Знак Знак184"/>
    <w:rsid w:val="002368CA"/>
    <w:rPr>
      <w:rFonts w:ascii="Courier New" w:hAnsi="Courier New"/>
    </w:rPr>
  </w:style>
  <w:style w:type="character" w:customStyle="1" w:styleId="1740">
    <w:name w:val="Знак Знак174"/>
    <w:rsid w:val="002368CA"/>
    <w:rPr>
      <w:rFonts w:ascii="Times New Roman" w:hAnsi="Times New Roman"/>
      <w:sz w:val="24"/>
    </w:rPr>
  </w:style>
  <w:style w:type="character" w:customStyle="1" w:styleId="154">
    <w:name w:val="Знак Знак154"/>
    <w:rsid w:val="002368CA"/>
    <w:rPr>
      <w:b/>
      <w:sz w:val="28"/>
    </w:rPr>
  </w:style>
  <w:style w:type="character" w:customStyle="1" w:styleId="4140">
    <w:name w:val="Знак Знак414"/>
    <w:locked/>
    <w:rsid w:val="002368CA"/>
    <w:rPr>
      <w:rFonts w:ascii="Arial" w:hAnsi="Arial"/>
      <w:b/>
      <w:i/>
      <w:sz w:val="28"/>
      <w:lang w:val="ru-RU" w:eastAsia="en-US"/>
    </w:rPr>
  </w:style>
  <w:style w:type="character" w:customStyle="1" w:styleId="235">
    <w:name w:val="Знак Знак23 Знак5"/>
    <w:aliases w:val="Знак Знак3 Знак5"/>
    <w:locked/>
    <w:rsid w:val="002368CA"/>
    <w:rPr>
      <w:rFonts w:ascii="Tahoma" w:hAnsi="Tahoma"/>
      <w:sz w:val="16"/>
    </w:rPr>
  </w:style>
  <w:style w:type="paragraph" w:customStyle="1" w:styleId="6e">
    <w:name w:val="Знак Знак Знак Знак Знак Знак Знак Знак Знак Знак Знак Знак Знак6"/>
    <w:basedOn w:val="a3"/>
    <w:rsid w:val="002368CA"/>
    <w:pPr>
      <w:spacing w:after="160" w:line="240" w:lineRule="exact"/>
    </w:pPr>
    <w:rPr>
      <w:rFonts w:ascii="Verdana" w:hAnsi="Verdana"/>
      <w:lang w:val="en-US" w:eastAsia="en-US"/>
    </w:rPr>
  </w:style>
  <w:style w:type="paragraph" w:customStyle="1" w:styleId="344">
    <w:name w:val="Знак34"/>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2368CA"/>
    <w:rPr>
      <w:b/>
      <w:caps/>
      <w:sz w:val="24"/>
      <w:lang w:val="ru-RU" w:eastAsia="ru-RU"/>
    </w:rPr>
  </w:style>
  <w:style w:type="character" w:customStyle="1" w:styleId="4f1">
    <w:name w:val="Без интервала Знак4"/>
    <w:locked/>
    <w:rsid w:val="002368CA"/>
    <w:rPr>
      <w:sz w:val="24"/>
      <w:lang w:eastAsia="en-US"/>
    </w:rPr>
  </w:style>
  <w:style w:type="character" w:customStyle="1" w:styleId="1142">
    <w:name w:val="Знак1 Знак Знак14"/>
    <w:locked/>
    <w:rsid w:val="002368CA"/>
    <w:rPr>
      <w:rFonts w:ascii="Times New Roman" w:hAnsi="Times New Roman"/>
      <w:sz w:val="24"/>
      <w:lang w:eastAsia="ru-RU"/>
    </w:rPr>
  </w:style>
  <w:style w:type="character" w:customStyle="1" w:styleId="464">
    <w:name w:val="Знак Знак464"/>
    <w:locked/>
    <w:rsid w:val="002368CA"/>
    <w:rPr>
      <w:b/>
      <w:sz w:val="27"/>
      <w:lang w:val="ru-RU" w:eastAsia="ru-RU"/>
    </w:rPr>
  </w:style>
  <w:style w:type="character" w:customStyle="1" w:styleId="484">
    <w:name w:val="Знак Знак484"/>
    <w:locked/>
    <w:rsid w:val="002368CA"/>
    <w:rPr>
      <w:b/>
      <w:sz w:val="27"/>
      <w:lang w:val="ru-RU" w:eastAsia="ru-RU"/>
    </w:rPr>
  </w:style>
  <w:style w:type="character" w:customStyle="1" w:styleId="444">
    <w:name w:val="Знак Знак444"/>
    <w:locked/>
    <w:rsid w:val="002368CA"/>
    <w:rPr>
      <w:sz w:val="24"/>
    </w:rPr>
  </w:style>
  <w:style w:type="character" w:customStyle="1" w:styleId="5140">
    <w:name w:val="Знак Знак514"/>
    <w:locked/>
    <w:rsid w:val="002368CA"/>
    <w:rPr>
      <w:b/>
      <w:sz w:val="27"/>
      <w:lang w:val="ru-RU" w:eastAsia="ru-RU"/>
    </w:rPr>
  </w:style>
  <w:style w:type="character" w:customStyle="1" w:styleId="434">
    <w:name w:val="Знак Знак434"/>
    <w:locked/>
    <w:rsid w:val="002368CA"/>
    <w:rPr>
      <w:color w:val="000000"/>
      <w:sz w:val="24"/>
      <w:lang w:eastAsia="ru-RU"/>
    </w:rPr>
  </w:style>
  <w:style w:type="character" w:customStyle="1" w:styleId="424">
    <w:name w:val="Знак Знак424"/>
    <w:rsid w:val="002368CA"/>
    <w:rPr>
      <w:rFonts w:ascii="Times New Roman" w:hAnsi="Times New Roman"/>
      <w:sz w:val="16"/>
    </w:rPr>
  </w:style>
  <w:style w:type="character" w:customStyle="1" w:styleId="494">
    <w:name w:val="Знак Знак494"/>
    <w:rsid w:val="002368CA"/>
    <w:rPr>
      <w:rFonts w:ascii="Times New Roman" w:hAnsi="Times New Roman"/>
      <w:b/>
      <w:caps/>
      <w:sz w:val="24"/>
      <w:lang w:eastAsia="ru-RU"/>
    </w:rPr>
  </w:style>
  <w:style w:type="character" w:customStyle="1" w:styleId="474">
    <w:name w:val="Знак Знак474"/>
    <w:rsid w:val="002368CA"/>
    <w:rPr>
      <w:rFonts w:ascii="Times New Roman" w:hAnsi="Times New Roman"/>
      <w:b/>
      <w:sz w:val="27"/>
      <w:lang w:eastAsia="ru-RU"/>
    </w:rPr>
  </w:style>
  <w:style w:type="character" w:customStyle="1" w:styleId="454">
    <w:name w:val="Знак Знак454"/>
    <w:rsid w:val="002368CA"/>
    <w:rPr>
      <w:rFonts w:ascii="Times New Roman" w:hAnsi="Times New Roman"/>
      <w:b/>
      <w:i/>
      <w:sz w:val="26"/>
      <w:lang w:eastAsia="ru-RU"/>
    </w:rPr>
  </w:style>
  <w:style w:type="character" w:customStyle="1" w:styleId="552">
    <w:name w:val="Знак5 Знак Знак5"/>
    <w:locked/>
    <w:rsid w:val="002368CA"/>
    <w:rPr>
      <w:sz w:val="16"/>
    </w:rPr>
  </w:style>
  <w:style w:type="character" w:customStyle="1" w:styleId="504">
    <w:name w:val="Знак Знак504"/>
    <w:locked/>
    <w:rsid w:val="002368CA"/>
    <w:rPr>
      <w:b/>
      <w:sz w:val="28"/>
      <w:lang w:val="ru-RU" w:eastAsia="ru-RU"/>
    </w:rPr>
  </w:style>
  <w:style w:type="character" w:customStyle="1" w:styleId="524">
    <w:name w:val="Знак Знак524"/>
    <w:rsid w:val="002368CA"/>
    <w:rPr>
      <w:rFonts w:ascii="Arial" w:hAnsi="Arial"/>
      <w:b/>
      <w:i/>
      <w:sz w:val="28"/>
    </w:rPr>
  </w:style>
  <w:style w:type="character" w:customStyle="1" w:styleId="5141">
    <w:name w:val="Знак5 Знак Знак14"/>
    <w:locked/>
    <w:rsid w:val="002368CA"/>
    <w:rPr>
      <w:sz w:val="16"/>
      <w:lang w:val="ru-RU" w:eastAsia="ru-RU"/>
    </w:rPr>
  </w:style>
  <w:style w:type="character" w:customStyle="1" w:styleId="642">
    <w:name w:val="Знак6 Знак Знак4"/>
    <w:rsid w:val="002368CA"/>
    <w:rPr>
      <w:sz w:val="24"/>
      <w:lang w:val="ru-RU" w:eastAsia="ru-RU"/>
    </w:rPr>
  </w:style>
  <w:style w:type="character" w:customStyle="1" w:styleId="205">
    <w:name w:val="Знак Знак205"/>
    <w:rsid w:val="002368CA"/>
    <w:rPr>
      <w:rFonts w:ascii="Arial" w:hAnsi="Arial"/>
      <w:sz w:val="22"/>
    </w:rPr>
  </w:style>
  <w:style w:type="character" w:customStyle="1" w:styleId="206">
    <w:name w:val="Знак Знак206"/>
    <w:rsid w:val="002368CA"/>
    <w:rPr>
      <w:rFonts w:ascii="Arial" w:hAnsi="Arial"/>
      <w:sz w:val="22"/>
    </w:rPr>
  </w:style>
  <w:style w:type="paragraph" w:customStyle="1" w:styleId="6f">
    <w:name w:val="Знак Знак Знак Знак Знак Знак6"/>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2368CA"/>
    <w:rPr>
      <w:sz w:val="16"/>
      <w:lang w:val="ru-RU" w:eastAsia="ru-RU"/>
    </w:rPr>
  </w:style>
  <w:style w:type="character" w:customStyle="1" w:styleId="1450">
    <w:name w:val="Знак Знак145"/>
    <w:locked/>
    <w:rsid w:val="002368CA"/>
    <w:rPr>
      <w:b/>
      <w:sz w:val="27"/>
      <w:lang w:val="ru-RU" w:eastAsia="ru-RU"/>
    </w:rPr>
  </w:style>
  <w:style w:type="character" w:customStyle="1" w:styleId="105">
    <w:name w:val="Знак Знак105"/>
    <w:locked/>
    <w:rsid w:val="002368CA"/>
    <w:rPr>
      <w:sz w:val="16"/>
      <w:lang w:val="ru-RU" w:eastAsia="ru-RU"/>
    </w:rPr>
  </w:style>
  <w:style w:type="character" w:customStyle="1" w:styleId="6150">
    <w:name w:val="Знак Знак615"/>
    <w:rsid w:val="002368CA"/>
    <w:rPr>
      <w:rFonts w:ascii="Arial" w:hAnsi="Arial"/>
      <w:b/>
      <w:i/>
      <w:sz w:val="28"/>
      <w:lang w:val="ru-RU" w:eastAsia="en-US"/>
    </w:rPr>
  </w:style>
  <w:style w:type="character" w:customStyle="1" w:styleId="166">
    <w:name w:val="Знак Знак166"/>
    <w:locked/>
    <w:rsid w:val="002368CA"/>
    <w:rPr>
      <w:b/>
      <w:caps/>
      <w:sz w:val="24"/>
      <w:lang w:val="ru-RU" w:eastAsia="ru-RU"/>
    </w:rPr>
  </w:style>
  <w:style w:type="character" w:customStyle="1" w:styleId="78">
    <w:name w:val="Знак Знак Знак7"/>
    <w:rsid w:val="002368CA"/>
    <w:rPr>
      <w:rFonts w:ascii="Times New Roman" w:hAnsi="Times New Roman"/>
      <w:b/>
      <w:caps/>
      <w:sz w:val="28"/>
    </w:rPr>
  </w:style>
  <w:style w:type="character" w:customStyle="1" w:styleId="255">
    <w:name w:val="Знак Знак255"/>
    <w:rsid w:val="002368CA"/>
    <w:rPr>
      <w:rFonts w:ascii="Times New Roman" w:hAnsi="Times New Roman"/>
      <w:b/>
      <w:sz w:val="28"/>
    </w:rPr>
  </w:style>
  <w:style w:type="character" w:customStyle="1" w:styleId="2250">
    <w:name w:val="Знак Знак225"/>
    <w:rsid w:val="002368CA"/>
    <w:rPr>
      <w:rFonts w:ascii="Times New Roman" w:hAnsi="Times New Roman"/>
      <w:sz w:val="24"/>
    </w:rPr>
  </w:style>
  <w:style w:type="character" w:customStyle="1" w:styleId="195">
    <w:name w:val="Знак Знак195"/>
    <w:rsid w:val="002368CA"/>
    <w:rPr>
      <w:rFonts w:ascii="Times New Roman" w:hAnsi="Times New Roman"/>
      <w:sz w:val="16"/>
      <w:lang w:eastAsia="ru-RU"/>
    </w:rPr>
  </w:style>
  <w:style w:type="character" w:customStyle="1" w:styleId="185">
    <w:name w:val="Знак Знак185"/>
    <w:rsid w:val="002368CA"/>
    <w:rPr>
      <w:rFonts w:ascii="Courier New" w:hAnsi="Courier New"/>
    </w:rPr>
  </w:style>
  <w:style w:type="character" w:customStyle="1" w:styleId="175">
    <w:name w:val="Знак Знак175"/>
    <w:rsid w:val="002368CA"/>
    <w:rPr>
      <w:rFonts w:ascii="Times New Roman" w:hAnsi="Times New Roman"/>
      <w:sz w:val="24"/>
    </w:rPr>
  </w:style>
  <w:style w:type="character" w:customStyle="1" w:styleId="155">
    <w:name w:val="Знак Знак155"/>
    <w:rsid w:val="002368CA"/>
    <w:rPr>
      <w:b/>
      <w:sz w:val="28"/>
    </w:rPr>
  </w:style>
  <w:style w:type="character" w:customStyle="1" w:styleId="4150">
    <w:name w:val="Знак Знак415"/>
    <w:locked/>
    <w:rsid w:val="002368CA"/>
    <w:rPr>
      <w:rFonts w:ascii="Arial" w:hAnsi="Arial"/>
      <w:b/>
      <w:i/>
      <w:sz w:val="28"/>
      <w:lang w:val="ru-RU" w:eastAsia="en-US"/>
    </w:rPr>
  </w:style>
  <w:style w:type="character" w:customStyle="1" w:styleId="236">
    <w:name w:val="Знак Знак23 Знак6"/>
    <w:aliases w:val="Знак Знак3 Знак6"/>
    <w:locked/>
    <w:rsid w:val="002368CA"/>
    <w:rPr>
      <w:rFonts w:ascii="Tahoma" w:hAnsi="Tahoma"/>
      <w:sz w:val="16"/>
    </w:rPr>
  </w:style>
  <w:style w:type="paragraph" w:customStyle="1" w:styleId="7a">
    <w:name w:val="Знак Знак Знак Знак Знак Знак Знак Знак Знак Знак Знак Знак Знак7"/>
    <w:basedOn w:val="a3"/>
    <w:rsid w:val="002368CA"/>
    <w:pPr>
      <w:spacing w:after="160" w:line="240" w:lineRule="exact"/>
    </w:pPr>
    <w:rPr>
      <w:rFonts w:ascii="Verdana" w:hAnsi="Verdana"/>
      <w:lang w:val="en-US" w:eastAsia="en-US"/>
    </w:rPr>
  </w:style>
  <w:style w:type="paragraph" w:customStyle="1" w:styleId="354">
    <w:name w:val="Знак35"/>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2368CA"/>
    <w:rPr>
      <w:b/>
      <w:caps/>
      <w:sz w:val="24"/>
      <w:lang w:val="ru-RU" w:eastAsia="ru-RU"/>
    </w:rPr>
  </w:style>
  <w:style w:type="character" w:customStyle="1" w:styleId="5e">
    <w:name w:val="Без интервала Знак5"/>
    <w:locked/>
    <w:rsid w:val="002368CA"/>
    <w:rPr>
      <w:sz w:val="24"/>
      <w:lang w:eastAsia="en-US"/>
    </w:rPr>
  </w:style>
  <w:style w:type="character" w:customStyle="1" w:styleId="1152">
    <w:name w:val="Знак1 Знак Знак15"/>
    <w:locked/>
    <w:rsid w:val="002368CA"/>
    <w:rPr>
      <w:rFonts w:ascii="Times New Roman" w:hAnsi="Times New Roman"/>
      <w:sz w:val="24"/>
      <w:lang w:eastAsia="ru-RU"/>
    </w:rPr>
  </w:style>
  <w:style w:type="character" w:customStyle="1" w:styleId="465">
    <w:name w:val="Знак Знак465"/>
    <w:locked/>
    <w:rsid w:val="002368CA"/>
    <w:rPr>
      <w:b/>
      <w:sz w:val="27"/>
      <w:lang w:val="ru-RU" w:eastAsia="ru-RU"/>
    </w:rPr>
  </w:style>
  <w:style w:type="character" w:customStyle="1" w:styleId="485">
    <w:name w:val="Знак Знак485"/>
    <w:locked/>
    <w:rsid w:val="002368CA"/>
    <w:rPr>
      <w:b/>
      <w:sz w:val="27"/>
      <w:lang w:val="ru-RU" w:eastAsia="ru-RU"/>
    </w:rPr>
  </w:style>
  <w:style w:type="character" w:customStyle="1" w:styleId="445">
    <w:name w:val="Знак Знак445"/>
    <w:locked/>
    <w:rsid w:val="002368CA"/>
    <w:rPr>
      <w:sz w:val="24"/>
    </w:rPr>
  </w:style>
  <w:style w:type="character" w:customStyle="1" w:styleId="5150">
    <w:name w:val="Знак Знак515"/>
    <w:locked/>
    <w:rsid w:val="002368CA"/>
    <w:rPr>
      <w:b/>
      <w:sz w:val="27"/>
      <w:lang w:val="ru-RU" w:eastAsia="ru-RU"/>
    </w:rPr>
  </w:style>
  <w:style w:type="character" w:customStyle="1" w:styleId="435">
    <w:name w:val="Знак Знак435"/>
    <w:locked/>
    <w:rsid w:val="002368CA"/>
    <w:rPr>
      <w:color w:val="000000"/>
      <w:sz w:val="24"/>
      <w:lang w:eastAsia="ru-RU"/>
    </w:rPr>
  </w:style>
  <w:style w:type="character" w:customStyle="1" w:styleId="425">
    <w:name w:val="Знак Знак425"/>
    <w:rsid w:val="002368CA"/>
    <w:rPr>
      <w:rFonts w:ascii="Times New Roman" w:hAnsi="Times New Roman"/>
      <w:sz w:val="16"/>
    </w:rPr>
  </w:style>
  <w:style w:type="character" w:customStyle="1" w:styleId="495">
    <w:name w:val="Знак Знак495"/>
    <w:rsid w:val="002368CA"/>
    <w:rPr>
      <w:rFonts w:ascii="Times New Roman" w:hAnsi="Times New Roman"/>
      <w:b/>
      <w:caps/>
      <w:sz w:val="24"/>
      <w:lang w:eastAsia="ru-RU"/>
    </w:rPr>
  </w:style>
  <w:style w:type="character" w:customStyle="1" w:styleId="475">
    <w:name w:val="Знак Знак475"/>
    <w:rsid w:val="002368CA"/>
    <w:rPr>
      <w:rFonts w:ascii="Times New Roman" w:hAnsi="Times New Roman"/>
      <w:b/>
      <w:sz w:val="27"/>
      <w:lang w:eastAsia="ru-RU"/>
    </w:rPr>
  </w:style>
  <w:style w:type="character" w:customStyle="1" w:styleId="455">
    <w:name w:val="Знак Знак455"/>
    <w:rsid w:val="002368CA"/>
    <w:rPr>
      <w:rFonts w:ascii="Times New Roman" w:hAnsi="Times New Roman"/>
      <w:b/>
      <w:i/>
      <w:sz w:val="26"/>
      <w:lang w:eastAsia="ru-RU"/>
    </w:rPr>
  </w:style>
  <w:style w:type="character" w:customStyle="1" w:styleId="562">
    <w:name w:val="Знак5 Знак Знак6"/>
    <w:locked/>
    <w:rsid w:val="002368CA"/>
    <w:rPr>
      <w:sz w:val="16"/>
    </w:rPr>
  </w:style>
  <w:style w:type="character" w:customStyle="1" w:styleId="505">
    <w:name w:val="Знак Знак505"/>
    <w:locked/>
    <w:rsid w:val="002368CA"/>
    <w:rPr>
      <w:b/>
      <w:sz w:val="28"/>
      <w:lang w:val="ru-RU" w:eastAsia="ru-RU"/>
    </w:rPr>
  </w:style>
  <w:style w:type="character" w:customStyle="1" w:styleId="525">
    <w:name w:val="Знак Знак525"/>
    <w:rsid w:val="002368CA"/>
    <w:rPr>
      <w:rFonts w:ascii="Arial" w:hAnsi="Arial"/>
      <w:b/>
      <w:i/>
      <w:sz w:val="28"/>
    </w:rPr>
  </w:style>
  <w:style w:type="character" w:customStyle="1" w:styleId="5151">
    <w:name w:val="Знак5 Знак Знак15"/>
    <w:locked/>
    <w:rsid w:val="002368CA"/>
    <w:rPr>
      <w:sz w:val="16"/>
      <w:lang w:val="ru-RU" w:eastAsia="ru-RU"/>
    </w:rPr>
  </w:style>
  <w:style w:type="character" w:customStyle="1" w:styleId="652">
    <w:name w:val="Знак6 Знак Знак5"/>
    <w:rsid w:val="002368CA"/>
    <w:rPr>
      <w:sz w:val="24"/>
      <w:lang w:val="ru-RU" w:eastAsia="ru-RU"/>
    </w:rPr>
  </w:style>
  <w:style w:type="character" w:customStyle="1" w:styleId="207">
    <w:name w:val="Знак Знак207"/>
    <w:rsid w:val="002368CA"/>
    <w:rPr>
      <w:rFonts w:ascii="Arial" w:hAnsi="Arial"/>
      <w:sz w:val="22"/>
    </w:rPr>
  </w:style>
  <w:style w:type="character" w:customStyle="1" w:styleId="208">
    <w:name w:val="Знак Знак208"/>
    <w:rsid w:val="002368CA"/>
    <w:rPr>
      <w:rFonts w:ascii="Arial" w:hAnsi="Arial"/>
      <w:sz w:val="22"/>
    </w:rPr>
  </w:style>
  <w:style w:type="character" w:customStyle="1" w:styleId="209">
    <w:name w:val="Знак Знак209"/>
    <w:rsid w:val="002368CA"/>
    <w:rPr>
      <w:rFonts w:ascii="Arial" w:hAnsi="Arial"/>
      <w:sz w:val="22"/>
    </w:rPr>
  </w:style>
  <w:style w:type="character" w:customStyle="1" w:styleId="616">
    <w:name w:val="Знак Знак616"/>
    <w:rsid w:val="002368CA"/>
    <w:rPr>
      <w:rFonts w:ascii="Calibri" w:hAnsi="Calibri"/>
      <w:i/>
      <w:sz w:val="24"/>
    </w:rPr>
  </w:style>
  <w:style w:type="paragraph" w:customStyle="1" w:styleId="7b">
    <w:name w:val="Знак Знак Знак Знак Знак Знак7"/>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2368CA"/>
    <w:rPr>
      <w:sz w:val="16"/>
      <w:lang w:val="ru-RU" w:eastAsia="ru-RU"/>
    </w:rPr>
  </w:style>
  <w:style w:type="character" w:customStyle="1" w:styleId="1460">
    <w:name w:val="Знак Знак146"/>
    <w:locked/>
    <w:rsid w:val="002368CA"/>
    <w:rPr>
      <w:b/>
      <w:sz w:val="27"/>
      <w:lang w:val="ru-RU" w:eastAsia="ru-RU"/>
    </w:rPr>
  </w:style>
  <w:style w:type="character" w:customStyle="1" w:styleId="106">
    <w:name w:val="Знак Знак106"/>
    <w:locked/>
    <w:rsid w:val="002368CA"/>
    <w:rPr>
      <w:sz w:val="16"/>
      <w:lang w:val="ru-RU" w:eastAsia="ru-RU"/>
    </w:rPr>
  </w:style>
  <w:style w:type="character" w:customStyle="1" w:styleId="167">
    <w:name w:val="Знак Знак167"/>
    <w:locked/>
    <w:rsid w:val="002368CA"/>
    <w:rPr>
      <w:b/>
      <w:caps/>
      <w:sz w:val="24"/>
      <w:lang w:val="ru-RU" w:eastAsia="ru-RU"/>
    </w:rPr>
  </w:style>
  <w:style w:type="character" w:customStyle="1" w:styleId="84">
    <w:name w:val="Знак Знак Знак8"/>
    <w:rsid w:val="002368CA"/>
    <w:rPr>
      <w:rFonts w:ascii="Times New Roman" w:hAnsi="Times New Roman"/>
      <w:b/>
      <w:caps/>
      <w:sz w:val="28"/>
    </w:rPr>
  </w:style>
  <w:style w:type="character" w:customStyle="1" w:styleId="256">
    <w:name w:val="Знак Знак256"/>
    <w:rsid w:val="002368CA"/>
    <w:rPr>
      <w:rFonts w:ascii="Times New Roman" w:hAnsi="Times New Roman"/>
      <w:b/>
      <w:sz w:val="28"/>
    </w:rPr>
  </w:style>
  <w:style w:type="character" w:customStyle="1" w:styleId="2260">
    <w:name w:val="Знак Знак226"/>
    <w:rsid w:val="002368CA"/>
    <w:rPr>
      <w:rFonts w:ascii="Times New Roman" w:hAnsi="Times New Roman"/>
      <w:sz w:val="24"/>
    </w:rPr>
  </w:style>
  <w:style w:type="character" w:customStyle="1" w:styleId="196">
    <w:name w:val="Знак Знак196"/>
    <w:rsid w:val="002368CA"/>
    <w:rPr>
      <w:rFonts w:ascii="Times New Roman" w:hAnsi="Times New Roman"/>
      <w:sz w:val="16"/>
      <w:lang w:eastAsia="ru-RU"/>
    </w:rPr>
  </w:style>
  <w:style w:type="character" w:customStyle="1" w:styleId="186">
    <w:name w:val="Знак Знак186"/>
    <w:rsid w:val="002368CA"/>
    <w:rPr>
      <w:rFonts w:ascii="Courier New" w:hAnsi="Courier New"/>
    </w:rPr>
  </w:style>
  <w:style w:type="character" w:customStyle="1" w:styleId="176">
    <w:name w:val="Знак Знак176"/>
    <w:rsid w:val="002368CA"/>
    <w:rPr>
      <w:rFonts w:ascii="Times New Roman" w:hAnsi="Times New Roman"/>
      <w:sz w:val="24"/>
    </w:rPr>
  </w:style>
  <w:style w:type="character" w:customStyle="1" w:styleId="156">
    <w:name w:val="Знак Знак156"/>
    <w:rsid w:val="002368CA"/>
    <w:rPr>
      <w:b/>
      <w:sz w:val="28"/>
    </w:rPr>
  </w:style>
  <w:style w:type="character" w:customStyle="1" w:styleId="4160">
    <w:name w:val="Знак Знак416"/>
    <w:locked/>
    <w:rsid w:val="002368CA"/>
    <w:rPr>
      <w:rFonts w:ascii="Arial" w:hAnsi="Arial"/>
      <w:b/>
      <w:i/>
      <w:sz w:val="28"/>
      <w:lang w:val="ru-RU" w:eastAsia="en-US"/>
    </w:rPr>
  </w:style>
  <w:style w:type="character" w:customStyle="1" w:styleId="237">
    <w:name w:val="Знак Знак23 Знак7"/>
    <w:aliases w:val="Знак Знак3 Знак7"/>
    <w:locked/>
    <w:rsid w:val="002368CA"/>
    <w:rPr>
      <w:rFonts w:ascii="Tahoma" w:hAnsi="Tahoma"/>
      <w:sz w:val="16"/>
    </w:rPr>
  </w:style>
  <w:style w:type="paragraph" w:customStyle="1" w:styleId="86">
    <w:name w:val="Знак Знак Знак Знак Знак Знак Знак Знак Знак Знак Знак Знак Знак8"/>
    <w:basedOn w:val="a3"/>
    <w:rsid w:val="002368CA"/>
    <w:pPr>
      <w:spacing w:after="160" w:line="240" w:lineRule="exact"/>
    </w:pPr>
    <w:rPr>
      <w:rFonts w:ascii="Verdana" w:hAnsi="Verdana"/>
      <w:lang w:val="en-US" w:eastAsia="en-US"/>
    </w:rPr>
  </w:style>
  <w:style w:type="paragraph" w:customStyle="1" w:styleId="362">
    <w:name w:val="Знак36"/>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2368CA"/>
    <w:rPr>
      <w:b/>
      <w:caps/>
      <w:sz w:val="24"/>
      <w:lang w:val="ru-RU" w:eastAsia="ru-RU"/>
    </w:rPr>
  </w:style>
  <w:style w:type="character" w:customStyle="1" w:styleId="6f0">
    <w:name w:val="Без интервала Знак6"/>
    <w:locked/>
    <w:rsid w:val="002368CA"/>
    <w:rPr>
      <w:rFonts w:ascii="Times New Roman" w:hAnsi="Times New Roman"/>
      <w:sz w:val="22"/>
    </w:rPr>
  </w:style>
  <w:style w:type="character" w:customStyle="1" w:styleId="466">
    <w:name w:val="Знак Знак466"/>
    <w:locked/>
    <w:rsid w:val="002368CA"/>
    <w:rPr>
      <w:b/>
      <w:sz w:val="27"/>
      <w:lang w:val="ru-RU" w:eastAsia="ru-RU"/>
    </w:rPr>
  </w:style>
  <w:style w:type="character" w:customStyle="1" w:styleId="486">
    <w:name w:val="Знак Знак486"/>
    <w:locked/>
    <w:rsid w:val="002368CA"/>
    <w:rPr>
      <w:b/>
      <w:sz w:val="27"/>
      <w:lang w:val="ru-RU" w:eastAsia="ru-RU"/>
    </w:rPr>
  </w:style>
  <w:style w:type="character" w:customStyle="1" w:styleId="446">
    <w:name w:val="Знак Знак446"/>
    <w:locked/>
    <w:rsid w:val="002368CA"/>
    <w:rPr>
      <w:sz w:val="24"/>
    </w:rPr>
  </w:style>
  <w:style w:type="character" w:customStyle="1" w:styleId="5160">
    <w:name w:val="Знак Знак516"/>
    <w:locked/>
    <w:rsid w:val="002368CA"/>
    <w:rPr>
      <w:b/>
      <w:sz w:val="27"/>
      <w:lang w:val="ru-RU" w:eastAsia="ru-RU"/>
    </w:rPr>
  </w:style>
  <w:style w:type="character" w:customStyle="1" w:styleId="436">
    <w:name w:val="Знак Знак436"/>
    <w:locked/>
    <w:rsid w:val="002368CA"/>
    <w:rPr>
      <w:color w:val="000000"/>
      <w:sz w:val="24"/>
      <w:lang w:eastAsia="ru-RU"/>
    </w:rPr>
  </w:style>
  <w:style w:type="character" w:customStyle="1" w:styleId="426">
    <w:name w:val="Знак Знак426"/>
    <w:rsid w:val="002368CA"/>
    <w:rPr>
      <w:rFonts w:ascii="Times New Roman" w:hAnsi="Times New Roman"/>
      <w:sz w:val="16"/>
    </w:rPr>
  </w:style>
  <w:style w:type="character" w:customStyle="1" w:styleId="496">
    <w:name w:val="Знак Знак496"/>
    <w:rsid w:val="002368CA"/>
    <w:rPr>
      <w:rFonts w:ascii="Times New Roman" w:hAnsi="Times New Roman"/>
      <w:b/>
      <w:caps/>
      <w:sz w:val="24"/>
      <w:lang w:eastAsia="ru-RU"/>
    </w:rPr>
  </w:style>
  <w:style w:type="character" w:customStyle="1" w:styleId="476">
    <w:name w:val="Знак Знак476"/>
    <w:rsid w:val="002368CA"/>
    <w:rPr>
      <w:rFonts w:ascii="Times New Roman" w:hAnsi="Times New Roman"/>
      <w:b/>
      <w:sz w:val="27"/>
      <w:lang w:eastAsia="ru-RU"/>
    </w:rPr>
  </w:style>
  <w:style w:type="character" w:customStyle="1" w:styleId="456">
    <w:name w:val="Знак Знак456"/>
    <w:rsid w:val="002368CA"/>
    <w:rPr>
      <w:rFonts w:ascii="Times New Roman" w:hAnsi="Times New Roman"/>
      <w:b/>
      <w:i/>
      <w:sz w:val="26"/>
      <w:lang w:eastAsia="ru-RU"/>
    </w:rPr>
  </w:style>
  <w:style w:type="character" w:customStyle="1" w:styleId="572">
    <w:name w:val="Знак5 Знак Знак7"/>
    <w:locked/>
    <w:rsid w:val="002368CA"/>
    <w:rPr>
      <w:sz w:val="16"/>
    </w:rPr>
  </w:style>
  <w:style w:type="character" w:customStyle="1" w:styleId="506">
    <w:name w:val="Знак Знак506"/>
    <w:locked/>
    <w:rsid w:val="002368CA"/>
    <w:rPr>
      <w:b/>
      <w:sz w:val="28"/>
      <w:lang w:val="ru-RU" w:eastAsia="ru-RU"/>
    </w:rPr>
  </w:style>
  <w:style w:type="character" w:customStyle="1" w:styleId="526">
    <w:name w:val="Знак Знак526"/>
    <w:rsid w:val="002368CA"/>
    <w:rPr>
      <w:rFonts w:ascii="Arial" w:hAnsi="Arial"/>
      <w:b/>
      <w:i/>
      <w:sz w:val="28"/>
    </w:rPr>
  </w:style>
  <w:style w:type="character" w:customStyle="1" w:styleId="662">
    <w:name w:val="Знак6 Знак Знак6"/>
    <w:rsid w:val="002368CA"/>
    <w:rPr>
      <w:sz w:val="24"/>
      <w:lang w:val="ru-RU" w:eastAsia="ru-RU"/>
    </w:rPr>
  </w:style>
  <w:style w:type="character" w:customStyle="1" w:styleId="403">
    <w:name w:val="Знак Знак40 Знак"/>
    <w:locked/>
    <w:rsid w:val="002368CA"/>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2368CA"/>
    <w:rPr>
      <w:rFonts w:ascii="Arial" w:hAnsi="Arial"/>
      <w:b/>
      <w:kern w:val="32"/>
      <w:sz w:val="32"/>
      <w:lang w:val="ru-RU" w:eastAsia="ru-RU"/>
    </w:rPr>
  </w:style>
  <w:style w:type="paragraph" w:customStyle="1" w:styleId="paragraph">
    <w:name w:val="paragraph"/>
    <w:basedOn w:val="a3"/>
    <w:rsid w:val="002368CA"/>
  </w:style>
  <w:style w:type="paragraph" w:customStyle="1" w:styleId="Style88">
    <w:name w:val="Style88"/>
    <w:basedOn w:val="a3"/>
    <w:rsid w:val="002368CA"/>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2368CA"/>
    <w:rPr>
      <w:color w:val="808080"/>
      <w:shd w:val="clear" w:color="auto" w:fill="E6E6E6"/>
    </w:rPr>
  </w:style>
  <w:style w:type="paragraph" w:customStyle="1" w:styleId="96">
    <w:name w:val="Знак Знак Знак Знак Знак Знак9"/>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2368CA"/>
    <w:rPr>
      <w:sz w:val="16"/>
      <w:lang w:val="ru-RU" w:eastAsia="ru-RU"/>
    </w:rPr>
  </w:style>
  <w:style w:type="character" w:customStyle="1" w:styleId="148">
    <w:name w:val="Знак Знак148"/>
    <w:locked/>
    <w:rsid w:val="002368CA"/>
    <w:rPr>
      <w:b/>
      <w:sz w:val="27"/>
      <w:lang w:val="ru-RU" w:eastAsia="ru-RU"/>
    </w:rPr>
  </w:style>
  <w:style w:type="character" w:customStyle="1" w:styleId="108">
    <w:name w:val="Знак Знак108"/>
    <w:locked/>
    <w:rsid w:val="002368CA"/>
    <w:rPr>
      <w:sz w:val="16"/>
      <w:lang w:val="ru-RU" w:eastAsia="ru-RU"/>
    </w:rPr>
  </w:style>
  <w:style w:type="character" w:customStyle="1" w:styleId="6200">
    <w:name w:val="Знак Знак620"/>
    <w:rsid w:val="002368CA"/>
    <w:rPr>
      <w:rFonts w:ascii="Arial" w:hAnsi="Arial"/>
      <w:b/>
      <w:i/>
      <w:sz w:val="28"/>
      <w:lang w:val="ru-RU" w:eastAsia="en-US"/>
    </w:rPr>
  </w:style>
  <w:style w:type="character" w:customStyle="1" w:styleId="169">
    <w:name w:val="Знак Знак169"/>
    <w:locked/>
    <w:rsid w:val="002368CA"/>
    <w:rPr>
      <w:b/>
      <w:caps/>
      <w:sz w:val="24"/>
      <w:lang w:val="ru-RU" w:eastAsia="ru-RU"/>
    </w:rPr>
  </w:style>
  <w:style w:type="character" w:customStyle="1" w:styleId="107">
    <w:name w:val="Знак Знак Знак10"/>
    <w:rsid w:val="002368CA"/>
    <w:rPr>
      <w:rFonts w:ascii="Times New Roman" w:hAnsi="Times New Roman"/>
      <w:b/>
      <w:caps/>
      <w:sz w:val="28"/>
    </w:rPr>
  </w:style>
  <w:style w:type="character" w:customStyle="1" w:styleId="258">
    <w:name w:val="Знак Знак258"/>
    <w:rsid w:val="002368CA"/>
    <w:rPr>
      <w:rFonts w:ascii="Times New Roman" w:hAnsi="Times New Roman"/>
      <w:b/>
      <w:sz w:val="28"/>
    </w:rPr>
  </w:style>
  <w:style w:type="character" w:customStyle="1" w:styleId="2280">
    <w:name w:val="Знак Знак228"/>
    <w:rsid w:val="002368CA"/>
    <w:rPr>
      <w:rFonts w:ascii="Times New Roman" w:hAnsi="Times New Roman"/>
      <w:sz w:val="24"/>
    </w:rPr>
  </w:style>
  <w:style w:type="character" w:customStyle="1" w:styleId="2011">
    <w:name w:val="Знак Знак2011"/>
    <w:rsid w:val="002368CA"/>
    <w:rPr>
      <w:rFonts w:ascii="Arial" w:hAnsi="Arial"/>
      <w:sz w:val="22"/>
    </w:rPr>
  </w:style>
  <w:style w:type="character" w:customStyle="1" w:styleId="198">
    <w:name w:val="Знак Знак198"/>
    <w:rsid w:val="002368CA"/>
    <w:rPr>
      <w:rFonts w:ascii="Times New Roman" w:hAnsi="Times New Roman"/>
      <w:sz w:val="16"/>
      <w:lang w:eastAsia="ru-RU"/>
    </w:rPr>
  </w:style>
  <w:style w:type="character" w:customStyle="1" w:styleId="188">
    <w:name w:val="Знак Знак188"/>
    <w:rsid w:val="002368CA"/>
    <w:rPr>
      <w:rFonts w:ascii="Courier New" w:hAnsi="Courier New"/>
    </w:rPr>
  </w:style>
  <w:style w:type="character" w:customStyle="1" w:styleId="178">
    <w:name w:val="Знак Знак178"/>
    <w:rsid w:val="002368CA"/>
    <w:rPr>
      <w:rFonts w:ascii="Times New Roman" w:hAnsi="Times New Roman"/>
      <w:sz w:val="24"/>
    </w:rPr>
  </w:style>
  <w:style w:type="paragraph" w:customStyle="1" w:styleId="4f2">
    <w:name w:val="Основной текст4"/>
    <w:basedOn w:val="516"/>
    <w:rsid w:val="002368CA"/>
    <w:pPr>
      <w:spacing w:before="0" w:beforeAutospacing="0" w:after="0" w:afterAutospacing="0" w:line="360" w:lineRule="auto"/>
    </w:pPr>
    <w:rPr>
      <w:szCs w:val="20"/>
    </w:rPr>
  </w:style>
  <w:style w:type="character" w:customStyle="1" w:styleId="158">
    <w:name w:val="Знак Знак158"/>
    <w:rsid w:val="002368CA"/>
    <w:rPr>
      <w:b/>
      <w:sz w:val="28"/>
    </w:rPr>
  </w:style>
  <w:style w:type="paragraph" w:customStyle="1" w:styleId="3ff4">
    <w:name w:val="Цитата3"/>
    <w:basedOn w:val="a3"/>
    <w:rsid w:val="002368CA"/>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2368CA"/>
    <w:rPr>
      <w:rFonts w:ascii="Courier New" w:hAnsi="Courier New"/>
      <w:sz w:val="20"/>
      <w:szCs w:val="20"/>
    </w:rPr>
  </w:style>
  <w:style w:type="paragraph" w:customStyle="1" w:styleId="333">
    <w:name w:val="Основной текст 33"/>
    <w:basedOn w:val="516"/>
    <w:rsid w:val="002368CA"/>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2368CA"/>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2368CA"/>
    <w:pPr>
      <w:spacing w:line="360" w:lineRule="auto"/>
      <w:ind w:firstLine="709"/>
      <w:jc w:val="both"/>
    </w:pPr>
    <w:rPr>
      <w:sz w:val="28"/>
      <w:szCs w:val="20"/>
    </w:rPr>
  </w:style>
  <w:style w:type="paragraph" w:customStyle="1" w:styleId="2ffff6">
    <w:name w:val="Верхний колонтитул2"/>
    <w:basedOn w:val="a3"/>
    <w:rsid w:val="002368CA"/>
    <w:pPr>
      <w:tabs>
        <w:tab w:val="center" w:pos="4153"/>
        <w:tab w:val="right" w:pos="8306"/>
      </w:tabs>
    </w:pPr>
    <w:rPr>
      <w:rFonts w:ascii="Arial" w:hAnsi="Arial"/>
      <w:szCs w:val="20"/>
    </w:rPr>
  </w:style>
  <w:style w:type="character" w:customStyle="1" w:styleId="418">
    <w:name w:val="Знак Знак418"/>
    <w:locked/>
    <w:rsid w:val="002368CA"/>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2368CA"/>
    <w:pPr>
      <w:spacing w:after="160" w:line="240" w:lineRule="exact"/>
    </w:pPr>
    <w:rPr>
      <w:rFonts w:ascii="Verdana" w:hAnsi="Verdana"/>
      <w:lang w:val="en-US" w:eastAsia="en-US"/>
    </w:rPr>
  </w:style>
  <w:style w:type="paragraph" w:customStyle="1" w:styleId="382">
    <w:name w:val="Знак38"/>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2368CA"/>
    <w:rPr>
      <w:b/>
      <w:caps/>
      <w:sz w:val="24"/>
      <w:lang w:val="ru-RU" w:eastAsia="ru-RU"/>
    </w:rPr>
  </w:style>
  <w:style w:type="character" w:customStyle="1" w:styleId="1182">
    <w:name w:val="Знак1 Знак Знак18"/>
    <w:locked/>
    <w:rsid w:val="002368CA"/>
    <w:rPr>
      <w:rFonts w:ascii="Times New Roman" w:hAnsi="Times New Roman"/>
      <w:sz w:val="24"/>
      <w:lang w:eastAsia="ru-RU"/>
    </w:rPr>
  </w:style>
  <w:style w:type="character" w:customStyle="1" w:styleId="468">
    <w:name w:val="Знак Знак468"/>
    <w:locked/>
    <w:rsid w:val="002368CA"/>
    <w:rPr>
      <w:b/>
      <w:sz w:val="27"/>
      <w:lang w:val="ru-RU" w:eastAsia="ru-RU"/>
    </w:rPr>
  </w:style>
  <w:style w:type="character" w:customStyle="1" w:styleId="488">
    <w:name w:val="Знак Знак488"/>
    <w:locked/>
    <w:rsid w:val="002368CA"/>
    <w:rPr>
      <w:b/>
      <w:sz w:val="27"/>
      <w:lang w:val="ru-RU" w:eastAsia="ru-RU"/>
    </w:rPr>
  </w:style>
  <w:style w:type="character" w:customStyle="1" w:styleId="448">
    <w:name w:val="Знак Знак448"/>
    <w:locked/>
    <w:rsid w:val="002368CA"/>
    <w:rPr>
      <w:sz w:val="24"/>
    </w:rPr>
  </w:style>
  <w:style w:type="character" w:customStyle="1" w:styleId="518">
    <w:name w:val="Знак Знак518"/>
    <w:locked/>
    <w:rsid w:val="002368CA"/>
    <w:rPr>
      <w:b/>
      <w:sz w:val="27"/>
      <w:lang w:val="ru-RU" w:eastAsia="ru-RU"/>
    </w:rPr>
  </w:style>
  <w:style w:type="character" w:customStyle="1" w:styleId="438">
    <w:name w:val="Знак Знак438"/>
    <w:locked/>
    <w:rsid w:val="002368CA"/>
    <w:rPr>
      <w:color w:val="000000"/>
      <w:sz w:val="24"/>
      <w:lang w:eastAsia="ru-RU"/>
    </w:rPr>
  </w:style>
  <w:style w:type="character" w:customStyle="1" w:styleId="428">
    <w:name w:val="Знак Знак428"/>
    <w:rsid w:val="002368CA"/>
    <w:rPr>
      <w:rFonts w:ascii="Times New Roman" w:hAnsi="Times New Roman"/>
      <w:sz w:val="16"/>
    </w:rPr>
  </w:style>
  <w:style w:type="character" w:customStyle="1" w:styleId="498">
    <w:name w:val="Знак Знак498"/>
    <w:rsid w:val="002368CA"/>
    <w:rPr>
      <w:rFonts w:ascii="Times New Roman" w:hAnsi="Times New Roman"/>
      <w:b/>
      <w:caps/>
      <w:sz w:val="24"/>
      <w:lang w:eastAsia="ru-RU"/>
    </w:rPr>
  </w:style>
  <w:style w:type="paragraph" w:customStyle="1" w:styleId="427">
    <w:name w:val="Заголовок 42"/>
    <w:basedOn w:val="516"/>
    <w:next w:val="516"/>
    <w:rsid w:val="002368CA"/>
    <w:pPr>
      <w:keepNext/>
      <w:spacing w:before="0" w:beforeAutospacing="0" w:after="0" w:afterAutospacing="0"/>
    </w:pPr>
    <w:rPr>
      <w:szCs w:val="20"/>
    </w:rPr>
  </w:style>
  <w:style w:type="character" w:customStyle="1" w:styleId="478">
    <w:name w:val="Знак Знак478"/>
    <w:rsid w:val="002368CA"/>
    <w:rPr>
      <w:rFonts w:ascii="Times New Roman" w:hAnsi="Times New Roman"/>
      <w:b/>
      <w:sz w:val="27"/>
      <w:lang w:eastAsia="ru-RU"/>
    </w:rPr>
  </w:style>
  <w:style w:type="character" w:customStyle="1" w:styleId="458">
    <w:name w:val="Знак Знак458"/>
    <w:rsid w:val="002368CA"/>
    <w:rPr>
      <w:rFonts w:ascii="Times New Roman" w:hAnsi="Times New Roman"/>
      <w:b/>
      <w:i/>
      <w:sz w:val="26"/>
      <w:lang w:eastAsia="ru-RU"/>
    </w:rPr>
  </w:style>
  <w:style w:type="character" w:customStyle="1" w:styleId="592">
    <w:name w:val="Знак5 Знак Знак9"/>
    <w:locked/>
    <w:rsid w:val="002368CA"/>
    <w:rPr>
      <w:sz w:val="16"/>
    </w:rPr>
  </w:style>
  <w:style w:type="character" w:customStyle="1" w:styleId="508">
    <w:name w:val="Знак Знак508"/>
    <w:locked/>
    <w:rsid w:val="002368CA"/>
    <w:rPr>
      <w:b/>
      <w:sz w:val="28"/>
      <w:lang w:val="ru-RU" w:eastAsia="ru-RU"/>
    </w:rPr>
  </w:style>
  <w:style w:type="character" w:customStyle="1" w:styleId="528">
    <w:name w:val="Знак Знак528"/>
    <w:rsid w:val="002368CA"/>
    <w:rPr>
      <w:rFonts w:ascii="Arial" w:hAnsi="Arial"/>
      <w:b/>
      <w:i/>
      <w:sz w:val="28"/>
    </w:rPr>
  </w:style>
  <w:style w:type="character" w:customStyle="1" w:styleId="5180">
    <w:name w:val="Знак5 Знак Знак18"/>
    <w:locked/>
    <w:rsid w:val="002368CA"/>
    <w:rPr>
      <w:sz w:val="16"/>
      <w:lang w:val="ru-RU" w:eastAsia="ru-RU"/>
    </w:rPr>
  </w:style>
  <w:style w:type="character" w:customStyle="1" w:styleId="682">
    <w:name w:val="Знак6 Знак Знак8"/>
    <w:rsid w:val="002368CA"/>
    <w:rPr>
      <w:sz w:val="24"/>
      <w:lang w:val="ru-RU" w:eastAsia="ru-RU"/>
    </w:rPr>
  </w:style>
  <w:style w:type="character" w:customStyle="1" w:styleId="5520">
    <w:name w:val="Знак Знак552"/>
    <w:locked/>
    <w:rsid w:val="002368CA"/>
    <w:rPr>
      <w:sz w:val="24"/>
      <w:lang w:val="ru-RU" w:eastAsia="ru-RU"/>
    </w:rPr>
  </w:style>
  <w:style w:type="character" w:customStyle="1" w:styleId="6520">
    <w:name w:val="Знак Знак652"/>
    <w:locked/>
    <w:rsid w:val="002368CA"/>
    <w:rPr>
      <w:b/>
      <w:sz w:val="27"/>
      <w:lang w:val="ru-RU" w:eastAsia="ru-RU"/>
    </w:rPr>
  </w:style>
  <w:style w:type="character" w:customStyle="1" w:styleId="6420">
    <w:name w:val="Знак Знак642"/>
    <w:locked/>
    <w:rsid w:val="002368CA"/>
    <w:rPr>
      <w:b/>
      <w:sz w:val="28"/>
      <w:lang w:val="ru-RU" w:eastAsia="ru-RU"/>
    </w:rPr>
  </w:style>
  <w:style w:type="character" w:customStyle="1" w:styleId="6320">
    <w:name w:val="Знак Знак632"/>
    <w:locked/>
    <w:rsid w:val="002368CA"/>
    <w:rPr>
      <w:b/>
      <w:i/>
      <w:sz w:val="26"/>
      <w:lang w:val="ru-RU" w:eastAsia="ru-RU"/>
    </w:rPr>
  </w:style>
  <w:style w:type="character" w:customStyle="1" w:styleId="6220">
    <w:name w:val="Знак Знак622"/>
    <w:locked/>
    <w:rsid w:val="002368CA"/>
    <w:rPr>
      <w:sz w:val="24"/>
      <w:lang w:val="ru-RU" w:eastAsia="ru-RU"/>
    </w:rPr>
  </w:style>
  <w:style w:type="character" w:customStyle="1" w:styleId="619">
    <w:name w:val="Знак Знак619"/>
    <w:locked/>
    <w:rsid w:val="002368CA"/>
    <w:rPr>
      <w:sz w:val="24"/>
      <w:lang w:val="ru-RU" w:eastAsia="ru-RU"/>
    </w:rPr>
  </w:style>
  <w:style w:type="character" w:customStyle="1" w:styleId="602">
    <w:name w:val="Знак Знак602"/>
    <w:locked/>
    <w:rsid w:val="002368CA"/>
    <w:rPr>
      <w:i/>
      <w:sz w:val="24"/>
      <w:lang w:val="ru-RU" w:eastAsia="ru-RU"/>
    </w:rPr>
  </w:style>
  <w:style w:type="character" w:customStyle="1" w:styleId="5920">
    <w:name w:val="Знак Знак592"/>
    <w:locked/>
    <w:rsid w:val="002368CA"/>
    <w:rPr>
      <w:rFonts w:ascii="Arial" w:hAnsi="Arial"/>
      <w:sz w:val="22"/>
      <w:lang w:val="ru-RU" w:eastAsia="ru-RU"/>
    </w:rPr>
  </w:style>
  <w:style w:type="character" w:customStyle="1" w:styleId="582">
    <w:name w:val="Знак Знак582"/>
    <w:locked/>
    <w:rsid w:val="002368CA"/>
    <w:rPr>
      <w:rFonts w:ascii="Courier New" w:hAnsi="Courier New"/>
      <w:lang w:val="ru-RU" w:eastAsia="ru-RU"/>
    </w:rPr>
  </w:style>
  <w:style w:type="character" w:customStyle="1" w:styleId="5720">
    <w:name w:val="Знак Знак572"/>
    <w:locked/>
    <w:rsid w:val="002368CA"/>
    <w:rPr>
      <w:lang w:val="ru-RU" w:eastAsia="ru-RU"/>
    </w:rPr>
  </w:style>
  <w:style w:type="character" w:customStyle="1" w:styleId="5620">
    <w:name w:val="Знак Знак562"/>
    <w:locked/>
    <w:rsid w:val="002368CA"/>
    <w:rPr>
      <w:sz w:val="24"/>
      <w:lang w:val="ru-RU" w:eastAsia="ru-RU"/>
    </w:rPr>
  </w:style>
  <w:style w:type="character" w:customStyle="1" w:styleId="542">
    <w:name w:val="Знак Знак542"/>
    <w:locked/>
    <w:rsid w:val="002368CA"/>
    <w:rPr>
      <w:sz w:val="24"/>
      <w:lang w:val="en-US" w:eastAsia="ru-RU"/>
    </w:rPr>
  </w:style>
  <w:style w:type="paragraph" w:customStyle="1" w:styleId="238">
    <w:name w:val="Заголовок 23"/>
    <w:basedOn w:val="a3"/>
    <w:next w:val="a3"/>
    <w:rsid w:val="002368CA"/>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2368CA"/>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2368CA"/>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2368CA"/>
    <w:pPr>
      <w:tabs>
        <w:tab w:val="left" w:pos="1440"/>
      </w:tabs>
      <w:suppressAutoHyphens/>
      <w:spacing w:before="240" w:after="60"/>
      <w:ind w:left="1440" w:hanging="1440"/>
      <w:outlineLvl w:val="7"/>
    </w:pPr>
    <w:rPr>
      <w:i/>
      <w:iCs/>
      <w:lang w:eastAsia="zh-CN"/>
    </w:rPr>
  </w:style>
  <w:style w:type="character" w:customStyle="1" w:styleId="672">
    <w:name w:val="Знак Знак672"/>
    <w:rsid w:val="002368CA"/>
    <w:rPr>
      <w:rFonts w:ascii="Arial" w:hAnsi="Arial"/>
      <w:b/>
      <w:sz w:val="26"/>
    </w:rPr>
  </w:style>
  <w:style w:type="character" w:customStyle="1" w:styleId="6620">
    <w:name w:val="Знак Знак662"/>
    <w:rsid w:val="002368CA"/>
    <w:rPr>
      <w:b/>
      <w:sz w:val="28"/>
    </w:rPr>
  </w:style>
  <w:style w:type="character" w:customStyle="1" w:styleId="702">
    <w:name w:val="Знак Знак702"/>
    <w:rsid w:val="002368CA"/>
    <w:rPr>
      <w:rFonts w:ascii="Arial" w:hAnsi="Arial"/>
      <w:b/>
      <w:sz w:val="26"/>
    </w:rPr>
  </w:style>
  <w:style w:type="character" w:customStyle="1" w:styleId="692">
    <w:name w:val="Знак Знак692"/>
    <w:rsid w:val="002368CA"/>
    <w:rPr>
      <w:b/>
      <w:sz w:val="28"/>
    </w:rPr>
  </w:style>
  <w:style w:type="character" w:customStyle="1" w:styleId="6820">
    <w:name w:val="Знак Знак682"/>
    <w:rsid w:val="002368CA"/>
    <w:rPr>
      <w:b/>
      <w:i/>
      <w:sz w:val="26"/>
    </w:rPr>
  </w:style>
  <w:style w:type="paragraph" w:customStyle="1" w:styleId="HTML21">
    <w:name w:val="Стандартный HTML2"/>
    <w:basedOn w:val="a3"/>
    <w:rsid w:val="00236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2368CA"/>
    <w:rPr>
      <w:rFonts w:ascii="Arial" w:hAnsi="Arial"/>
      <w:sz w:val="22"/>
    </w:rPr>
  </w:style>
  <w:style w:type="character" w:customStyle="1" w:styleId="618">
    <w:name w:val="Знак Знак618"/>
    <w:rsid w:val="002368CA"/>
    <w:rPr>
      <w:rFonts w:ascii="Arial" w:hAnsi="Arial"/>
      <w:b/>
      <w:i/>
      <w:sz w:val="28"/>
      <w:lang w:val="ru-RU" w:eastAsia="en-US"/>
    </w:rPr>
  </w:style>
  <w:style w:type="paragraph" w:customStyle="1" w:styleId="87">
    <w:name w:val="Знак Знак Знак Знак Знак Знак8"/>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2368CA"/>
    <w:rPr>
      <w:sz w:val="16"/>
      <w:lang w:val="ru-RU" w:eastAsia="ru-RU"/>
    </w:rPr>
  </w:style>
  <w:style w:type="paragraph" w:customStyle="1" w:styleId="7c">
    <w:name w:val="Обычный7"/>
    <w:rsid w:val="002368CA"/>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2368CA"/>
    <w:rPr>
      <w:b/>
      <w:sz w:val="27"/>
      <w:lang w:val="ru-RU" w:eastAsia="ru-RU"/>
    </w:rPr>
  </w:style>
  <w:style w:type="character" w:customStyle="1" w:styleId="1070">
    <w:name w:val="Знак Знак107"/>
    <w:locked/>
    <w:rsid w:val="002368CA"/>
    <w:rPr>
      <w:sz w:val="16"/>
      <w:lang w:val="ru-RU" w:eastAsia="ru-RU"/>
    </w:rPr>
  </w:style>
  <w:style w:type="paragraph" w:customStyle="1" w:styleId="4f3">
    <w:name w:val="Абзац списка4"/>
    <w:basedOn w:val="a3"/>
    <w:rsid w:val="002368CA"/>
    <w:pPr>
      <w:spacing w:after="200" w:line="276" w:lineRule="auto"/>
      <w:ind w:left="720"/>
    </w:pPr>
    <w:rPr>
      <w:rFonts w:ascii="Calibri" w:hAnsi="Calibri"/>
      <w:sz w:val="22"/>
      <w:szCs w:val="22"/>
      <w:lang w:eastAsia="en-US"/>
    </w:rPr>
  </w:style>
  <w:style w:type="character" w:customStyle="1" w:styleId="168">
    <w:name w:val="Знак Знак168"/>
    <w:locked/>
    <w:rsid w:val="002368CA"/>
    <w:rPr>
      <w:b/>
      <w:caps/>
      <w:sz w:val="24"/>
      <w:lang w:val="ru-RU" w:eastAsia="ru-RU"/>
    </w:rPr>
  </w:style>
  <w:style w:type="paragraph" w:customStyle="1" w:styleId="242">
    <w:name w:val="Основной текст 24"/>
    <w:basedOn w:val="a3"/>
    <w:rsid w:val="002368CA"/>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2368CA"/>
    <w:rPr>
      <w:rFonts w:ascii="Times New Roman" w:hAnsi="Times New Roman"/>
      <w:b/>
      <w:caps/>
      <w:sz w:val="28"/>
    </w:rPr>
  </w:style>
  <w:style w:type="character" w:customStyle="1" w:styleId="257">
    <w:name w:val="Знак Знак257"/>
    <w:rsid w:val="002368CA"/>
    <w:rPr>
      <w:rFonts w:ascii="Times New Roman" w:hAnsi="Times New Roman"/>
      <w:b/>
      <w:sz w:val="28"/>
    </w:rPr>
  </w:style>
  <w:style w:type="character" w:customStyle="1" w:styleId="2270">
    <w:name w:val="Знак Знак227"/>
    <w:rsid w:val="002368CA"/>
    <w:rPr>
      <w:rFonts w:ascii="Times New Roman" w:hAnsi="Times New Roman"/>
      <w:sz w:val="24"/>
    </w:rPr>
  </w:style>
  <w:style w:type="character" w:customStyle="1" w:styleId="197">
    <w:name w:val="Знак Знак197"/>
    <w:rsid w:val="002368CA"/>
    <w:rPr>
      <w:rFonts w:ascii="Times New Roman" w:hAnsi="Times New Roman"/>
      <w:sz w:val="16"/>
      <w:lang w:eastAsia="ru-RU"/>
    </w:rPr>
  </w:style>
  <w:style w:type="character" w:customStyle="1" w:styleId="187">
    <w:name w:val="Знак Знак187"/>
    <w:rsid w:val="002368CA"/>
    <w:rPr>
      <w:rFonts w:ascii="Courier New" w:hAnsi="Courier New"/>
    </w:rPr>
  </w:style>
  <w:style w:type="character" w:customStyle="1" w:styleId="177">
    <w:name w:val="Знак Знак177"/>
    <w:rsid w:val="002368CA"/>
    <w:rPr>
      <w:rFonts w:ascii="Times New Roman" w:hAnsi="Times New Roman"/>
      <w:sz w:val="24"/>
    </w:rPr>
  </w:style>
  <w:style w:type="paragraph" w:customStyle="1" w:styleId="346">
    <w:name w:val="Заголовок 34"/>
    <w:basedOn w:val="7c"/>
    <w:next w:val="7c"/>
    <w:rsid w:val="002368CA"/>
    <w:pPr>
      <w:keepNext/>
      <w:widowControl/>
      <w:ind w:left="0" w:firstLine="0"/>
      <w:outlineLvl w:val="2"/>
    </w:pPr>
    <w:rPr>
      <w:sz w:val="24"/>
    </w:rPr>
  </w:style>
  <w:style w:type="paragraph" w:customStyle="1" w:styleId="5f">
    <w:name w:val="Основной текст5"/>
    <w:basedOn w:val="7c"/>
    <w:rsid w:val="002368CA"/>
    <w:pPr>
      <w:widowControl/>
      <w:spacing w:line="360" w:lineRule="auto"/>
      <w:ind w:left="0" w:firstLine="0"/>
    </w:pPr>
    <w:rPr>
      <w:sz w:val="24"/>
    </w:rPr>
  </w:style>
  <w:style w:type="character" w:customStyle="1" w:styleId="157">
    <w:name w:val="Знак Знак157"/>
    <w:rsid w:val="002368CA"/>
    <w:rPr>
      <w:b/>
      <w:sz w:val="28"/>
    </w:rPr>
  </w:style>
  <w:style w:type="paragraph" w:customStyle="1" w:styleId="243">
    <w:name w:val="Заголовок 24"/>
    <w:basedOn w:val="a3"/>
    <w:next w:val="a3"/>
    <w:rsid w:val="002368CA"/>
    <w:pPr>
      <w:keepNext/>
      <w:widowControl w:val="0"/>
      <w:jc w:val="center"/>
    </w:pPr>
    <w:rPr>
      <w:b/>
      <w:sz w:val="26"/>
      <w:szCs w:val="20"/>
    </w:rPr>
  </w:style>
  <w:style w:type="paragraph" w:customStyle="1" w:styleId="88">
    <w:name w:val="Обычный8"/>
    <w:basedOn w:val="a3"/>
    <w:rsid w:val="002368CA"/>
    <w:pPr>
      <w:spacing w:before="100" w:beforeAutospacing="1" w:after="100" w:afterAutospacing="1"/>
    </w:pPr>
  </w:style>
  <w:style w:type="paragraph" w:customStyle="1" w:styleId="4f4">
    <w:name w:val="Цитата4"/>
    <w:basedOn w:val="a3"/>
    <w:rsid w:val="002368CA"/>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2368CA"/>
    <w:rPr>
      <w:rFonts w:ascii="Courier New" w:hAnsi="Courier New"/>
      <w:sz w:val="20"/>
      <w:szCs w:val="20"/>
    </w:rPr>
  </w:style>
  <w:style w:type="paragraph" w:customStyle="1" w:styleId="348">
    <w:name w:val="Основной текст 34"/>
    <w:basedOn w:val="7c"/>
    <w:rsid w:val="002368CA"/>
    <w:pPr>
      <w:widowControl/>
      <w:tabs>
        <w:tab w:val="left" w:pos="360"/>
      </w:tabs>
      <w:ind w:left="0" w:firstLine="0"/>
      <w:jc w:val="both"/>
    </w:pPr>
    <w:rPr>
      <w:i/>
      <w:sz w:val="26"/>
    </w:rPr>
  </w:style>
  <w:style w:type="paragraph" w:customStyle="1" w:styleId="239">
    <w:name w:val="Основной текст с отступом 23"/>
    <w:basedOn w:val="a3"/>
    <w:rsid w:val="002368CA"/>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2368CA"/>
    <w:pPr>
      <w:spacing w:line="360" w:lineRule="auto"/>
      <w:ind w:firstLine="709"/>
      <w:jc w:val="both"/>
    </w:pPr>
    <w:rPr>
      <w:sz w:val="28"/>
      <w:szCs w:val="20"/>
    </w:rPr>
  </w:style>
  <w:style w:type="paragraph" w:customStyle="1" w:styleId="3ff6">
    <w:name w:val="Верхний колонтитул3"/>
    <w:basedOn w:val="a3"/>
    <w:rsid w:val="002368CA"/>
    <w:pPr>
      <w:tabs>
        <w:tab w:val="center" w:pos="4153"/>
        <w:tab w:val="right" w:pos="8306"/>
      </w:tabs>
    </w:pPr>
    <w:rPr>
      <w:rFonts w:ascii="Arial" w:hAnsi="Arial"/>
      <w:szCs w:val="20"/>
    </w:rPr>
  </w:style>
  <w:style w:type="character" w:customStyle="1" w:styleId="3ff7">
    <w:name w:val="Слабое выделение3"/>
    <w:rsid w:val="002368CA"/>
    <w:rPr>
      <w:i/>
      <w:color w:val="808080"/>
    </w:rPr>
  </w:style>
  <w:style w:type="character" w:customStyle="1" w:styleId="4170">
    <w:name w:val="Знак Знак417"/>
    <w:locked/>
    <w:rsid w:val="002368CA"/>
    <w:rPr>
      <w:rFonts w:ascii="Arial" w:hAnsi="Arial"/>
      <w:b/>
      <w:i/>
      <w:sz w:val="28"/>
      <w:lang w:val="ru-RU" w:eastAsia="en-US"/>
    </w:rPr>
  </w:style>
  <w:style w:type="character" w:customStyle="1" w:styleId="3ff8">
    <w:name w:val="Основной шрифт абзаца3"/>
    <w:rsid w:val="002368CA"/>
  </w:style>
  <w:style w:type="paragraph" w:customStyle="1" w:styleId="98">
    <w:name w:val="Знак Знак Знак Знак Знак Знак Знак Знак Знак Знак Знак Знак Знак9"/>
    <w:basedOn w:val="a3"/>
    <w:rsid w:val="002368CA"/>
    <w:pPr>
      <w:spacing w:after="160" w:line="240" w:lineRule="exact"/>
    </w:pPr>
    <w:rPr>
      <w:rFonts w:ascii="Verdana" w:hAnsi="Verdana"/>
      <w:lang w:val="en-US" w:eastAsia="en-US"/>
    </w:rPr>
  </w:style>
  <w:style w:type="paragraph" w:customStyle="1" w:styleId="372">
    <w:name w:val="Знак37"/>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2368CA"/>
    <w:rPr>
      <w:b/>
      <w:caps/>
      <w:sz w:val="24"/>
      <w:lang w:val="ru-RU" w:eastAsia="ru-RU"/>
    </w:rPr>
  </w:style>
  <w:style w:type="character" w:customStyle="1" w:styleId="1172">
    <w:name w:val="Знак1 Знак Знак17"/>
    <w:locked/>
    <w:rsid w:val="002368CA"/>
    <w:rPr>
      <w:rFonts w:ascii="Times New Roman" w:hAnsi="Times New Roman"/>
      <w:sz w:val="24"/>
      <w:lang w:eastAsia="ru-RU"/>
    </w:rPr>
  </w:style>
  <w:style w:type="character" w:customStyle="1" w:styleId="467">
    <w:name w:val="Знак Знак467"/>
    <w:locked/>
    <w:rsid w:val="002368CA"/>
    <w:rPr>
      <w:b/>
      <w:sz w:val="27"/>
      <w:lang w:val="ru-RU" w:eastAsia="ru-RU"/>
    </w:rPr>
  </w:style>
  <w:style w:type="character" w:customStyle="1" w:styleId="487">
    <w:name w:val="Знак Знак487"/>
    <w:locked/>
    <w:rsid w:val="002368CA"/>
    <w:rPr>
      <w:b/>
      <w:sz w:val="27"/>
      <w:lang w:val="ru-RU" w:eastAsia="ru-RU"/>
    </w:rPr>
  </w:style>
  <w:style w:type="character" w:customStyle="1" w:styleId="447">
    <w:name w:val="Знак Знак447"/>
    <w:locked/>
    <w:rsid w:val="002368CA"/>
    <w:rPr>
      <w:sz w:val="24"/>
    </w:rPr>
  </w:style>
  <w:style w:type="character" w:customStyle="1" w:styleId="517">
    <w:name w:val="Знак Знак517"/>
    <w:locked/>
    <w:rsid w:val="002368CA"/>
    <w:rPr>
      <w:b/>
      <w:sz w:val="27"/>
      <w:lang w:val="ru-RU" w:eastAsia="ru-RU"/>
    </w:rPr>
  </w:style>
  <w:style w:type="character" w:customStyle="1" w:styleId="4370">
    <w:name w:val="Знак Знак437"/>
    <w:locked/>
    <w:rsid w:val="002368CA"/>
    <w:rPr>
      <w:color w:val="000000"/>
      <w:sz w:val="24"/>
      <w:lang w:eastAsia="ru-RU"/>
    </w:rPr>
  </w:style>
  <w:style w:type="character" w:customStyle="1" w:styleId="4270">
    <w:name w:val="Знак Знак427"/>
    <w:rsid w:val="002368CA"/>
    <w:rPr>
      <w:rFonts w:ascii="Times New Roman" w:hAnsi="Times New Roman"/>
      <w:sz w:val="16"/>
    </w:rPr>
  </w:style>
  <w:style w:type="character" w:customStyle="1" w:styleId="497">
    <w:name w:val="Знак Знак497"/>
    <w:rsid w:val="002368CA"/>
    <w:rPr>
      <w:rFonts w:ascii="Times New Roman" w:hAnsi="Times New Roman"/>
      <w:b/>
      <w:caps/>
      <w:sz w:val="24"/>
      <w:lang w:eastAsia="ru-RU"/>
    </w:rPr>
  </w:style>
  <w:style w:type="paragraph" w:customStyle="1" w:styleId="449">
    <w:name w:val="Заголовок 44"/>
    <w:basedOn w:val="7c"/>
    <w:next w:val="7c"/>
    <w:rsid w:val="002368CA"/>
    <w:pPr>
      <w:keepNext/>
      <w:widowControl/>
      <w:ind w:left="0" w:firstLine="0"/>
    </w:pPr>
    <w:rPr>
      <w:sz w:val="24"/>
    </w:rPr>
  </w:style>
  <w:style w:type="character" w:customStyle="1" w:styleId="477">
    <w:name w:val="Знак Знак477"/>
    <w:rsid w:val="002368CA"/>
    <w:rPr>
      <w:rFonts w:ascii="Times New Roman" w:hAnsi="Times New Roman"/>
      <w:b/>
      <w:sz w:val="27"/>
      <w:lang w:eastAsia="ru-RU"/>
    </w:rPr>
  </w:style>
  <w:style w:type="character" w:customStyle="1" w:styleId="457">
    <w:name w:val="Знак Знак457"/>
    <w:rsid w:val="002368CA"/>
    <w:rPr>
      <w:rFonts w:ascii="Times New Roman" w:hAnsi="Times New Roman"/>
      <w:b/>
      <w:i/>
      <w:sz w:val="26"/>
      <w:lang w:eastAsia="ru-RU"/>
    </w:rPr>
  </w:style>
  <w:style w:type="paragraph" w:customStyle="1" w:styleId="633">
    <w:name w:val="Заголовок 63"/>
    <w:rsid w:val="002368CA"/>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2368CA"/>
    <w:rPr>
      <w:sz w:val="16"/>
    </w:rPr>
  </w:style>
  <w:style w:type="character" w:customStyle="1" w:styleId="507">
    <w:name w:val="Знак Знак507"/>
    <w:locked/>
    <w:rsid w:val="002368CA"/>
    <w:rPr>
      <w:b/>
      <w:sz w:val="28"/>
      <w:lang w:val="ru-RU" w:eastAsia="ru-RU"/>
    </w:rPr>
  </w:style>
  <w:style w:type="character" w:customStyle="1" w:styleId="527">
    <w:name w:val="Знак Знак527"/>
    <w:rsid w:val="002368CA"/>
    <w:rPr>
      <w:rFonts w:ascii="Arial" w:hAnsi="Arial"/>
      <w:b/>
      <w:i/>
      <w:sz w:val="28"/>
    </w:rPr>
  </w:style>
  <w:style w:type="paragraph" w:customStyle="1" w:styleId="2211">
    <w:name w:val="Цитата 221"/>
    <w:basedOn w:val="a3"/>
    <w:next w:val="a3"/>
    <w:rsid w:val="002368CA"/>
    <w:rPr>
      <w:rFonts w:ascii="Calibri" w:hAnsi="Calibri"/>
      <w:i/>
      <w:iCs/>
      <w:color w:val="000000"/>
    </w:rPr>
  </w:style>
  <w:style w:type="paragraph" w:customStyle="1" w:styleId="21fa">
    <w:name w:val="Выделенная цитата21"/>
    <w:basedOn w:val="a3"/>
    <w:next w:val="a3"/>
    <w:rsid w:val="002368CA"/>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2368CA"/>
    <w:rPr>
      <w:sz w:val="16"/>
      <w:lang w:val="ru-RU" w:eastAsia="ru-RU"/>
    </w:rPr>
  </w:style>
  <w:style w:type="character" w:customStyle="1" w:styleId="673">
    <w:name w:val="Знак6 Знак Знак7"/>
    <w:rsid w:val="002368CA"/>
    <w:rPr>
      <w:sz w:val="24"/>
      <w:lang w:val="ru-RU" w:eastAsia="ru-RU"/>
    </w:rPr>
  </w:style>
  <w:style w:type="character" w:customStyle="1" w:styleId="21fb">
    <w:name w:val="Замещающий текст21"/>
    <w:rsid w:val="002368CA"/>
    <w:rPr>
      <w:color w:val="808080"/>
    </w:rPr>
  </w:style>
  <w:style w:type="paragraph" w:customStyle="1" w:styleId="12f0">
    <w:name w:val="Заголовок 12"/>
    <w:basedOn w:val="a3"/>
    <w:next w:val="a3"/>
    <w:rsid w:val="002368CA"/>
    <w:pPr>
      <w:suppressAutoHyphens/>
      <w:ind w:firstLine="454"/>
    </w:pPr>
    <w:rPr>
      <w:b/>
      <w:caps/>
      <w:lang w:eastAsia="zh-CN"/>
    </w:rPr>
  </w:style>
  <w:style w:type="character" w:customStyle="1" w:styleId="617">
    <w:name w:val="Знак Знак617"/>
    <w:locked/>
    <w:rsid w:val="002368CA"/>
    <w:rPr>
      <w:sz w:val="24"/>
      <w:lang w:val="ru-RU" w:eastAsia="ru-RU"/>
    </w:rPr>
  </w:style>
  <w:style w:type="paragraph" w:customStyle="1" w:styleId="259">
    <w:name w:val="Заголовок 25"/>
    <w:basedOn w:val="a3"/>
    <w:next w:val="a3"/>
    <w:rsid w:val="002368CA"/>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2368CA"/>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2368CA"/>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2368CA"/>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2368CA"/>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2368CA"/>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2368CA"/>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2368CA"/>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2368CA"/>
    <w:rPr>
      <w:b/>
    </w:rPr>
  </w:style>
  <w:style w:type="paragraph" w:customStyle="1" w:styleId="HTML31">
    <w:name w:val="Стандартный HTML3"/>
    <w:basedOn w:val="a3"/>
    <w:rsid w:val="00236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2368CA"/>
    <w:rPr>
      <w:sz w:val="24"/>
      <w:lang w:val="ru-RU" w:eastAsia="ru-RU"/>
    </w:rPr>
  </w:style>
  <w:style w:type="paragraph" w:customStyle="1" w:styleId="921">
    <w:name w:val="Знак92"/>
    <w:basedOn w:val="a3"/>
    <w:rsid w:val="002368CA"/>
    <w:pPr>
      <w:spacing w:after="160" w:line="240" w:lineRule="exact"/>
    </w:pPr>
    <w:rPr>
      <w:rFonts w:ascii="Verdana" w:hAnsi="Verdana"/>
      <w:lang w:val="en-US" w:eastAsia="en-US"/>
    </w:rPr>
  </w:style>
  <w:style w:type="character" w:customStyle="1" w:styleId="4141">
    <w:name w:val="Знак4 Знак Знак14"/>
    <w:locked/>
    <w:rsid w:val="002368CA"/>
    <w:rPr>
      <w:rFonts w:ascii="Arial" w:hAnsi="Arial"/>
      <w:b/>
      <w:kern w:val="32"/>
      <w:sz w:val="32"/>
      <w:lang w:val="ru-RU" w:eastAsia="ru-RU"/>
    </w:rPr>
  </w:style>
  <w:style w:type="character" w:customStyle="1" w:styleId="2124">
    <w:name w:val="Знак2 Знак Знак12"/>
    <w:locked/>
    <w:rsid w:val="002368CA"/>
    <w:rPr>
      <w:b/>
      <w:sz w:val="27"/>
      <w:lang w:val="ru-RU" w:eastAsia="ru-RU"/>
    </w:rPr>
  </w:style>
  <w:style w:type="character" w:customStyle="1" w:styleId="23a">
    <w:name w:val="Знак2 Знак Знак3"/>
    <w:locked/>
    <w:rsid w:val="002368CA"/>
    <w:rPr>
      <w:rFonts w:ascii="Arial" w:hAnsi="Arial"/>
      <w:b/>
      <w:sz w:val="26"/>
      <w:lang w:val="ru-RU" w:eastAsia="ru-RU"/>
    </w:rPr>
  </w:style>
  <w:style w:type="paragraph" w:customStyle="1" w:styleId="5f0">
    <w:name w:val="Абзац списка5"/>
    <w:basedOn w:val="a3"/>
    <w:rsid w:val="002368CA"/>
    <w:pPr>
      <w:ind w:left="708"/>
    </w:pPr>
    <w:rPr>
      <w:rFonts w:ascii="Calibri" w:hAnsi="Calibri"/>
      <w:szCs w:val="20"/>
    </w:rPr>
  </w:style>
  <w:style w:type="character" w:customStyle="1" w:styleId="4f6">
    <w:name w:val="Слабое выделение4"/>
    <w:rsid w:val="002368CA"/>
    <w:rPr>
      <w:i/>
      <w:color w:val="808080"/>
    </w:rPr>
  </w:style>
  <w:style w:type="paragraph" w:customStyle="1" w:styleId="23b">
    <w:name w:val="Цитата 23"/>
    <w:basedOn w:val="a3"/>
    <w:next w:val="a3"/>
    <w:rsid w:val="002368CA"/>
    <w:rPr>
      <w:rFonts w:ascii="Calibri" w:hAnsi="Calibri"/>
      <w:i/>
      <w:iCs/>
      <w:color w:val="000000"/>
    </w:rPr>
  </w:style>
  <w:style w:type="paragraph" w:customStyle="1" w:styleId="3ffa">
    <w:name w:val="Выделенная цитата3"/>
    <w:basedOn w:val="a3"/>
    <w:next w:val="a3"/>
    <w:rsid w:val="002368CA"/>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2368CA"/>
    <w:rPr>
      <w:b/>
    </w:rPr>
  </w:style>
  <w:style w:type="character" w:customStyle="1" w:styleId="3ffb">
    <w:name w:val="Замещающий текст3"/>
    <w:rsid w:val="002368CA"/>
    <w:rPr>
      <w:color w:val="808080"/>
    </w:rPr>
  </w:style>
  <w:style w:type="character" w:customStyle="1" w:styleId="1260">
    <w:name w:val="Знак1 Знак Знак26"/>
    <w:locked/>
    <w:rsid w:val="002368CA"/>
    <w:rPr>
      <w:sz w:val="24"/>
    </w:rPr>
  </w:style>
  <w:style w:type="character" w:customStyle="1" w:styleId="1271">
    <w:name w:val="Знак1 Знак Знак27"/>
    <w:locked/>
    <w:rsid w:val="002368CA"/>
    <w:rPr>
      <w:sz w:val="24"/>
    </w:rPr>
  </w:style>
  <w:style w:type="character" w:customStyle="1" w:styleId="7d">
    <w:name w:val="Без интервала Знак7"/>
    <w:locked/>
    <w:rsid w:val="002368CA"/>
    <w:rPr>
      <w:sz w:val="24"/>
      <w:lang w:eastAsia="en-US"/>
    </w:rPr>
  </w:style>
  <w:style w:type="character" w:customStyle="1" w:styleId="393">
    <w:name w:val="Знак Знак393"/>
    <w:rsid w:val="002368CA"/>
    <w:rPr>
      <w:rFonts w:ascii="Arial" w:hAnsi="Arial"/>
      <w:b/>
      <w:sz w:val="26"/>
    </w:rPr>
  </w:style>
  <w:style w:type="character" w:customStyle="1" w:styleId="383">
    <w:name w:val="Знак Знак383"/>
    <w:rsid w:val="002368CA"/>
    <w:rPr>
      <w:b/>
      <w:sz w:val="28"/>
    </w:rPr>
  </w:style>
  <w:style w:type="character" w:customStyle="1" w:styleId="373">
    <w:name w:val="Знак Знак373"/>
    <w:rsid w:val="002368CA"/>
    <w:rPr>
      <w:b/>
      <w:i/>
      <w:sz w:val="26"/>
    </w:rPr>
  </w:style>
  <w:style w:type="character" w:customStyle="1" w:styleId="363">
    <w:name w:val="Знак Знак363"/>
    <w:rsid w:val="002368CA"/>
    <w:rPr>
      <w:b/>
      <w:sz w:val="22"/>
      <w:lang w:val="ru-RU" w:eastAsia="ru-RU"/>
    </w:rPr>
  </w:style>
  <w:style w:type="character" w:customStyle="1" w:styleId="3530">
    <w:name w:val="Знак Знак353"/>
    <w:rsid w:val="002368CA"/>
    <w:rPr>
      <w:sz w:val="24"/>
      <w:lang w:val="ru-RU" w:eastAsia="ru-RU"/>
    </w:rPr>
  </w:style>
  <w:style w:type="character" w:customStyle="1" w:styleId="3430">
    <w:name w:val="Знак Знак343"/>
    <w:rsid w:val="002368CA"/>
    <w:rPr>
      <w:rFonts w:ascii="Calibri" w:hAnsi="Calibri"/>
      <w:i/>
      <w:sz w:val="24"/>
      <w:lang w:eastAsia="en-US"/>
    </w:rPr>
  </w:style>
  <w:style w:type="character" w:customStyle="1" w:styleId="3230">
    <w:name w:val="Знак Знак323"/>
    <w:rsid w:val="002368CA"/>
    <w:rPr>
      <w:sz w:val="16"/>
    </w:rPr>
  </w:style>
  <w:style w:type="character" w:customStyle="1" w:styleId="3141">
    <w:name w:val="Знак Знак314"/>
    <w:rsid w:val="002368CA"/>
    <w:rPr>
      <w:sz w:val="24"/>
    </w:rPr>
  </w:style>
  <w:style w:type="paragraph" w:customStyle="1" w:styleId="10a">
    <w:name w:val="Знак Знак Знак Знак Знак Знак10"/>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2368CA"/>
    <w:rPr>
      <w:sz w:val="24"/>
    </w:rPr>
  </w:style>
  <w:style w:type="character" w:customStyle="1" w:styleId="293">
    <w:name w:val="Знак Знак293"/>
    <w:rsid w:val="002368CA"/>
    <w:rPr>
      <w:sz w:val="24"/>
    </w:rPr>
  </w:style>
  <w:style w:type="character" w:customStyle="1" w:styleId="7130">
    <w:name w:val="Знак Знак713"/>
    <w:rsid w:val="002368CA"/>
    <w:rPr>
      <w:sz w:val="16"/>
      <w:lang w:val="ru-RU" w:eastAsia="ru-RU"/>
    </w:rPr>
  </w:style>
  <w:style w:type="paragraph" w:customStyle="1" w:styleId="99">
    <w:name w:val="Обычный9"/>
    <w:rsid w:val="002368CA"/>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2368CA"/>
    <w:rPr>
      <w:b/>
      <w:sz w:val="27"/>
      <w:lang w:val="ru-RU" w:eastAsia="ru-RU"/>
    </w:rPr>
  </w:style>
  <w:style w:type="character" w:customStyle="1" w:styleId="283">
    <w:name w:val="Знак Знак283"/>
    <w:rsid w:val="002368CA"/>
    <w:rPr>
      <w:rFonts w:ascii="Tahoma" w:hAnsi="Tahoma"/>
    </w:rPr>
  </w:style>
  <w:style w:type="character" w:customStyle="1" w:styleId="273">
    <w:name w:val="Знак Знак273"/>
    <w:rsid w:val="002368CA"/>
    <w:rPr>
      <w:sz w:val="24"/>
    </w:rPr>
  </w:style>
  <w:style w:type="character" w:customStyle="1" w:styleId="1090">
    <w:name w:val="Знак Знак109"/>
    <w:locked/>
    <w:rsid w:val="002368CA"/>
    <w:rPr>
      <w:sz w:val="16"/>
      <w:lang w:val="ru-RU" w:eastAsia="ru-RU"/>
    </w:rPr>
  </w:style>
  <w:style w:type="character" w:customStyle="1" w:styleId="626">
    <w:name w:val="Знак Знак626"/>
    <w:rsid w:val="002368CA"/>
    <w:rPr>
      <w:rFonts w:ascii="Arial" w:hAnsi="Arial"/>
      <w:b/>
      <w:i/>
      <w:sz w:val="28"/>
      <w:lang w:val="ru-RU" w:eastAsia="en-US"/>
    </w:rPr>
  </w:style>
  <w:style w:type="character" w:customStyle="1" w:styleId="2130">
    <w:name w:val="Знак Знак213"/>
    <w:locked/>
    <w:rsid w:val="002368CA"/>
    <w:rPr>
      <w:sz w:val="24"/>
      <w:lang w:val="en-US"/>
    </w:rPr>
  </w:style>
  <w:style w:type="character" w:customStyle="1" w:styleId="1231">
    <w:name w:val="Знак Знак123"/>
    <w:rsid w:val="002368CA"/>
    <w:rPr>
      <w:sz w:val="16"/>
    </w:rPr>
  </w:style>
  <w:style w:type="character" w:customStyle="1" w:styleId="1350">
    <w:name w:val="Знак Знак135"/>
    <w:rsid w:val="002368CA"/>
    <w:rPr>
      <w:lang w:val="ru-RU" w:eastAsia="ru-RU"/>
    </w:rPr>
  </w:style>
  <w:style w:type="character" w:customStyle="1" w:styleId="1610">
    <w:name w:val="Знак Знак1610"/>
    <w:locked/>
    <w:rsid w:val="002368CA"/>
    <w:rPr>
      <w:b/>
      <w:caps/>
      <w:sz w:val="24"/>
      <w:lang w:val="ru-RU" w:eastAsia="ru-RU"/>
    </w:rPr>
  </w:style>
  <w:style w:type="character" w:customStyle="1" w:styleId="1153">
    <w:name w:val="Знак Знак115"/>
    <w:rsid w:val="002368CA"/>
    <w:rPr>
      <w:sz w:val="24"/>
    </w:rPr>
  </w:style>
  <w:style w:type="paragraph" w:customStyle="1" w:styleId="25a">
    <w:name w:val="Основной текст 25"/>
    <w:basedOn w:val="a3"/>
    <w:rsid w:val="002368CA"/>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2368CA"/>
    <w:rPr>
      <w:rFonts w:ascii="Times New Roman" w:hAnsi="Times New Roman"/>
      <w:b/>
      <w:caps/>
      <w:sz w:val="28"/>
    </w:rPr>
  </w:style>
  <w:style w:type="character" w:customStyle="1" w:styleId="2590">
    <w:name w:val="Знак Знак259"/>
    <w:rsid w:val="002368CA"/>
    <w:rPr>
      <w:rFonts w:ascii="Times New Roman" w:hAnsi="Times New Roman"/>
      <w:b/>
      <w:sz w:val="28"/>
    </w:rPr>
  </w:style>
  <w:style w:type="character" w:customStyle="1" w:styleId="2290">
    <w:name w:val="Знак Знак229"/>
    <w:rsid w:val="002368CA"/>
    <w:rPr>
      <w:rFonts w:ascii="Times New Roman" w:hAnsi="Times New Roman"/>
      <w:sz w:val="24"/>
    </w:rPr>
  </w:style>
  <w:style w:type="character" w:customStyle="1" w:styleId="2016">
    <w:name w:val="Знак Знак2016"/>
    <w:rsid w:val="002368CA"/>
    <w:rPr>
      <w:rFonts w:ascii="Arial" w:hAnsi="Arial"/>
      <w:sz w:val="22"/>
    </w:rPr>
  </w:style>
  <w:style w:type="character" w:customStyle="1" w:styleId="199">
    <w:name w:val="Знак Знак199"/>
    <w:rsid w:val="002368CA"/>
    <w:rPr>
      <w:rFonts w:ascii="Times New Roman" w:hAnsi="Times New Roman"/>
      <w:sz w:val="16"/>
      <w:lang w:eastAsia="ru-RU"/>
    </w:rPr>
  </w:style>
  <w:style w:type="character" w:customStyle="1" w:styleId="1811">
    <w:name w:val="Знак Знак1811"/>
    <w:rsid w:val="002368CA"/>
    <w:rPr>
      <w:rFonts w:ascii="Courier New" w:hAnsi="Courier New"/>
    </w:rPr>
  </w:style>
  <w:style w:type="character" w:customStyle="1" w:styleId="179">
    <w:name w:val="Знак Знак179"/>
    <w:rsid w:val="002368CA"/>
    <w:rPr>
      <w:rFonts w:ascii="Times New Roman" w:hAnsi="Times New Roman"/>
      <w:sz w:val="24"/>
    </w:rPr>
  </w:style>
  <w:style w:type="character" w:customStyle="1" w:styleId="950">
    <w:name w:val="Знак Знак95"/>
    <w:rsid w:val="002368CA"/>
    <w:rPr>
      <w:rFonts w:ascii="PragmaticaCTT" w:hAnsi="PragmaticaCTT"/>
      <w:b/>
      <w:sz w:val="24"/>
      <w:lang w:val="ru-RU" w:eastAsia="ru-RU"/>
    </w:rPr>
  </w:style>
  <w:style w:type="character" w:customStyle="1" w:styleId="840">
    <w:name w:val="Знак Знак84"/>
    <w:rsid w:val="002368CA"/>
    <w:rPr>
      <w:sz w:val="24"/>
    </w:rPr>
  </w:style>
  <w:style w:type="character" w:customStyle="1" w:styleId="5200">
    <w:name w:val="Знак Знак520"/>
    <w:aliases w:val="Знак Знак5101"/>
    <w:rsid w:val="002368CA"/>
    <w:rPr>
      <w:rFonts w:ascii="Tahoma" w:hAnsi="Tahoma"/>
      <w:sz w:val="16"/>
      <w:lang w:val="ru-RU" w:eastAsia="ru-RU"/>
    </w:rPr>
  </w:style>
  <w:style w:type="paragraph" w:customStyle="1" w:styleId="364">
    <w:name w:val="Заголовок 36"/>
    <w:basedOn w:val="99"/>
    <w:next w:val="99"/>
    <w:rsid w:val="002368CA"/>
    <w:pPr>
      <w:keepNext/>
      <w:widowControl/>
      <w:ind w:left="0" w:firstLine="0"/>
      <w:outlineLvl w:val="2"/>
    </w:pPr>
    <w:rPr>
      <w:sz w:val="24"/>
    </w:rPr>
  </w:style>
  <w:style w:type="paragraph" w:customStyle="1" w:styleId="6f1">
    <w:name w:val="Основной текст6"/>
    <w:basedOn w:val="99"/>
    <w:rsid w:val="002368CA"/>
    <w:pPr>
      <w:widowControl/>
      <w:spacing w:line="360" w:lineRule="auto"/>
      <w:ind w:left="0" w:firstLine="0"/>
    </w:pPr>
    <w:rPr>
      <w:sz w:val="24"/>
    </w:rPr>
  </w:style>
  <w:style w:type="character" w:customStyle="1" w:styleId="159">
    <w:name w:val="Знак Знак159"/>
    <w:rsid w:val="002368CA"/>
    <w:rPr>
      <w:b/>
      <w:sz w:val="28"/>
    </w:rPr>
  </w:style>
  <w:style w:type="character" w:customStyle="1" w:styleId="800">
    <w:name w:val="Знак Знак80"/>
    <w:rsid w:val="002368CA"/>
    <w:rPr>
      <w:rFonts w:ascii="Times New Roman" w:hAnsi="Times New Roman"/>
      <w:lang w:eastAsia="en-US"/>
    </w:rPr>
  </w:style>
  <w:style w:type="paragraph" w:customStyle="1" w:styleId="264">
    <w:name w:val="Заголовок 26"/>
    <w:basedOn w:val="a3"/>
    <w:next w:val="a3"/>
    <w:rsid w:val="002368CA"/>
    <w:pPr>
      <w:keepNext/>
      <w:widowControl w:val="0"/>
      <w:jc w:val="center"/>
    </w:pPr>
    <w:rPr>
      <w:b/>
      <w:sz w:val="26"/>
      <w:szCs w:val="20"/>
    </w:rPr>
  </w:style>
  <w:style w:type="paragraph" w:customStyle="1" w:styleId="5f1">
    <w:name w:val="Цитата5"/>
    <w:basedOn w:val="a3"/>
    <w:rsid w:val="002368CA"/>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2368CA"/>
    <w:rPr>
      <w:i/>
      <w:color w:val="000000"/>
      <w:sz w:val="24"/>
    </w:rPr>
  </w:style>
  <w:style w:type="character" w:customStyle="1" w:styleId="2ffff7">
    <w:name w:val="Выделенная цитата Знак2"/>
    <w:rsid w:val="002368CA"/>
    <w:rPr>
      <w:b/>
      <w:i/>
      <w:color w:val="4F81BD"/>
      <w:sz w:val="24"/>
    </w:rPr>
  </w:style>
  <w:style w:type="paragraph" w:customStyle="1" w:styleId="5f2">
    <w:name w:val="Текст5"/>
    <w:basedOn w:val="a3"/>
    <w:rsid w:val="002368CA"/>
    <w:rPr>
      <w:rFonts w:ascii="Courier New" w:hAnsi="Courier New"/>
      <w:sz w:val="20"/>
      <w:szCs w:val="20"/>
    </w:rPr>
  </w:style>
  <w:style w:type="paragraph" w:customStyle="1" w:styleId="356">
    <w:name w:val="Основной текст 35"/>
    <w:basedOn w:val="99"/>
    <w:rsid w:val="002368CA"/>
    <w:pPr>
      <w:widowControl/>
      <w:tabs>
        <w:tab w:val="left" w:pos="360"/>
      </w:tabs>
      <w:ind w:left="0" w:firstLine="0"/>
      <w:jc w:val="both"/>
    </w:pPr>
    <w:rPr>
      <w:i/>
      <w:sz w:val="26"/>
    </w:rPr>
  </w:style>
  <w:style w:type="paragraph" w:customStyle="1" w:styleId="244">
    <w:name w:val="Основной текст с отступом 24"/>
    <w:basedOn w:val="a3"/>
    <w:rsid w:val="002368CA"/>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2368CA"/>
    <w:pPr>
      <w:spacing w:line="360" w:lineRule="auto"/>
      <w:ind w:firstLine="709"/>
      <w:jc w:val="both"/>
    </w:pPr>
    <w:rPr>
      <w:sz w:val="28"/>
      <w:szCs w:val="20"/>
    </w:rPr>
  </w:style>
  <w:style w:type="paragraph" w:customStyle="1" w:styleId="4f8">
    <w:name w:val="Верхний колонтитул4"/>
    <w:basedOn w:val="a3"/>
    <w:rsid w:val="002368CA"/>
    <w:pPr>
      <w:tabs>
        <w:tab w:val="center" w:pos="4153"/>
        <w:tab w:val="right" w:pos="8306"/>
      </w:tabs>
    </w:pPr>
    <w:rPr>
      <w:rFonts w:ascii="Arial" w:hAnsi="Arial"/>
      <w:szCs w:val="20"/>
    </w:rPr>
  </w:style>
  <w:style w:type="character" w:customStyle="1" w:styleId="419">
    <w:name w:val="Знак Знак419"/>
    <w:locked/>
    <w:rsid w:val="002368CA"/>
    <w:rPr>
      <w:rFonts w:ascii="Arial" w:hAnsi="Arial"/>
      <w:b/>
      <w:i/>
      <w:sz w:val="28"/>
      <w:lang w:val="ru-RU" w:eastAsia="en-US"/>
    </w:rPr>
  </w:style>
  <w:style w:type="character" w:customStyle="1" w:styleId="429">
    <w:name w:val="Знак4 Знак2"/>
    <w:locked/>
    <w:rsid w:val="002368CA"/>
    <w:rPr>
      <w:sz w:val="24"/>
      <w:lang w:val="ru-RU" w:eastAsia="ru-RU"/>
    </w:rPr>
  </w:style>
  <w:style w:type="character" w:customStyle="1" w:styleId="4f9">
    <w:name w:val="Основной шрифт абзаца4"/>
    <w:rsid w:val="002368CA"/>
  </w:style>
  <w:style w:type="character" w:customStyle="1" w:styleId="2380">
    <w:name w:val="Знак Знак23 Знак8"/>
    <w:aliases w:val="Знак Знак3 Знак8"/>
    <w:locked/>
    <w:rsid w:val="002368CA"/>
    <w:rPr>
      <w:rFonts w:ascii="Tahoma" w:hAnsi="Tahoma"/>
      <w:sz w:val="16"/>
    </w:rPr>
  </w:style>
  <w:style w:type="paragraph" w:customStyle="1" w:styleId="13a">
    <w:name w:val="Знак Знак Знак Знак Знак Знак Знак Знак Знак Знак Знак Знак Знак13"/>
    <w:basedOn w:val="a3"/>
    <w:rsid w:val="002368CA"/>
    <w:pPr>
      <w:spacing w:after="160" w:line="240" w:lineRule="exact"/>
    </w:pPr>
    <w:rPr>
      <w:rFonts w:ascii="Verdana" w:hAnsi="Verdana"/>
      <w:lang w:val="en-US" w:eastAsia="en-US"/>
    </w:rPr>
  </w:style>
  <w:style w:type="paragraph" w:customStyle="1" w:styleId="392">
    <w:name w:val="Знак39"/>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2368CA"/>
    <w:rPr>
      <w:b/>
      <w:caps/>
      <w:sz w:val="24"/>
      <w:lang w:val="ru-RU" w:eastAsia="ru-RU"/>
    </w:rPr>
  </w:style>
  <w:style w:type="character" w:customStyle="1" w:styleId="11100">
    <w:name w:val="Знак1 Знак Знак110"/>
    <w:locked/>
    <w:rsid w:val="002368CA"/>
    <w:rPr>
      <w:rFonts w:ascii="Times New Roman" w:hAnsi="Times New Roman"/>
      <w:sz w:val="24"/>
      <w:lang w:eastAsia="ru-RU"/>
    </w:rPr>
  </w:style>
  <w:style w:type="character" w:customStyle="1" w:styleId="469">
    <w:name w:val="Знак Знак469"/>
    <w:locked/>
    <w:rsid w:val="002368CA"/>
    <w:rPr>
      <w:b/>
      <w:sz w:val="27"/>
      <w:lang w:val="ru-RU" w:eastAsia="ru-RU"/>
    </w:rPr>
  </w:style>
  <w:style w:type="character" w:customStyle="1" w:styleId="489">
    <w:name w:val="Знак Знак489"/>
    <w:locked/>
    <w:rsid w:val="002368CA"/>
    <w:rPr>
      <w:b/>
      <w:sz w:val="27"/>
      <w:lang w:val="ru-RU" w:eastAsia="ru-RU"/>
    </w:rPr>
  </w:style>
  <w:style w:type="character" w:customStyle="1" w:styleId="4490">
    <w:name w:val="Знак Знак449"/>
    <w:locked/>
    <w:rsid w:val="002368CA"/>
    <w:rPr>
      <w:sz w:val="24"/>
    </w:rPr>
  </w:style>
  <w:style w:type="character" w:customStyle="1" w:styleId="51100">
    <w:name w:val="Знак Знак5110"/>
    <w:locked/>
    <w:rsid w:val="002368CA"/>
    <w:rPr>
      <w:b/>
      <w:sz w:val="27"/>
      <w:lang w:val="ru-RU" w:eastAsia="ru-RU"/>
    </w:rPr>
  </w:style>
  <w:style w:type="character" w:customStyle="1" w:styleId="439">
    <w:name w:val="Знак Знак439"/>
    <w:locked/>
    <w:rsid w:val="002368CA"/>
    <w:rPr>
      <w:color w:val="000000"/>
      <w:sz w:val="24"/>
      <w:lang w:eastAsia="ru-RU"/>
    </w:rPr>
  </w:style>
  <w:style w:type="character" w:customStyle="1" w:styleId="4290">
    <w:name w:val="Знак Знак429"/>
    <w:rsid w:val="002368CA"/>
    <w:rPr>
      <w:rFonts w:ascii="Times New Roman" w:hAnsi="Times New Roman"/>
      <w:sz w:val="16"/>
    </w:rPr>
  </w:style>
  <w:style w:type="character" w:customStyle="1" w:styleId="499">
    <w:name w:val="Знак Знак499"/>
    <w:rsid w:val="002368CA"/>
    <w:rPr>
      <w:rFonts w:ascii="Times New Roman" w:hAnsi="Times New Roman"/>
      <w:b/>
      <w:caps/>
      <w:sz w:val="24"/>
      <w:lang w:eastAsia="ru-RU"/>
    </w:rPr>
  </w:style>
  <w:style w:type="paragraph" w:customStyle="1" w:styleId="46a">
    <w:name w:val="Заголовок 46"/>
    <w:basedOn w:val="99"/>
    <w:next w:val="99"/>
    <w:rsid w:val="002368CA"/>
    <w:pPr>
      <w:keepNext/>
      <w:widowControl/>
      <w:ind w:left="0" w:firstLine="0"/>
    </w:pPr>
    <w:rPr>
      <w:sz w:val="24"/>
    </w:rPr>
  </w:style>
  <w:style w:type="character" w:customStyle="1" w:styleId="479">
    <w:name w:val="Знак Знак479"/>
    <w:rsid w:val="002368CA"/>
    <w:rPr>
      <w:rFonts w:ascii="Times New Roman" w:hAnsi="Times New Roman"/>
      <w:b/>
      <w:sz w:val="27"/>
      <w:lang w:eastAsia="ru-RU"/>
    </w:rPr>
  </w:style>
  <w:style w:type="character" w:customStyle="1" w:styleId="4590">
    <w:name w:val="Знак Знак459"/>
    <w:rsid w:val="002368CA"/>
    <w:rPr>
      <w:rFonts w:ascii="Times New Roman" w:hAnsi="Times New Roman"/>
      <w:b/>
      <w:i/>
      <w:sz w:val="26"/>
      <w:lang w:eastAsia="ru-RU"/>
    </w:rPr>
  </w:style>
  <w:style w:type="paragraph" w:customStyle="1" w:styleId="653">
    <w:name w:val="Заголовок 65"/>
    <w:rsid w:val="002368CA"/>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2368CA"/>
    <w:rPr>
      <w:sz w:val="16"/>
    </w:rPr>
  </w:style>
  <w:style w:type="character" w:customStyle="1" w:styleId="509">
    <w:name w:val="Знак Знак509"/>
    <w:locked/>
    <w:rsid w:val="002368CA"/>
    <w:rPr>
      <w:b/>
      <w:sz w:val="28"/>
      <w:lang w:val="ru-RU" w:eastAsia="ru-RU"/>
    </w:rPr>
  </w:style>
  <w:style w:type="character" w:customStyle="1" w:styleId="5290">
    <w:name w:val="Знак Знак529"/>
    <w:rsid w:val="002368CA"/>
    <w:rPr>
      <w:rFonts w:ascii="Arial" w:hAnsi="Arial"/>
      <w:b/>
      <w:i/>
      <w:sz w:val="28"/>
    </w:rPr>
  </w:style>
  <w:style w:type="character" w:customStyle="1" w:styleId="519">
    <w:name w:val="Знак5 Знак Знак19"/>
    <w:locked/>
    <w:rsid w:val="002368CA"/>
    <w:rPr>
      <w:sz w:val="16"/>
      <w:lang w:val="ru-RU" w:eastAsia="ru-RU"/>
    </w:rPr>
  </w:style>
  <w:style w:type="character" w:customStyle="1" w:styleId="6101">
    <w:name w:val="Знак6 Знак Знак10"/>
    <w:rsid w:val="002368CA"/>
    <w:rPr>
      <w:sz w:val="24"/>
      <w:lang w:val="ru-RU" w:eastAsia="ru-RU"/>
    </w:rPr>
  </w:style>
  <w:style w:type="character" w:customStyle="1" w:styleId="553">
    <w:name w:val="Знак Знак553"/>
    <w:locked/>
    <w:rsid w:val="002368CA"/>
    <w:rPr>
      <w:sz w:val="24"/>
      <w:lang w:val="ru-RU" w:eastAsia="ru-RU"/>
    </w:rPr>
  </w:style>
  <w:style w:type="paragraph" w:customStyle="1" w:styleId="Heading13">
    <w:name w:val="Heading 13"/>
    <w:basedOn w:val="a3"/>
    <w:next w:val="a3"/>
    <w:rsid w:val="002368CA"/>
    <w:pPr>
      <w:suppressAutoHyphens/>
      <w:ind w:firstLine="454"/>
    </w:pPr>
    <w:rPr>
      <w:b/>
      <w:caps/>
      <w:lang w:eastAsia="zh-CN"/>
    </w:rPr>
  </w:style>
  <w:style w:type="character" w:customStyle="1" w:styleId="6530">
    <w:name w:val="Знак Знак653"/>
    <w:locked/>
    <w:rsid w:val="002368CA"/>
    <w:rPr>
      <w:b/>
      <w:sz w:val="27"/>
      <w:lang w:val="ru-RU" w:eastAsia="ru-RU"/>
    </w:rPr>
  </w:style>
  <w:style w:type="character" w:customStyle="1" w:styleId="6430">
    <w:name w:val="Знак Знак643"/>
    <w:locked/>
    <w:rsid w:val="002368CA"/>
    <w:rPr>
      <w:b/>
      <w:sz w:val="28"/>
      <w:lang w:val="ru-RU" w:eastAsia="ru-RU"/>
    </w:rPr>
  </w:style>
  <w:style w:type="character" w:customStyle="1" w:styleId="6330">
    <w:name w:val="Знак Знак633"/>
    <w:locked/>
    <w:rsid w:val="002368CA"/>
    <w:rPr>
      <w:b/>
      <w:i/>
      <w:sz w:val="26"/>
      <w:lang w:val="ru-RU" w:eastAsia="ru-RU"/>
    </w:rPr>
  </w:style>
  <w:style w:type="character" w:customStyle="1" w:styleId="625">
    <w:name w:val="Знак Знак625"/>
    <w:locked/>
    <w:rsid w:val="002368CA"/>
    <w:rPr>
      <w:sz w:val="24"/>
      <w:lang w:val="ru-RU" w:eastAsia="ru-RU"/>
    </w:rPr>
  </w:style>
  <w:style w:type="character" w:customStyle="1" w:styleId="61100">
    <w:name w:val="Знак Знак6110"/>
    <w:locked/>
    <w:rsid w:val="002368CA"/>
    <w:rPr>
      <w:sz w:val="24"/>
      <w:lang w:val="ru-RU" w:eastAsia="ru-RU"/>
    </w:rPr>
  </w:style>
  <w:style w:type="character" w:customStyle="1" w:styleId="603">
    <w:name w:val="Знак Знак603"/>
    <w:locked/>
    <w:rsid w:val="002368CA"/>
    <w:rPr>
      <w:i/>
      <w:sz w:val="24"/>
      <w:lang w:val="ru-RU" w:eastAsia="ru-RU"/>
    </w:rPr>
  </w:style>
  <w:style w:type="character" w:customStyle="1" w:styleId="593">
    <w:name w:val="Знак Знак593"/>
    <w:locked/>
    <w:rsid w:val="002368CA"/>
    <w:rPr>
      <w:rFonts w:ascii="Arial" w:hAnsi="Arial"/>
      <w:sz w:val="22"/>
      <w:lang w:val="ru-RU" w:eastAsia="ru-RU"/>
    </w:rPr>
  </w:style>
  <w:style w:type="character" w:customStyle="1" w:styleId="5830">
    <w:name w:val="Знак Знак583"/>
    <w:locked/>
    <w:rsid w:val="002368CA"/>
    <w:rPr>
      <w:rFonts w:ascii="Courier New" w:hAnsi="Courier New"/>
      <w:lang w:val="ru-RU" w:eastAsia="ru-RU"/>
    </w:rPr>
  </w:style>
  <w:style w:type="character" w:customStyle="1" w:styleId="573">
    <w:name w:val="Знак Знак573"/>
    <w:locked/>
    <w:rsid w:val="002368CA"/>
    <w:rPr>
      <w:lang w:val="ru-RU" w:eastAsia="ru-RU"/>
    </w:rPr>
  </w:style>
  <w:style w:type="character" w:customStyle="1" w:styleId="563">
    <w:name w:val="Знак Знак563"/>
    <w:locked/>
    <w:rsid w:val="002368CA"/>
    <w:rPr>
      <w:sz w:val="24"/>
      <w:lang w:val="ru-RU" w:eastAsia="ru-RU"/>
    </w:rPr>
  </w:style>
  <w:style w:type="character" w:customStyle="1" w:styleId="543">
    <w:name w:val="Знак Знак543"/>
    <w:locked/>
    <w:rsid w:val="002368CA"/>
    <w:rPr>
      <w:sz w:val="24"/>
      <w:lang w:val="en-US" w:eastAsia="ru-RU"/>
    </w:rPr>
  </w:style>
  <w:style w:type="paragraph" w:customStyle="1" w:styleId="Heading52">
    <w:name w:val="Heading 52"/>
    <w:basedOn w:val="a3"/>
    <w:next w:val="a3"/>
    <w:rsid w:val="002368CA"/>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2368CA"/>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2368CA"/>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2368CA"/>
    <w:rPr>
      <w:rFonts w:ascii="Arial" w:hAnsi="Arial"/>
      <w:b/>
      <w:sz w:val="26"/>
    </w:rPr>
  </w:style>
  <w:style w:type="character" w:customStyle="1" w:styleId="663">
    <w:name w:val="Знак Знак663"/>
    <w:rsid w:val="002368CA"/>
    <w:rPr>
      <w:b/>
      <w:sz w:val="28"/>
    </w:rPr>
  </w:style>
  <w:style w:type="character" w:customStyle="1" w:styleId="703">
    <w:name w:val="Знак Знак703"/>
    <w:rsid w:val="002368CA"/>
    <w:rPr>
      <w:rFonts w:ascii="Arial" w:hAnsi="Arial"/>
      <w:b/>
      <w:sz w:val="26"/>
    </w:rPr>
  </w:style>
  <w:style w:type="character" w:customStyle="1" w:styleId="693">
    <w:name w:val="Знак Знак693"/>
    <w:rsid w:val="002368CA"/>
    <w:rPr>
      <w:b/>
      <w:sz w:val="28"/>
    </w:rPr>
  </w:style>
  <w:style w:type="character" w:customStyle="1" w:styleId="683">
    <w:name w:val="Знак Знак683"/>
    <w:rsid w:val="002368CA"/>
    <w:rPr>
      <w:b/>
      <w:i/>
      <w:sz w:val="26"/>
    </w:rPr>
  </w:style>
  <w:style w:type="paragraph" w:customStyle="1" w:styleId="HTML40">
    <w:name w:val="Стандартный HTML4"/>
    <w:basedOn w:val="a3"/>
    <w:rsid w:val="00236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2368CA"/>
    <w:pPr>
      <w:keepNext/>
      <w:widowControl/>
    </w:pPr>
    <w:rPr>
      <w:sz w:val="24"/>
    </w:rPr>
  </w:style>
  <w:style w:type="paragraph" w:customStyle="1" w:styleId="Heading221">
    <w:name w:val="Heading 221"/>
    <w:basedOn w:val="a3"/>
    <w:next w:val="a3"/>
    <w:rsid w:val="002368CA"/>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2368CA"/>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2368CA"/>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2368CA"/>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2368CA"/>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2368CA"/>
    <w:rPr>
      <w:smallCaps/>
      <w:color w:val="C0504D"/>
      <w:u w:val="single"/>
    </w:rPr>
  </w:style>
  <w:style w:type="character" w:customStyle="1" w:styleId="11f7">
    <w:name w:val="Сильная ссылка11"/>
    <w:rsid w:val="002368CA"/>
    <w:rPr>
      <w:b/>
      <w:smallCaps/>
      <w:color w:val="C0504D"/>
      <w:spacing w:val="5"/>
      <w:u w:val="single"/>
    </w:rPr>
  </w:style>
  <w:style w:type="character" w:customStyle="1" w:styleId="11f8">
    <w:name w:val="Название книги11"/>
    <w:rsid w:val="002368CA"/>
    <w:rPr>
      <w:b/>
      <w:smallCaps/>
      <w:spacing w:val="5"/>
    </w:rPr>
  </w:style>
  <w:style w:type="paragraph" w:customStyle="1" w:styleId="930">
    <w:name w:val="Знак93"/>
    <w:basedOn w:val="a3"/>
    <w:rsid w:val="002368CA"/>
    <w:pPr>
      <w:spacing w:after="160" w:line="240" w:lineRule="exact"/>
    </w:pPr>
    <w:rPr>
      <w:rFonts w:ascii="Verdana" w:hAnsi="Verdana"/>
      <w:lang w:val="en-US" w:eastAsia="en-US"/>
    </w:rPr>
  </w:style>
  <w:style w:type="character" w:customStyle="1" w:styleId="4151">
    <w:name w:val="Знак4 Знак Знак15"/>
    <w:locked/>
    <w:rsid w:val="002368CA"/>
    <w:rPr>
      <w:rFonts w:ascii="Arial" w:hAnsi="Arial"/>
      <w:b/>
      <w:kern w:val="32"/>
      <w:sz w:val="32"/>
      <w:lang w:val="ru-RU" w:eastAsia="ru-RU"/>
    </w:rPr>
  </w:style>
  <w:style w:type="character" w:customStyle="1" w:styleId="2131">
    <w:name w:val="Знак2 Знак Знак13"/>
    <w:locked/>
    <w:rsid w:val="002368CA"/>
    <w:rPr>
      <w:b/>
      <w:sz w:val="27"/>
      <w:lang w:val="ru-RU" w:eastAsia="ru-RU"/>
    </w:rPr>
  </w:style>
  <w:style w:type="character" w:customStyle="1" w:styleId="43a">
    <w:name w:val="Знак4 Знак Знак3"/>
    <w:locked/>
    <w:rsid w:val="002368CA"/>
    <w:rPr>
      <w:rFonts w:ascii="Arial" w:hAnsi="Arial"/>
      <w:b/>
      <w:kern w:val="32"/>
      <w:sz w:val="32"/>
      <w:lang w:val="ru-RU" w:eastAsia="ru-RU"/>
    </w:rPr>
  </w:style>
  <w:style w:type="character" w:customStyle="1" w:styleId="245">
    <w:name w:val="Знак2 Знак Знак4"/>
    <w:semiHidden/>
    <w:locked/>
    <w:rsid w:val="002368CA"/>
    <w:rPr>
      <w:rFonts w:ascii="Arial" w:hAnsi="Arial"/>
      <w:b/>
      <w:sz w:val="26"/>
      <w:lang w:val="ru-RU" w:eastAsia="ru-RU"/>
    </w:rPr>
  </w:style>
  <w:style w:type="character" w:customStyle="1" w:styleId="FontStyle270">
    <w:name w:val="Font Style27"/>
    <w:rsid w:val="002368CA"/>
    <w:rPr>
      <w:rFonts w:ascii="Times New Roman" w:hAnsi="Times New Roman"/>
      <w:sz w:val="26"/>
    </w:rPr>
  </w:style>
  <w:style w:type="character" w:customStyle="1" w:styleId="2100">
    <w:name w:val="Знак Знак210"/>
    <w:locked/>
    <w:rsid w:val="002368CA"/>
    <w:rPr>
      <w:rFonts w:ascii="Arial" w:hAnsi="Arial"/>
      <w:vanish/>
      <w:sz w:val="16"/>
      <w:lang w:eastAsia="ru-RU"/>
    </w:rPr>
  </w:style>
  <w:style w:type="paragraph" w:customStyle="1" w:styleId="11f9">
    <w:name w:val="Стиль11"/>
    <w:basedOn w:val="a3"/>
    <w:next w:val="114"/>
    <w:rsid w:val="002368CA"/>
    <w:pPr>
      <w:jc w:val="center"/>
    </w:pPr>
    <w:rPr>
      <w:lang w:val="en-US"/>
    </w:rPr>
  </w:style>
  <w:style w:type="paragraph" w:customStyle="1" w:styleId="6f2">
    <w:name w:val="Абзац списка6"/>
    <w:basedOn w:val="a3"/>
    <w:rsid w:val="002368CA"/>
    <w:pPr>
      <w:ind w:left="708"/>
    </w:pPr>
    <w:rPr>
      <w:rFonts w:ascii="Calibri" w:hAnsi="Calibri"/>
      <w:sz w:val="22"/>
      <w:szCs w:val="22"/>
      <w:lang w:eastAsia="en-US"/>
    </w:rPr>
  </w:style>
  <w:style w:type="character" w:customStyle="1" w:styleId="5f3">
    <w:name w:val="Слабое выделение5"/>
    <w:rsid w:val="002368CA"/>
    <w:rPr>
      <w:i/>
      <w:color w:val="808080"/>
    </w:rPr>
  </w:style>
  <w:style w:type="paragraph" w:customStyle="1" w:styleId="5f4">
    <w:name w:val="Без интервала5"/>
    <w:rsid w:val="002368CA"/>
    <w:pPr>
      <w:spacing w:after="0" w:line="240" w:lineRule="auto"/>
    </w:pPr>
    <w:rPr>
      <w:rFonts w:ascii="Calibri" w:eastAsia="Times New Roman" w:hAnsi="Calibri" w:cs="Times New Roman"/>
      <w:lang w:val="en-US"/>
    </w:rPr>
  </w:style>
  <w:style w:type="paragraph" w:customStyle="1" w:styleId="246">
    <w:name w:val="Цитата 24"/>
    <w:basedOn w:val="a3"/>
    <w:next w:val="a3"/>
    <w:rsid w:val="002368CA"/>
    <w:rPr>
      <w:rFonts w:ascii="Calibri" w:hAnsi="Calibri"/>
      <w:i/>
      <w:color w:val="000000"/>
      <w:szCs w:val="22"/>
      <w:lang w:eastAsia="en-US"/>
    </w:rPr>
  </w:style>
  <w:style w:type="paragraph" w:customStyle="1" w:styleId="4fa">
    <w:name w:val="Выделенная цитата4"/>
    <w:basedOn w:val="a3"/>
    <w:next w:val="a3"/>
    <w:rsid w:val="002368CA"/>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2368CA"/>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2368CA"/>
    <w:rPr>
      <w:b/>
      <w:i/>
      <w:color w:val="4F81BD"/>
    </w:rPr>
  </w:style>
  <w:style w:type="character" w:customStyle="1" w:styleId="21fd">
    <w:name w:val="Слабая ссылка21"/>
    <w:rsid w:val="002368CA"/>
    <w:rPr>
      <w:smallCaps/>
      <w:color w:val="C0504D"/>
      <w:u w:val="single"/>
    </w:rPr>
  </w:style>
  <w:style w:type="character" w:customStyle="1" w:styleId="21fe">
    <w:name w:val="Сильная ссылка21"/>
    <w:rsid w:val="002368CA"/>
    <w:rPr>
      <w:b/>
      <w:smallCaps/>
      <w:color w:val="C0504D"/>
      <w:spacing w:val="5"/>
      <w:u w:val="single"/>
    </w:rPr>
  </w:style>
  <w:style w:type="character" w:customStyle="1" w:styleId="21ff">
    <w:name w:val="Название книги21"/>
    <w:rsid w:val="002368CA"/>
    <w:rPr>
      <w:b/>
      <w:smallCaps/>
      <w:spacing w:val="5"/>
    </w:rPr>
  </w:style>
  <w:style w:type="character" w:customStyle="1" w:styleId="4fb">
    <w:name w:val="Замещающий текст4"/>
    <w:rsid w:val="002368CA"/>
    <w:rPr>
      <w:color w:val="808080"/>
    </w:rPr>
  </w:style>
  <w:style w:type="character" w:customStyle="1" w:styleId="FontStyle89">
    <w:name w:val="Font Style89"/>
    <w:rsid w:val="002368CA"/>
    <w:rPr>
      <w:rFonts w:ascii="Times New Roman" w:hAnsi="Times New Roman"/>
      <w:i/>
      <w:sz w:val="14"/>
    </w:rPr>
  </w:style>
  <w:style w:type="paragraph" w:customStyle="1" w:styleId="10b">
    <w:name w:val="Стиль10"/>
    <w:basedOn w:val="a3"/>
    <w:next w:val="aff2"/>
    <w:rsid w:val="002368CA"/>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2368CA"/>
    <w:rPr>
      <w:spacing w:val="-20"/>
      <w:sz w:val="28"/>
      <w:u w:val="single"/>
      <w:lang w:val="ru-RU" w:eastAsia="ru-RU"/>
    </w:rPr>
  </w:style>
  <w:style w:type="paragraph" w:customStyle="1" w:styleId="10c">
    <w:name w:val="Обычный10"/>
    <w:rsid w:val="002368CA"/>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2368CA"/>
    <w:pPr>
      <w:widowControl w:val="0"/>
    </w:pPr>
    <w:rPr>
      <w:rFonts w:ascii="Courier New" w:hAnsi="Courier New"/>
      <w:sz w:val="20"/>
      <w:szCs w:val="20"/>
    </w:rPr>
  </w:style>
  <w:style w:type="paragraph" w:customStyle="1" w:styleId="7e">
    <w:name w:val="Абзац списка7"/>
    <w:basedOn w:val="a3"/>
    <w:rsid w:val="002368CA"/>
    <w:pPr>
      <w:ind w:left="720"/>
      <w:contextualSpacing/>
    </w:pPr>
  </w:style>
  <w:style w:type="character" w:customStyle="1" w:styleId="7120">
    <w:name w:val="Знак Знак712"/>
    <w:rsid w:val="002368CA"/>
    <w:rPr>
      <w:sz w:val="16"/>
      <w:lang w:val="ru-RU" w:eastAsia="ru-RU"/>
    </w:rPr>
  </w:style>
  <w:style w:type="paragraph" w:customStyle="1" w:styleId="12f1">
    <w:name w:val="Знак Знак Знак Знак Знак Знак Знак Знак Знак Знак Знак Знак Знак12"/>
    <w:basedOn w:val="a3"/>
    <w:rsid w:val="002368CA"/>
    <w:pPr>
      <w:spacing w:after="160" w:line="240" w:lineRule="exact"/>
    </w:pPr>
    <w:rPr>
      <w:rFonts w:ascii="Verdana" w:hAnsi="Verdana"/>
      <w:lang w:val="en-US" w:eastAsia="en-US"/>
    </w:rPr>
  </w:style>
  <w:style w:type="paragraph" w:customStyle="1" w:styleId="7f">
    <w:name w:val="Основной текст7"/>
    <w:basedOn w:val="a3"/>
    <w:rsid w:val="002368CA"/>
    <w:pPr>
      <w:widowControl w:val="0"/>
      <w:snapToGrid w:val="0"/>
      <w:jc w:val="both"/>
    </w:pPr>
    <w:rPr>
      <w:szCs w:val="20"/>
    </w:rPr>
  </w:style>
  <w:style w:type="paragraph" w:customStyle="1" w:styleId="25b">
    <w:name w:val="Основной текст с отступом 25"/>
    <w:basedOn w:val="a3"/>
    <w:rsid w:val="002368CA"/>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2368CA"/>
    <w:rPr>
      <w:sz w:val="24"/>
    </w:rPr>
  </w:style>
  <w:style w:type="character" w:customStyle="1" w:styleId="6240">
    <w:name w:val="Знак Знак624"/>
    <w:locked/>
    <w:rsid w:val="002368CA"/>
    <w:rPr>
      <w:b/>
      <w:caps/>
      <w:sz w:val="24"/>
      <w:lang w:val="ru-RU" w:eastAsia="ru-RU"/>
    </w:rPr>
  </w:style>
  <w:style w:type="character" w:customStyle="1" w:styleId="5190">
    <w:name w:val="Знак Знак519"/>
    <w:locked/>
    <w:rsid w:val="002368CA"/>
    <w:rPr>
      <w:b/>
      <w:sz w:val="27"/>
      <w:lang w:val="ru-RU" w:eastAsia="ru-RU"/>
    </w:rPr>
  </w:style>
  <w:style w:type="paragraph" w:customStyle="1" w:styleId="265">
    <w:name w:val="Основной текст 26"/>
    <w:basedOn w:val="a3"/>
    <w:rsid w:val="002368CA"/>
    <w:pPr>
      <w:shd w:val="clear" w:color="auto" w:fill="FFFFFF"/>
      <w:spacing w:before="233" w:line="360" w:lineRule="auto"/>
      <w:ind w:left="1701" w:hanging="567"/>
    </w:pPr>
    <w:rPr>
      <w:b/>
      <w:color w:val="000000"/>
      <w:spacing w:val="-5"/>
      <w:sz w:val="28"/>
      <w:szCs w:val="20"/>
    </w:rPr>
  </w:style>
  <w:style w:type="character" w:customStyle="1" w:styleId="bold1">
    <w:name w:val="bold1"/>
    <w:rsid w:val="002368CA"/>
    <w:rPr>
      <w:rFonts w:ascii="Arial" w:hAnsi="Arial"/>
      <w:b/>
    </w:rPr>
  </w:style>
  <w:style w:type="character" w:customStyle="1" w:styleId="b-serp-itemtextpassage1">
    <w:name w:val="b-serp-item__text_passage1"/>
    <w:rsid w:val="002368CA"/>
    <w:rPr>
      <w:b/>
    </w:rPr>
  </w:style>
  <w:style w:type="character" w:customStyle="1" w:styleId="afffffffffff6">
    <w:name w:val="текст Знак Знак"/>
    <w:rsid w:val="002368CA"/>
    <w:rPr>
      <w:sz w:val="24"/>
      <w:lang w:val="ru-RU" w:eastAsia="ru-RU"/>
    </w:rPr>
  </w:style>
  <w:style w:type="paragraph" w:customStyle="1" w:styleId="1ffffffe">
    <w:name w:val="Стиль Заголовок 1 (тем обзор)"/>
    <w:basedOn w:val="11"/>
    <w:link w:val="1fffffff"/>
    <w:rsid w:val="002368CA"/>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2368CA"/>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2368CA"/>
    <w:pPr>
      <w:spacing w:line="360" w:lineRule="auto"/>
      <w:ind w:firstLine="709"/>
      <w:jc w:val="both"/>
    </w:pPr>
    <w:rPr>
      <w:sz w:val="28"/>
      <w:szCs w:val="20"/>
    </w:rPr>
  </w:style>
  <w:style w:type="paragraph" w:customStyle="1" w:styleId="47a">
    <w:name w:val="Заголовок 47"/>
    <w:basedOn w:val="10c"/>
    <w:next w:val="10c"/>
    <w:rsid w:val="002368CA"/>
    <w:pPr>
      <w:keepNext/>
      <w:spacing w:line="240" w:lineRule="auto"/>
      <w:ind w:right="0" w:firstLine="0"/>
    </w:pPr>
  </w:style>
  <w:style w:type="paragraph" w:customStyle="1" w:styleId="res-desc1">
    <w:name w:val="res-desc1"/>
    <w:basedOn w:val="a3"/>
    <w:rsid w:val="002368CA"/>
    <w:pPr>
      <w:spacing w:before="72"/>
    </w:pPr>
    <w:rPr>
      <w:rFonts w:ascii="a_Timer" w:hAnsi="a_Timer" w:cs="a_Timer"/>
      <w:color w:val="000000"/>
    </w:rPr>
  </w:style>
  <w:style w:type="paragraph" w:customStyle="1" w:styleId="-3">
    <w:name w:val="А - об"/>
    <w:basedOn w:val="a3"/>
    <w:rsid w:val="002368CA"/>
    <w:pPr>
      <w:spacing w:line="360" w:lineRule="auto"/>
      <w:ind w:firstLine="397"/>
    </w:pPr>
    <w:rPr>
      <w:b/>
      <w:sz w:val="20"/>
      <w:szCs w:val="20"/>
    </w:rPr>
  </w:style>
  <w:style w:type="paragraph" w:customStyle="1" w:styleId="366">
    <w:name w:val="Основной текст 36"/>
    <w:basedOn w:val="10c"/>
    <w:rsid w:val="002368CA"/>
    <w:pPr>
      <w:spacing w:line="240" w:lineRule="auto"/>
      <w:ind w:right="0" w:firstLine="0"/>
      <w:jc w:val="both"/>
    </w:pPr>
    <w:rPr>
      <w:i/>
      <w:sz w:val="26"/>
    </w:rPr>
  </w:style>
  <w:style w:type="character" w:customStyle="1" w:styleId="description1">
    <w:name w:val="description1"/>
    <w:rsid w:val="002368CA"/>
    <w:rPr>
      <w:color w:val="000000"/>
      <w:sz w:val="17"/>
    </w:rPr>
  </w:style>
  <w:style w:type="paragraph" w:customStyle="1" w:styleId="1fffffff0">
    <w:name w:val="1_темы"/>
    <w:basedOn w:val="a3"/>
    <w:rsid w:val="002368CA"/>
    <w:pPr>
      <w:ind w:left="567"/>
      <w:jc w:val="both"/>
    </w:pPr>
    <w:rPr>
      <w:b/>
      <w:lang w:eastAsia="fr-FR"/>
    </w:rPr>
  </w:style>
  <w:style w:type="paragraph" w:customStyle="1" w:styleId="374">
    <w:name w:val="Заголовок 37"/>
    <w:basedOn w:val="a3"/>
    <w:next w:val="a3"/>
    <w:rsid w:val="002368CA"/>
    <w:pPr>
      <w:keepNext/>
      <w:snapToGrid w:val="0"/>
      <w:spacing w:before="240" w:after="60"/>
    </w:pPr>
    <w:rPr>
      <w:rFonts w:ascii="Arial" w:hAnsi="Arial"/>
      <w:szCs w:val="20"/>
    </w:rPr>
  </w:style>
  <w:style w:type="character" w:customStyle="1" w:styleId="940">
    <w:name w:val="Знак Знак94"/>
    <w:rsid w:val="002368CA"/>
    <w:rPr>
      <w:rFonts w:ascii="Times New Roman" w:hAnsi="Times New Roman"/>
      <w:sz w:val="24"/>
    </w:rPr>
  </w:style>
  <w:style w:type="character" w:customStyle="1" w:styleId="1340">
    <w:name w:val="Знак Знак134"/>
    <w:locked/>
    <w:rsid w:val="002368CA"/>
    <w:rPr>
      <w:rFonts w:ascii="Arial" w:hAnsi="Arial"/>
      <w:b/>
      <w:kern w:val="32"/>
      <w:sz w:val="32"/>
      <w:lang w:val="ru-RU" w:eastAsia="ru-RU"/>
    </w:rPr>
  </w:style>
  <w:style w:type="character" w:customStyle="1" w:styleId="bibliocaption1">
    <w:name w:val="bibliocaption1"/>
    <w:rsid w:val="002368CA"/>
    <w:rPr>
      <w:rFonts w:ascii="Verdana" w:hAnsi="Verdana"/>
      <w:b/>
      <w:color w:val="080000"/>
      <w:sz w:val="22"/>
      <w:u w:val="none"/>
    </w:rPr>
  </w:style>
  <w:style w:type="paragraph" w:customStyle="1" w:styleId="afffffffffff7">
    <w:name w:val="ͮ𬠫"/>
    <w:rsid w:val="002368CA"/>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2368CA"/>
  </w:style>
  <w:style w:type="character" w:customStyle="1" w:styleId="ft1067">
    <w:name w:val="ft1067"/>
    <w:rsid w:val="002368CA"/>
  </w:style>
  <w:style w:type="character" w:customStyle="1" w:styleId="ft1144">
    <w:name w:val="ft1144"/>
    <w:rsid w:val="002368CA"/>
  </w:style>
  <w:style w:type="character" w:customStyle="1" w:styleId="ft1207">
    <w:name w:val="ft1207"/>
    <w:rsid w:val="002368CA"/>
  </w:style>
  <w:style w:type="character" w:customStyle="1" w:styleId="ft1213">
    <w:name w:val="ft1213"/>
    <w:rsid w:val="002368CA"/>
  </w:style>
  <w:style w:type="character" w:customStyle="1" w:styleId="ft1214">
    <w:name w:val="ft1214"/>
    <w:rsid w:val="002368CA"/>
  </w:style>
  <w:style w:type="character" w:customStyle="1" w:styleId="ft1289">
    <w:name w:val="ft1289"/>
    <w:rsid w:val="002368CA"/>
  </w:style>
  <w:style w:type="character" w:customStyle="1" w:styleId="ft1311">
    <w:name w:val="ft1311"/>
    <w:rsid w:val="002368CA"/>
  </w:style>
  <w:style w:type="character" w:customStyle="1" w:styleId="ft3008">
    <w:name w:val="ft3008"/>
    <w:rsid w:val="002368CA"/>
  </w:style>
  <w:style w:type="character" w:customStyle="1" w:styleId="ft3181">
    <w:name w:val="ft3181"/>
    <w:rsid w:val="002368CA"/>
  </w:style>
  <w:style w:type="character" w:customStyle="1" w:styleId="ft722">
    <w:name w:val="ft722"/>
    <w:rsid w:val="002368CA"/>
  </w:style>
  <w:style w:type="character" w:customStyle="1" w:styleId="ft728">
    <w:name w:val="ft728"/>
    <w:rsid w:val="002368CA"/>
  </w:style>
  <w:style w:type="character" w:customStyle="1" w:styleId="ft730">
    <w:name w:val="ft730"/>
    <w:rsid w:val="002368CA"/>
  </w:style>
  <w:style w:type="character" w:customStyle="1" w:styleId="ft72">
    <w:name w:val="ft72"/>
    <w:rsid w:val="002368CA"/>
  </w:style>
  <w:style w:type="character" w:customStyle="1" w:styleId="ft731">
    <w:name w:val="ft731"/>
    <w:rsid w:val="002368CA"/>
  </w:style>
  <w:style w:type="character" w:customStyle="1" w:styleId="ft732">
    <w:name w:val="ft732"/>
    <w:rsid w:val="002368CA"/>
  </w:style>
  <w:style w:type="character" w:customStyle="1" w:styleId="ft735">
    <w:name w:val="ft735"/>
    <w:rsid w:val="002368CA"/>
  </w:style>
  <w:style w:type="character" w:customStyle="1" w:styleId="ft738">
    <w:name w:val="ft738"/>
    <w:rsid w:val="002368CA"/>
  </w:style>
  <w:style w:type="character" w:customStyle="1" w:styleId="ft747">
    <w:name w:val="ft747"/>
    <w:rsid w:val="002368CA"/>
  </w:style>
  <w:style w:type="character" w:customStyle="1" w:styleId="ft758">
    <w:name w:val="ft758"/>
    <w:rsid w:val="002368CA"/>
  </w:style>
  <w:style w:type="paragraph" w:customStyle="1" w:styleId="Picture">
    <w:name w:val="Picture"/>
    <w:basedOn w:val="a3"/>
    <w:next w:val="a3"/>
    <w:rsid w:val="002368CA"/>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2368CA"/>
    <w:rPr>
      <w:color w:val="auto"/>
      <w:lang w:val="en-US" w:eastAsia="en-US"/>
    </w:rPr>
  </w:style>
  <w:style w:type="paragraph" w:customStyle="1" w:styleId="1fffffff1">
    <w:name w:val="Çàãîëîâîê 1"/>
    <w:basedOn w:val="Default"/>
    <w:next w:val="Default"/>
    <w:rsid w:val="002368CA"/>
    <w:rPr>
      <w:color w:val="auto"/>
      <w:lang w:val="en-US" w:eastAsia="en-US"/>
    </w:rPr>
  </w:style>
  <w:style w:type="character" w:customStyle="1" w:styleId="ft2100">
    <w:name w:val="ft2100"/>
    <w:rsid w:val="002368CA"/>
  </w:style>
  <w:style w:type="character" w:customStyle="1" w:styleId="ft2109">
    <w:name w:val="ft2109"/>
    <w:rsid w:val="002368CA"/>
  </w:style>
  <w:style w:type="character" w:customStyle="1" w:styleId="ft2121">
    <w:name w:val="ft2121"/>
    <w:rsid w:val="002368CA"/>
  </w:style>
  <w:style w:type="character" w:customStyle="1" w:styleId="ft2130">
    <w:name w:val="ft2130"/>
    <w:rsid w:val="002368CA"/>
  </w:style>
  <w:style w:type="character" w:customStyle="1" w:styleId="ft24421">
    <w:name w:val="ft24421"/>
    <w:rsid w:val="002368CA"/>
    <w:rPr>
      <w:rFonts w:ascii="Times" w:hAnsi="Times"/>
      <w:b/>
      <w:color w:val="000000"/>
      <w:spacing w:val="15"/>
      <w:sz w:val="27"/>
    </w:rPr>
  </w:style>
  <w:style w:type="paragraph" w:customStyle="1" w:styleId="afffffffffff8">
    <w:name w:val="Стиль для методичек"/>
    <w:basedOn w:val="a3"/>
    <w:rsid w:val="002368CA"/>
    <w:pPr>
      <w:ind w:left="284" w:firstLine="340"/>
      <w:jc w:val="both"/>
    </w:pPr>
    <w:rPr>
      <w:rFonts w:ascii="Calibri" w:hAnsi="Calibri" w:cs="Calibri"/>
      <w:sz w:val="28"/>
      <w:szCs w:val="28"/>
    </w:rPr>
  </w:style>
  <w:style w:type="paragraph" w:customStyle="1" w:styleId="Preformatted">
    <w:name w:val="Preformatted"/>
    <w:basedOn w:val="a3"/>
    <w:rsid w:val="002368CA"/>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2368CA"/>
    <w:rPr>
      <w:rFonts w:ascii="Times New Roman" w:hAnsi="Times New Roman"/>
      <w:i/>
      <w:sz w:val="26"/>
    </w:rPr>
  </w:style>
  <w:style w:type="character" w:customStyle="1" w:styleId="rvts9">
    <w:name w:val="rvts9"/>
    <w:rsid w:val="002368CA"/>
  </w:style>
  <w:style w:type="character" w:customStyle="1" w:styleId="rvts15">
    <w:name w:val="rvts15"/>
    <w:rsid w:val="002368CA"/>
  </w:style>
  <w:style w:type="paragraph" w:customStyle="1" w:styleId="2TimesNewW1">
    <w:name w:val="Стиль Заголовок 2 + Times New (W1)"/>
    <w:basedOn w:val="21"/>
    <w:rsid w:val="002368CA"/>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2368CA"/>
    <w:pPr>
      <w:spacing w:before="100" w:beforeAutospacing="1" w:after="100" w:afterAutospacing="1"/>
    </w:pPr>
  </w:style>
  <w:style w:type="paragraph" w:customStyle="1" w:styleId="1125">
    <w:name w:val="Стиль Заголовок 1 + по ширине Первая строка:  125 см"/>
    <w:basedOn w:val="11"/>
    <w:rsid w:val="002368CA"/>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2368CA"/>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2368CA"/>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2368CA"/>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2368CA"/>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2368CA"/>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2368CA"/>
  </w:style>
  <w:style w:type="character" w:customStyle="1" w:styleId="ft404">
    <w:name w:val="ft404"/>
    <w:rsid w:val="002368CA"/>
  </w:style>
  <w:style w:type="character" w:customStyle="1" w:styleId="ft2">
    <w:name w:val="ft2"/>
    <w:rsid w:val="002368CA"/>
  </w:style>
  <w:style w:type="character" w:customStyle="1" w:styleId="ft405">
    <w:name w:val="ft405"/>
    <w:rsid w:val="002368CA"/>
  </w:style>
  <w:style w:type="character" w:customStyle="1" w:styleId="ft407">
    <w:name w:val="ft407"/>
    <w:rsid w:val="002368CA"/>
  </w:style>
  <w:style w:type="character" w:customStyle="1" w:styleId="ft411">
    <w:name w:val="ft411"/>
    <w:rsid w:val="002368CA"/>
  </w:style>
  <w:style w:type="character" w:customStyle="1" w:styleId="ft416">
    <w:name w:val="ft416"/>
    <w:rsid w:val="002368CA"/>
  </w:style>
  <w:style w:type="character" w:customStyle="1" w:styleId="ft438">
    <w:name w:val="ft438"/>
    <w:rsid w:val="002368CA"/>
  </w:style>
  <w:style w:type="character" w:customStyle="1" w:styleId="ft461">
    <w:name w:val="ft461"/>
    <w:rsid w:val="002368CA"/>
  </w:style>
  <w:style w:type="character" w:customStyle="1" w:styleId="ft485">
    <w:name w:val="ft485"/>
    <w:rsid w:val="002368CA"/>
  </w:style>
  <w:style w:type="character" w:customStyle="1" w:styleId="ft507">
    <w:name w:val="ft507"/>
    <w:rsid w:val="002368CA"/>
  </w:style>
  <w:style w:type="character" w:customStyle="1" w:styleId="ft464">
    <w:name w:val="ft464"/>
    <w:rsid w:val="002368CA"/>
  </w:style>
  <w:style w:type="character" w:customStyle="1" w:styleId="ft515">
    <w:name w:val="ft515"/>
    <w:rsid w:val="002368CA"/>
  </w:style>
  <w:style w:type="character" w:customStyle="1" w:styleId="ft518">
    <w:name w:val="ft518"/>
    <w:rsid w:val="002368CA"/>
  </w:style>
  <w:style w:type="character" w:customStyle="1" w:styleId="ft521">
    <w:name w:val="ft521"/>
    <w:rsid w:val="002368CA"/>
  </w:style>
  <w:style w:type="character" w:customStyle="1" w:styleId="ft525">
    <w:name w:val="ft525"/>
    <w:rsid w:val="002368CA"/>
  </w:style>
  <w:style w:type="character" w:customStyle="1" w:styleId="ft549">
    <w:name w:val="ft549"/>
    <w:rsid w:val="002368CA"/>
  </w:style>
  <w:style w:type="character" w:customStyle="1" w:styleId="ft554">
    <w:name w:val="ft554"/>
    <w:rsid w:val="002368CA"/>
  </w:style>
  <w:style w:type="character" w:customStyle="1" w:styleId="ft557">
    <w:name w:val="ft557"/>
    <w:rsid w:val="002368CA"/>
  </w:style>
  <w:style w:type="character" w:customStyle="1" w:styleId="ft561">
    <w:name w:val="ft561"/>
    <w:rsid w:val="002368CA"/>
  </w:style>
  <w:style w:type="character" w:customStyle="1" w:styleId="ft565">
    <w:name w:val="ft565"/>
    <w:rsid w:val="002368CA"/>
  </w:style>
  <w:style w:type="character" w:customStyle="1" w:styleId="ft570">
    <w:name w:val="ft570"/>
    <w:rsid w:val="002368CA"/>
  </w:style>
  <w:style w:type="character" w:customStyle="1" w:styleId="ft594">
    <w:name w:val="ft594"/>
    <w:rsid w:val="002368CA"/>
  </w:style>
  <w:style w:type="character" w:customStyle="1" w:styleId="ft600">
    <w:name w:val="ft600"/>
    <w:rsid w:val="002368CA"/>
  </w:style>
  <w:style w:type="character" w:customStyle="1" w:styleId="ft625">
    <w:name w:val="ft625"/>
    <w:rsid w:val="002368CA"/>
  </w:style>
  <w:style w:type="character" w:customStyle="1" w:styleId="ft646">
    <w:name w:val="ft646"/>
    <w:rsid w:val="002368CA"/>
  </w:style>
  <w:style w:type="character" w:customStyle="1" w:styleId="ft648">
    <w:name w:val="ft648"/>
    <w:rsid w:val="002368CA"/>
  </w:style>
  <w:style w:type="character" w:customStyle="1" w:styleId="ft650">
    <w:name w:val="ft650"/>
    <w:rsid w:val="002368CA"/>
  </w:style>
  <w:style w:type="character" w:customStyle="1" w:styleId="ft651">
    <w:name w:val="ft651"/>
    <w:rsid w:val="002368CA"/>
  </w:style>
  <w:style w:type="character" w:customStyle="1" w:styleId="ft654">
    <w:name w:val="ft654"/>
    <w:rsid w:val="002368CA"/>
  </w:style>
  <w:style w:type="character" w:customStyle="1" w:styleId="ft655">
    <w:name w:val="ft655"/>
    <w:rsid w:val="002368CA"/>
  </w:style>
  <w:style w:type="character" w:customStyle="1" w:styleId="ft674">
    <w:name w:val="ft674"/>
    <w:rsid w:val="002368CA"/>
  </w:style>
  <w:style w:type="character" w:customStyle="1" w:styleId="ft698">
    <w:name w:val="ft698"/>
    <w:rsid w:val="002368CA"/>
  </w:style>
  <w:style w:type="character" w:customStyle="1" w:styleId="ft709">
    <w:name w:val="ft709"/>
    <w:rsid w:val="002368CA"/>
  </w:style>
  <w:style w:type="character" w:customStyle="1" w:styleId="ft723">
    <w:name w:val="ft723"/>
    <w:rsid w:val="002368CA"/>
  </w:style>
  <w:style w:type="character" w:customStyle="1" w:styleId="ft746">
    <w:name w:val="ft746"/>
    <w:rsid w:val="002368CA"/>
  </w:style>
  <w:style w:type="character" w:customStyle="1" w:styleId="ft770">
    <w:name w:val="ft770"/>
    <w:rsid w:val="002368CA"/>
  </w:style>
  <w:style w:type="character" w:customStyle="1" w:styleId="ft772">
    <w:name w:val="ft772"/>
    <w:rsid w:val="002368CA"/>
  </w:style>
  <w:style w:type="character" w:customStyle="1" w:styleId="ft774">
    <w:name w:val="ft774"/>
    <w:rsid w:val="002368CA"/>
  </w:style>
  <w:style w:type="character" w:customStyle="1" w:styleId="ft777">
    <w:name w:val="ft777"/>
    <w:rsid w:val="002368CA"/>
  </w:style>
  <w:style w:type="character" w:customStyle="1" w:styleId="ft778">
    <w:name w:val="ft778"/>
    <w:rsid w:val="002368CA"/>
  </w:style>
  <w:style w:type="character" w:customStyle="1" w:styleId="ft780">
    <w:name w:val="ft780"/>
    <w:rsid w:val="002368CA"/>
  </w:style>
  <w:style w:type="character" w:customStyle="1" w:styleId="ft794">
    <w:name w:val="ft794"/>
    <w:rsid w:val="002368CA"/>
  </w:style>
  <w:style w:type="character" w:customStyle="1" w:styleId="ft813">
    <w:name w:val="ft813"/>
    <w:rsid w:val="002368CA"/>
  </w:style>
  <w:style w:type="character" w:customStyle="1" w:styleId="ft845">
    <w:name w:val="ft845"/>
    <w:rsid w:val="002368CA"/>
  </w:style>
  <w:style w:type="character" w:customStyle="1" w:styleId="ft846">
    <w:name w:val="ft846"/>
    <w:rsid w:val="002368CA"/>
  </w:style>
  <w:style w:type="character" w:customStyle="1" w:styleId="ft869">
    <w:name w:val="ft869"/>
    <w:rsid w:val="002368CA"/>
  </w:style>
  <w:style w:type="character" w:customStyle="1" w:styleId="ft345">
    <w:name w:val="ft345"/>
    <w:rsid w:val="002368CA"/>
  </w:style>
  <w:style w:type="character" w:customStyle="1" w:styleId="ft348">
    <w:name w:val="ft348"/>
    <w:rsid w:val="002368CA"/>
  </w:style>
  <w:style w:type="character" w:customStyle="1" w:styleId="ft350">
    <w:name w:val="ft350"/>
    <w:rsid w:val="002368CA"/>
  </w:style>
  <w:style w:type="character" w:customStyle="1" w:styleId="ft351">
    <w:name w:val="ft351"/>
    <w:rsid w:val="002368CA"/>
  </w:style>
  <w:style w:type="character" w:customStyle="1" w:styleId="ft353">
    <w:name w:val="ft353"/>
    <w:rsid w:val="002368CA"/>
  </w:style>
  <w:style w:type="character" w:customStyle="1" w:styleId="ft355">
    <w:name w:val="ft355"/>
    <w:rsid w:val="002368CA"/>
  </w:style>
  <w:style w:type="character" w:customStyle="1" w:styleId="ft372">
    <w:name w:val="ft372"/>
    <w:rsid w:val="002368CA"/>
  </w:style>
  <w:style w:type="character" w:customStyle="1" w:styleId="ft219">
    <w:name w:val="ft219"/>
    <w:rsid w:val="002368CA"/>
  </w:style>
  <w:style w:type="character" w:customStyle="1" w:styleId="ft255">
    <w:name w:val="ft255"/>
    <w:rsid w:val="002368CA"/>
  </w:style>
  <w:style w:type="character" w:customStyle="1" w:styleId="ft264">
    <w:name w:val="ft264"/>
    <w:rsid w:val="002368CA"/>
  </w:style>
  <w:style w:type="character" w:customStyle="1" w:styleId="ft269">
    <w:name w:val="ft269"/>
    <w:rsid w:val="002368CA"/>
  </w:style>
  <w:style w:type="character" w:customStyle="1" w:styleId="ft292">
    <w:name w:val="ft292"/>
    <w:rsid w:val="002368CA"/>
  </w:style>
  <w:style w:type="character" w:customStyle="1" w:styleId="ft300">
    <w:name w:val="ft300"/>
    <w:rsid w:val="002368CA"/>
  </w:style>
  <w:style w:type="character" w:customStyle="1" w:styleId="ft308">
    <w:name w:val="ft308"/>
    <w:rsid w:val="002368CA"/>
  </w:style>
  <w:style w:type="character" w:customStyle="1" w:styleId="ft334">
    <w:name w:val="ft334"/>
    <w:rsid w:val="002368CA"/>
  </w:style>
  <w:style w:type="character" w:customStyle="1" w:styleId="ft346">
    <w:name w:val="ft346"/>
    <w:rsid w:val="002368CA"/>
  </w:style>
  <w:style w:type="character" w:customStyle="1" w:styleId="ft3">
    <w:name w:val="ft3"/>
    <w:rsid w:val="002368CA"/>
  </w:style>
  <w:style w:type="character" w:customStyle="1" w:styleId="ft381">
    <w:name w:val="ft381"/>
    <w:rsid w:val="002368CA"/>
  </w:style>
  <w:style w:type="character" w:customStyle="1" w:styleId="ft391">
    <w:name w:val="ft391"/>
    <w:rsid w:val="002368CA"/>
  </w:style>
  <w:style w:type="character" w:customStyle="1" w:styleId="ft397">
    <w:name w:val="ft397"/>
    <w:rsid w:val="002368CA"/>
  </w:style>
  <w:style w:type="character" w:customStyle="1" w:styleId="ft176">
    <w:name w:val="ft176"/>
    <w:rsid w:val="002368CA"/>
  </w:style>
  <w:style w:type="character" w:customStyle="1" w:styleId="ft410">
    <w:name w:val="ft410"/>
    <w:rsid w:val="002368CA"/>
  </w:style>
  <w:style w:type="character" w:customStyle="1" w:styleId="ft421">
    <w:name w:val="ft421"/>
    <w:rsid w:val="002368CA"/>
  </w:style>
  <w:style w:type="character" w:customStyle="1" w:styleId="ft467">
    <w:name w:val="ft467"/>
    <w:rsid w:val="002368CA"/>
  </w:style>
  <w:style w:type="character" w:customStyle="1" w:styleId="ft479">
    <w:name w:val="ft479"/>
    <w:rsid w:val="002368CA"/>
  </w:style>
  <w:style w:type="character" w:customStyle="1" w:styleId="ft578">
    <w:name w:val="ft578"/>
    <w:rsid w:val="002368CA"/>
  </w:style>
  <w:style w:type="character" w:customStyle="1" w:styleId="ft624">
    <w:name w:val="ft624"/>
    <w:rsid w:val="002368CA"/>
  </w:style>
  <w:style w:type="character" w:customStyle="1" w:styleId="ft631">
    <w:name w:val="ft631"/>
    <w:rsid w:val="002368CA"/>
  </w:style>
  <w:style w:type="character" w:customStyle="1" w:styleId="ft679">
    <w:name w:val="ft679"/>
    <w:rsid w:val="002368CA"/>
  </w:style>
  <w:style w:type="character" w:customStyle="1" w:styleId="ft725">
    <w:name w:val="ft725"/>
    <w:rsid w:val="002368CA"/>
  </w:style>
  <w:style w:type="character" w:customStyle="1" w:styleId="ft769">
    <w:name w:val="ft769"/>
    <w:rsid w:val="002368CA"/>
  </w:style>
  <w:style w:type="character" w:customStyle="1" w:styleId="ft819">
    <w:name w:val="ft819"/>
    <w:rsid w:val="002368CA"/>
  </w:style>
  <w:style w:type="character" w:customStyle="1" w:styleId="ft877">
    <w:name w:val="ft877"/>
    <w:rsid w:val="002368CA"/>
  </w:style>
  <w:style w:type="character" w:customStyle="1" w:styleId="ft275">
    <w:name w:val="ft275"/>
    <w:rsid w:val="002368CA"/>
  </w:style>
  <w:style w:type="character" w:customStyle="1" w:styleId="ft935">
    <w:name w:val="ft935"/>
    <w:rsid w:val="002368CA"/>
  </w:style>
  <w:style w:type="character" w:customStyle="1" w:styleId="ft969">
    <w:name w:val="ft969"/>
    <w:rsid w:val="002368CA"/>
  </w:style>
  <w:style w:type="character" w:customStyle="1" w:styleId="ft1010">
    <w:name w:val="ft1010"/>
    <w:rsid w:val="002368CA"/>
  </w:style>
  <w:style w:type="character" w:customStyle="1" w:styleId="ft1058">
    <w:name w:val="ft1058"/>
    <w:rsid w:val="002368CA"/>
  </w:style>
  <w:style w:type="character" w:customStyle="1" w:styleId="ft1101">
    <w:name w:val="ft1101"/>
    <w:rsid w:val="002368CA"/>
  </w:style>
  <w:style w:type="character" w:customStyle="1" w:styleId="ft1162">
    <w:name w:val="ft1162"/>
    <w:rsid w:val="002368CA"/>
  </w:style>
  <w:style w:type="character" w:customStyle="1" w:styleId="ft1197">
    <w:name w:val="ft1197"/>
    <w:rsid w:val="002368CA"/>
  </w:style>
  <w:style w:type="character" w:customStyle="1" w:styleId="ft1248">
    <w:name w:val="ft1248"/>
    <w:rsid w:val="002368CA"/>
  </w:style>
  <w:style w:type="character" w:customStyle="1" w:styleId="ft1293">
    <w:name w:val="ft1293"/>
    <w:rsid w:val="002368CA"/>
  </w:style>
  <w:style w:type="character" w:customStyle="1" w:styleId="ft1308">
    <w:name w:val="ft1308"/>
    <w:rsid w:val="002368CA"/>
  </w:style>
  <w:style w:type="character" w:customStyle="1" w:styleId="ft1366">
    <w:name w:val="ft1366"/>
    <w:rsid w:val="002368CA"/>
  </w:style>
  <w:style w:type="character" w:customStyle="1" w:styleId="ft1377">
    <w:name w:val="ft1377"/>
    <w:rsid w:val="002368CA"/>
  </w:style>
  <w:style w:type="character" w:customStyle="1" w:styleId="ft1380">
    <w:name w:val="ft1380"/>
    <w:rsid w:val="002368CA"/>
  </w:style>
  <w:style w:type="character" w:customStyle="1" w:styleId="ft1389">
    <w:name w:val="ft1389"/>
    <w:rsid w:val="002368CA"/>
  </w:style>
  <w:style w:type="character" w:customStyle="1" w:styleId="ft1393">
    <w:name w:val="ft1393"/>
    <w:rsid w:val="002368CA"/>
  </w:style>
  <w:style w:type="character" w:customStyle="1" w:styleId="ft1400">
    <w:name w:val="ft1400"/>
    <w:rsid w:val="002368CA"/>
  </w:style>
  <w:style w:type="character" w:customStyle="1" w:styleId="ft1407">
    <w:name w:val="ft1407"/>
    <w:rsid w:val="002368CA"/>
  </w:style>
  <w:style w:type="character" w:customStyle="1" w:styleId="ft1410">
    <w:name w:val="ft1410"/>
    <w:rsid w:val="002368CA"/>
  </w:style>
  <w:style w:type="character" w:customStyle="1" w:styleId="ft1427">
    <w:name w:val="ft1427"/>
    <w:rsid w:val="002368CA"/>
  </w:style>
  <w:style w:type="character" w:customStyle="1" w:styleId="ft1478">
    <w:name w:val="ft1478"/>
    <w:rsid w:val="002368CA"/>
  </w:style>
  <w:style w:type="character" w:customStyle="1" w:styleId="ft1533">
    <w:name w:val="ft1533"/>
    <w:rsid w:val="002368CA"/>
  </w:style>
  <w:style w:type="character" w:customStyle="1" w:styleId="ft1586">
    <w:name w:val="ft1586"/>
    <w:rsid w:val="002368CA"/>
  </w:style>
  <w:style w:type="character" w:customStyle="1" w:styleId="ft1627">
    <w:name w:val="ft1627"/>
    <w:rsid w:val="002368CA"/>
  </w:style>
  <w:style w:type="character" w:customStyle="1" w:styleId="ft1634">
    <w:name w:val="ft1634"/>
    <w:rsid w:val="002368CA"/>
  </w:style>
  <w:style w:type="character" w:customStyle="1" w:styleId="ft1638">
    <w:name w:val="ft1638"/>
    <w:rsid w:val="002368CA"/>
  </w:style>
  <w:style w:type="character" w:customStyle="1" w:styleId="ft1643">
    <w:name w:val="ft1643"/>
    <w:rsid w:val="002368CA"/>
  </w:style>
  <w:style w:type="character" w:customStyle="1" w:styleId="ft1659">
    <w:name w:val="ft1659"/>
    <w:rsid w:val="002368CA"/>
  </w:style>
  <w:style w:type="character" w:customStyle="1" w:styleId="ft1665">
    <w:name w:val="ft1665"/>
    <w:rsid w:val="002368CA"/>
  </w:style>
  <w:style w:type="character" w:customStyle="1" w:styleId="ft1711">
    <w:name w:val="ft1711"/>
    <w:rsid w:val="002368CA"/>
  </w:style>
  <w:style w:type="character" w:customStyle="1" w:styleId="ft1757">
    <w:name w:val="ft1757"/>
    <w:rsid w:val="002368CA"/>
  </w:style>
  <w:style w:type="character" w:customStyle="1" w:styleId="ft1804">
    <w:name w:val="ft1804"/>
    <w:rsid w:val="002368CA"/>
  </w:style>
  <w:style w:type="character" w:customStyle="1" w:styleId="ft1855">
    <w:name w:val="ft1855"/>
    <w:rsid w:val="002368CA"/>
  </w:style>
  <w:style w:type="character" w:customStyle="1" w:styleId="ft1883">
    <w:name w:val="ft1883"/>
    <w:rsid w:val="002368CA"/>
  </w:style>
  <w:style w:type="character" w:customStyle="1" w:styleId="ft1937">
    <w:name w:val="ft1937"/>
    <w:rsid w:val="002368CA"/>
  </w:style>
  <w:style w:type="character" w:customStyle="1" w:styleId="ft1983">
    <w:name w:val="ft1983"/>
    <w:rsid w:val="002368CA"/>
  </w:style>
  <w:style w:type="character" w:customStyle="1" w:styleId="ft2028">
    <w:name w:val="ft2028"/>
    <w:rsid w:val="002368CA"/>
  </w:style>
  <w:style w:type="character" w:customStyle="1" w:styleId="ft2049">
    <w:name w:val="ft2049"/>
    <w:rsid w:val="002368CA"/>
  </w:style>
  <w:style w:type="character" w:customStyle="1" w:styleId="ft2096">
    <w:name w:val="ft2096"/>
    <w:rsid w:val="002368CA"/>
  </w:style>
  <w:style w:type="character" w:customStyle="1" w:styleId="ft2144">
    <w:name w:val="ft2144"/>
    <w:rsid w:val="002368CA"/>
  </w:style>
  <w:style w:type="character" w:customStyle="1" w:styleId="ft2234">
    <w:name w:val="ft2234"/>
    <w:rsid w:val="002368CA"/>
  </w:style>
  <w:style w:type="character" w:customStyle="1" w:styleId="ft2289">
    <w:name w:val="ft2289"/>
    <w:rsid w:val="002368CA"/>
  </w:style>
  <w:style w:type="character" w:customStyle="1" w:styleId="ft1884">
    <w:name w:val="ft1884"/>
    <w:rsid w:val="002368CA"/>
  </w:style>
  <w:style w:type="character" w:customStyle="1" w:styleId="ft2343">
    <w:name w:val="ft2343"/>
    <w:rsid w:val="002368CA"/>
  </w:style>
  <w:style w:type="character" w:customStyle="1" w:styleId="ft2392">
    <w:name w:val="ft2392"/>
    <w:rsid w:val="002368CA"/>
  </w:style>
  <w:style w:type="character" w:customStyle="1" w:styleId="ft2439">
    <w:name w:val="ft2439"/>
    <w:rsid w:val="002368CA"/>
  </w:style>
  <w:style w:type="character" w:customStyle="1" w:styleId="ft2489">
    <w:name w:val="ft2489"/>
    <w:rsid w:val="002368CA"/>
  </w:style>
  <w:style w:type="character" w:customStyle="1" w:styleId="ft2500">
    <w:name w:val="ft2500"/>
    <w:rsid w:val="002368CA"/>
  </w:style>
  <w:style w:type="character" w:customStyle="1" w:styleId="ft2555">
    <w:name w:val="ft2555"/>
    <w:rsid w:val="002368CA"/>
  </w:style>
  <w:style w:type="character" w:customStyle="1" w:styleId="ft2562">
    <w:name w:val="ft2562"/>
    <w:rsid w:val="002368CA"/>
  </w:style>
  <w:style w:type="character" w:customStyle="1" w:styleId="ft2569">
    <w:name w:val="ft2569"/>
    <w:rsid w:val="002368CA"/>
  </w:style>
  <w:style w:type="character" w:customStyle="1" w:styleId="ft2572">
    <w:name w:val="ft2572"/>
    <w:rsid w:val="002368CA"/>
  </w:style>
  <w:style w:type="character" w:customStyle="1" w:styleId="ft2581">
    <w:name w:val="ft2581"/>
    <w:rsid w:val="002368CA"/>
  </w:style>
  <w:style w:type="character" w:customStyle="1" w:styleId="ft2590">
    <w:name w:val="ft2590"/>
    <w:rsid w:val="002368CA"/>
  </w:style>
  <w:style w:type="character" w:customStyle="1" w:styleId="ft2624">
    <w:name w:val="ft2624"/>
    <w:rsid w:val="002368CA"/>
  </w:style>
  <w:style w:type="character" w:customStyle="1" w:styleId="ft2669">
    <w:name w:val="ft2669"/>
    <w:rsid w:val="002368CA"/>
  </w:style>
  <w:style w:type="character" w:customStyle="1" w:styleId="ft2679">
    <w:name w:val="ft2679"/>
    <w:rsid w:val="002368CA"/>
  </w:style>
  <w:style w:type="character" w:customStyle="1" w:styleId="ft2716">
    <w:name w:val="ft2716"/>
    <w:rsid w:val="002368CA"/>
  </w:style>
  <w:style w:type="character" w:customStyle="1" w:styleId="ft2726">
    <w:name w:val="ft2726"/>
    <w:rsid w:val="002368CA"/>
  </w:style>
  <w:style w:type="character" w:customStyle="1" w:styleId="ft2773">
    <w:name w:val="ft2773"/>
    <w:rsid w:val="002368CA"/>
  </w:style>
  <w:style w:type="character" w:customStyle="1" w:styleId="ft2782">
    <w:name w:val="ft2782"/>
    <w:rsid w:val="002368CA"/>
  </w:style>
  <w:style w:type="character" w:customStyle="1" w:styleId="ft2828">
    <w:name w:val="ft2828"/>
    <w:rsid w:val="002368CA"/>
  </w:style>
  <w:style w:type="character" w:customStyle="1" w:styleId="ft2877">
    <w:name w:val="ft2877"/>
    <w:rsid w:val="002368CA"/>
  </w:style>
  <w:style w:type="character" w:customStyle="1" w:styleId="ft2921">
    <w:name w:val="ft2921"/>
    <w:rsid w:val="002368CA"/>
  </w:style>
  <w:style w:type="character" w:customStyle="1" w:styleId="ft2927">
    <w:name w:val="ft2927"/>
    <w:rsid w:val="002368CA"/>
  </w:style>
  <w:style w:type="character" w:customStyle="1" w:styleId="ft2935">
    <w:name w:val="ft2935"/>
    <w:rsid w:val="002368CA"/>
  </w:style>
  <w:style w:type="character" w:customStyle="1" w:styleId="ft2943">
    <w:name w:val="ft2943"/>
    <w:rsid w:val="002368CA"/>
  </w:style>
  <w:style w:type="character" w:customStyle="1" w:styleId="ft2952">
    <w:name w:val="ft2952"/>
    <w:rsid w:val="002368CA"/>
  </w:style>
  <w:style w:type="character" w:customStyle="1" w:styleId="ft2954">
    <w:name w:val="ft2954"/>
    <w:rsid w:val="002368CA"/>
  </w:style>
  <w:style w:type="character" w:customStyle="1" w:styleId="ft2955">
    <w:name w:val="ft2955"/>
    <w:rsid w:val="002368CA"/>
  </w:style>
  <w:style w:type="character" w:customStyle="1" w:styleId="ft2962">
    <w:name w:val="ft2962"/>
    <w:rsid w:val="002368CA"/>
  </w:style>
  <w:style w:type="character" w:customStyle="1" w:styleId="ft2968">
    <w:name w:val="ft2968"/>
    <w:rsid w:val="002368CA"/>
  </w:style>
  <w:style w:type="character" w:customStyle="1" w:styleId="ft2973">
    <w:name w:val="ft2973"/>
    <w:rsid w:val="002368CA"/>
  </w:style>
  <w:style w:type="character" w:customStyle="1" w:styleId="ft2974">
    <w:name w:val="ft2974"/>
    <w:rsid w:val="002368CA"/>
  </w:style>
  <w:style w:type="character" w:customStyle="1" w:styleId="ft2976">
    <w:name w:val="ft2976"/>
    <w:rsid w:val="002368CA"/>
  </w:style>
  <w:style w:type="character" w:customStyle="1" w:styleId="ft2985">
    <w:name w:val="ft2985"/>
    <w:rsid w:val="002368CA"/>
  </w:style>
  <w:style w:type="character" w:customStyle="1" w:styleId="ft3002">
    <w:name w:val="ft3002"/>
    <w:rsid w:val="002368CA"/>
  </w:style>
  <w:style w:type="character" w:customStyle="1" w:styleId="ft3037">
    <w:name w:val="ft3037"/>
    <w:rsid w:val="002368CA"/>
  </w:style>
  <w:style w:type="character" w:customStyle="1" w:styleId="ft3084">
    <w:name w:val="ft3084"/>
    <w:rsid w:val="002368CA"/>
  </w:style>
  <w:style w:type="character" w:customStyle="1" w:styleId="ft3127">
    <w:name w:val="ft3127"/>
    <w:rsid w:val="002368CA"/>
  </w:style>
  <w:style w:type="character" w:customStyle="1" w:styleId="ft3156">
    <w:name w:val="ft3156"/>
    <w:rsid w:val="002368CA"/>
  </w:style>
  <w:style w:type="character" w:customStyle="1" w:styleId="ft3206">
    <w:name w:val="ft3206"/>
    <w:rsid w:val="002368CA"/>
  </w:style>
  <w:style w:type="character" w:customStyle="1" w:styleId="ft3264">
    <w:name w:val="ft3264"/>
    <w:rsid w:val="002368CA"/>
  </w:style>
  <w:style w:type="character" w:customStyle="1" w:styleId="ft3315">
    <w:name w:val="ft3315"/>
    <w:rsid w:val="002368CA"/>
  </w:style>
  <w:style w:type="character" w:customStyle="1" w:styleId="ft3373">
    <w:name w:val="ft3373"/>
    <w:rsid w:val="002368CA"/>
  </w:style>
  <w:style w:type="character" w:customStyle="1" w:styleId="ft3432">
    <w:name w:val="ft3432"/>
    <w:rsid w:val="002368CA"/>
  </w:style>
  <w:style w:type="character" w:customStyle="1" w:styleId="ft3489">
    <w:name w:val="ft3489"/>
    <w:rsid w:val="002368CA"/>
  </w:style>
  <w:style w:type="character" w:customStyle="1" w:styleId="ft3546">
    <w:name w:val="ft3546"/>
    <w:rsid w:val="002368CA"/>
  </w:style>
  <w:style w:type="character" w:customStyle="1" w:styleId="ft3608">
    <w:name w:val="ft3608"/>
    <w:rsid w:val="002368CA"/>
  </w:style>
  <w:style w:type="character" w:customStyle="1" w:styleId="ft3651">
    <w:name w:val="ft3651"/>
    <w:rsid w:val="002368CA"/>
  </w:style>
  <w:style w:type="paragraph" w:customStyle="1" w:styleId="c4c8c7c24">
    <w:name w:val="c4 c8 c7 c24"/>
    <w:basedOn w:val="a3"/>
    <w:rsid w:val="002368CA"/>
    <w:pPr>
      <w:spacing w:before="90" w:after="90"/>
    </w:pPr>
  </w:style>
  <w:style w:type="character" w:customStyle="1" w:styleId="c5">
    <w:name w:val="c5"/>
    <w:rsid w:val="002368CA"/>
  </w:style>
  <w:style w:type="character" w:customStyle="1" w:styleId="1143">
    <w:name w:val="Знак Знак114"/>
    <w:locked/>
    <w:rsid w:val="002368CA"/>
    <w:rPr>
      <w:rFonts w:ascii="Arial" w:hAnsi="Arial"/>
      <w:b/>
      <w:color w:val="000000"/>
      <w:sz w:val="26"/>
      <w:lang w:val="ru-RU" w:eastAsia="ru-RU"/>
    </w:rPr>
  </w:style>
  <w:style w:type="paragraph" w:customStyle="1" w:styleId="1123">
    <w:name w:val="Стиль Заголовок 1 + 12 пт"/>
    <w:basedOn w:val="11"/>
    <w:rsid w:val="002368CA"/>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2368CA"/>
  </w:style>
  <w:style w:type="character" w:customStyle="1" w:styleId="ft9274">
    <w:name w:val="ft9274"/>
    <w:rsid w:val="002368CA"/>
  </w:style>
  <w:style w:type="character" w:customStyle="1" w:styleId="ft9282">
    <w:name w:val="ft9282"/>
    <w:rsid w:val="002368CA"/>
  </w:style>
  <w:style w:type="character" w:customStyle="1" w:styleId="ft9284">
    <w:name w:val="ft9284"/>
    <w:rsid w:val="002368CA"/>
  </w:style>
  <w:style w:type="character" w:customStyle="1" w:styleId="ft9287">
    <w:name w:val="ft9287"/>
    <w:rsid w:val="002368CA"/>
  </w:style>
  <w:style w:type="character" w:customStyle="1" w:styleId="ft9293">
    <w:name w:val="ft9293"/>
    <w:rsid w:val="002368CA"/>
  </w:style>
  <w:style w:type="character" w:customStyle="1" w:styleId="ft9299">
    <w:name w:val="ft9299"/>
    <w:rsid w:val="002368CA"/>
  </w:style>
  <w:style w:type="character" w:customStyle="1" w:styleId="ft9306">
    <w:name w:val="ft9306"/>
    <w:rsid w:val="002368CA"/>
  </w:style>
  <w:style w:type="character" w:customStyle="1" w:styleId="ft8849">
    <w:name w:val="ft8849"/>
    <w:rsid w:val="002368CA"/>
  </w:style>
  <w:style w:type="character" w:customStyle="1" w:styleId="ft9312">
    <w:name w:val="ft9312"/>
    <w:rsid w:val="002368CA"/>
  </w:style>
  <w:style w:type="character" w:customStyle="1" w:styleId="ft9316">
    <w:name w:val="ft9316"/>
    <w:rsid w:val="002368CA"/>
  </w:style>
  <w:style w:type="character" w:customStyle="1" w:styleId="ft9324">
    <w:name w:val="ft9324"/>
    <w:rsid w:val="002368CA"/>
  </w:style>
  <w:style w:type="character" w:customStyle="1" w:styleId="ft9330">
    <w:name w:val="ft9330"/>
    <w:rsid w:val="002368CA"/>
  </w:style>
  <w:style w:type="character" w:customStyle="1" w:styleId="1810">
    <w:name w:val="Знак Знак1810"/>
    <w:rsid w:val="002368CA"/>
    <w:rPr>
      <w:rFonts w:eastAsia="SimSun"/>
      <w:b/>
      <w:caps/>
      <w:sz w:val="24"/>
      <w:lang w:val="ru-RU" w:eastAsia="ru-RU"/>
    </w:rPr>
  </w:style>
  <w:style w:type="character" w:customStyle="1" w:styleId="WW8Num36z0">
    <w:name w:val="WW8Num36z0"/>
    <w:rsid w:val="002368CA"/>
    <w:rPr>
      <w:rFonts w:ascii="Wingdings" w:hAnsi="Wingdings"/>
    </w:rPr>
  </w:style>
  <w:style w:type="character" w:customStyle="1" w:styleId="WW8Num39z0">
    <w:name w:val="WW8Num39z0"/>
    <w:rsid w:val="002368CA"/>
    <w:rPr>
      <w:rFonts w:ascii="Wingdings" w:hAnsi="Wingdings"/>
    </w:rPr>
  </w:style>
  <w:style w:type="character" w:customStyle="1" w:styleId="WW8Num42z0">
    <w:name w:val="WW8Num42z0"/>
    <w:rsid w:val="002368CA"/>
    <w:rPr>
      <w:rFonts w:ascii="Wingdings" w:hAnsi="Wingdings"/>
    </w:rPr>
  </w:style>
  <w:style w:type="character" w:customStyle="1" w:styleId="WW8Num44z0">
    <w:name w:val="WW8Num44z0"/>
    <w:rsid w:val="002368CA"/>
    <w:rPr>
      <w:rFonts w:ascii="Wingdings" w:hAnsi="Wingdings"/>
    </w:rPr>
  </w:style>
  <w:style w:type="character" w:customStyle="1" w:styleId="WW8Num44z1">
    <w:name w:val="WW8Num44z1"/>
    <w:rsid w:val="002368CA"/>
    <w:rPr>
      <w:rFonts w:ascii="Courier New" w:hAnsi="Courier New"/>
    </w:rPr>
  </w:style>
  <w:style w:type="character" w:customStyle="1" w:styleId="WW8Num44z3">
    <w:name w:val="WW8Num44z3"/>
    <w:rsid w:val="002368CA"/>
    <w:rPr>
      <w:rFonts w:ascii="Symbol" w:hAnsi="Symbol"/>
    </w:rPr>
  </w:style>
  <w:style w:type="character" w:customStyle="1" w:styleId="WW8Num47z0">
    <w:name w:val="WW8Num47z0"/>
    <w:rsid w:val="002368CA"/>
    <w:rPr>
      <w:rFonts w:ascii="Wingdings" w:hAnsi="Wingdings"/>
    </w:rPr>
  </w:style>
  <w:style w:type="character" w:customStyle="1" w:styleId="WW8Num47z1">
    <w:name w:val="WW8Num47z1"/>
    <w:rsid w:val="002368CA"/>
    <w:rPr>
      <w:rFonts w:ascii="Courier New" w:hAnsi="Courier New"/>
    </w:rPr>
  </w:style>
  <w:style w:type="character" w:customStyle="1" w:styleId="WW8Num47z3">
    <w:name w:val="WW8Num47z3"/>
    <w:rsid w:val="002368CA"/>
    <w:rPr>
      <w:rFonts w:ascii="Symbol" w:hAnsi="Symbol"/>
    </w:rPr>
  </w:style>
  <w:style w:type="character" w:customStyle="1" w:styleId="WW8Num50z0">
    <w:name w:val="WW8Num50z0"/>
    <w:rsid w:val="002368CA"/>
    <w:rPr>
      <w:rFonts w:ascii="Wingdings" w:hAnsi="Wingdings"/>
    </w:rPr>
  </w:style>
  <w:style w:type="character" w:customStyle="1" w:styleId="WW8Num51z0">
    <w:name w:val="WW8Num51z0"/>
    <w:rsid w:val="002368CA"/>
    <w:rPr>
      <w:rFonts w:ascii="Wingdings" w:hAnsi="Wingdings"/>
    </w:rPr>
  </w:style>
  <w:style w:type="character" w:customStyle="1" w:styleId="WW8Num52z0">
    <w:name w:val="WW8Num52z0"/>
    <w:rsid w:val="002368CA"/>
    <w:rPr>
      <w:rFonts w:ascii="Symbol" w:hAnsi="Symbol"/>
    </w:rPr>
  </w:style>
  <w:style w:type="character" w:customStyle="1" w:styleId="WW8Num53z0">
    <w:name w:val="WW8Num53z0"/>
    <w:rsid w:val="002368CA"/>
    <w:rPr>
      <w:rFonts w:ascii="Wingdings" w:hAnsi="Wingdings"/>
    </w:rPr>
  </w:style>
  <w:style w:type="character" w:customStyle="1" w:styleId="WW8Num53z1">
    <w:name w:val="WW8Num53z1"/>
    <w:rsid w:val="002368CA"/>
    <w:rPr>
      <w:rFonts w:ascii="Courier New" w:hAnsi="Courier New"/>
    </w:rPr>
  </w:style>
  <w:style w:type="character" w:customStyle="1" w:styleId="WW8Num53z3">
    <w:name w:val="WW8Num53z3"/>
    <w:rsid w:val="002368CA"/>
    <w:rPr>
      <w:rFonts w:ascii="Symbol" w:hAnsi="Symbol"/>
    </w:rPr>
  </w:style>
  <w:style w:type="character" w:customStyle="1" w:styleId="WW8Num55z0">
    <w:name w:val="WW8Num55z0"/>
    <w:rsid w:val="002368CA"/>
    <w:rPr>
      <w:rFonts w:ascii="Symbol" w:hAnsi="Symbol"/>
    </w:rPr>
  </w:style>
  <w:style w:type="character" w:customStyle="1" w:styleId="WW8Num56z0">
    <w:name w:val="WW8Num56z0"/>
    <w:rsid w:val="002368CA"/>
    <w:rPr>
      <w:rFonts w:ascii="Symbol" w:hAnsi="Symbol"/>
    </w:rPr>
  </w:style>
  <w:style w:type="character" w:customStyle="1" w:styleId="WW8Num59z0">
    <w:name w:val="WW8Num59z0"/>
    <w:rsid w:val="002368CA"/>
    <w:rPr>
      <w:rFonts w:ascii="Symbol" w:hAnsi="Symbol"/>
    </w:rPr>
  </w:style>
  <w:style w:type="character" w:customStyle="1" w:styleId="WW8Num63z0">
    <w:name w:val="WW8Num63z0"/>
    <w:rsid w:val="002368CA"/>
    <w:rPr>
      <w:rFonts w:ascii="Symbol" w:hAnsi="Symbol"/>
    </w:rPr>
  </w:style>
  <w:style w:type="character" w:customStyle="1" w:styleId="WW8Num66z0">
    <w:name w:val="WW8Num66z0"/>
    <w:rsid w:val="002368CA"/>
    <w:rPr>
      <w:rFonts w:ascii="Symbol" w:hAnsi="Symbol"/>
    </w:rPr>
  </w:style>
  <w:style w:type="character" w:customStyle="1" w:styleId="WW8Num69z1">
    <w:name w:val="WW8Num69z1"/>
    <w:rsid w:val="002368CA"/>
    <w:rPr>
      <w:rFonts w:ascii="Wingdings" w:hAnsi="Wingdings"/>
    </w:rPr>
  </w:style>
  <w:style w:type="character" w:customStyle="1" w:styleId="WW8Num72z0">
    <w:name w:val="WW8Num72z0"/>
    <w:rsid w:val="002368CA"/>
    <w:rPr>
      <w:rFonts w:ascii="Symbol" w:hAnsi="Symbol"/>
    </w:rPr>
  </w:style>
  <w:style w:type="character" w:customStyle="1" w:styleId="WW8Num72z1">
    <w:name w:val="WW8Num72z1"/>
    <w:rsid w:val="002368CA"/>
    <w:rPr>
      <w:rFonts w:ascii="Courier New" w:hAnsi="Courier New"/>
    </w:rPr>
  </w:style>
  <w:style w:type="character" w:customStyle="1" w:styleId="WW8Num72z2">
    <w:name w:val="WW8Num72z2"/>
    <w:rsid w:val="002368CA"/>
    <w:rPr>
      <w:rFonts w:ascii="Wingdings" w:hAnsi="Wingdings"/>
    </w:rPr>
  </w:style>
  <w:style w:type="character" w:customStyle="1" w:styleId="WW8Num74z0">
    <w:name w:val="WW8Num74z0"/>
    <w:rsid w:val="002368CA"/>
    <w:rPr>
      <w:rFonts w:ascii="Symbol" w:hAnsi="Symbol"/>
    </w:rPr>
  </w:style>
  <w:style w:type="character" w:customStyle="1" w:styleId="WW8Num75z0">
    <w:name w:val="WW8Num75z0"/>
    <w:rsid w:val="002368CA"/>
    <w:rPr>
      <w:rFonts w:ascii="Wingdings" w:hAnsi="Wingdings"/>
    </w:rPr>
  </w:style>
  <w:style w:type="character" w:customStyle="1" w:styleId="WW8Num75z1">
    <w:name w:val="WW8Num75z1"/>
    <w:rsid w:val="002368CA"/>
    <w:rPr>
      <w:rFonts w:ascii="Courier New" w:hAnsi="Courier New"/>
    </w:rPr>
  </w:style>
  <w:style w:type="character" w:customStyle="1" w:styleId="WW8Num75z3">
    <w:name w:val="WW8Num75z3"/>
    <w:rsid w:val="002368CA"/>
    <w:rPr>
      <w:rFonts w:ascii="Symbol" w:hAnsi="Symbol"/>
    </w:rPr>
  </w:style>
  <w:style w:type="character" w:customStyle="1" w:styleId="WW8Num77z0">
    <w:name w:val="WW8Num77z0"/>
    <w:rsid w:val="002368CA"/>
    <w:rPr>
      <w:rFonts w:ascii="Symbol" w:hAnsi="Symbol"/>
    </w:rPr>
  </w:style>
  <w:style w:type="character" w:customStyle="1" w:styleId="WW8Num78z0">
    <w:name w:val="WW8Num78z0"/>
    <w:rsid w:val="002368CA"/>
    <w:rPr>
      <w:rFonts w:ascii="Wingdings" w:hAnsi="Wingdings"/>
    </w:rPr>
  </w:style>
  <w:style w:type="character" w:customStyle="1" w:styleId="WW8Num78z1">
    <w:name w:val="WW8Num78z1"/>
    <w:rsid w:val="002368CA"/>
    <w:rPr>
      <w:rFonts w:ascii="Courier New" w:hAnsi="Courier New"/>
    </w:rPr>
  </w:style>
  <w:style w:type="character" w:customStyle="1" w:styleId="WW8Num78z3">
    <w:name w:val="WW8Num78z3"/>
    <w:rsid w:val="002368CA"/>
    <w:rPr>
      <w:rFonts w:ascii="Symbol" w:hAnsi="Symbol"/>
    </w:rPr>
  </w:style>
  <w:style w:type="character" w:customStyle="1" w:styleId="WW8Num79z0">
    <w:name w:val="WW8Num79z0"/>
    <w:rsid w:val="002368CA"/>
    <w:rPr>
      <w:rFonts w:ascii="Symbol" w:hAnsi="Symbol"/>
    </w:rPr>
  </w:style>
  <w:style w:type="character" w:customStyle="1" w:styleId="WW8Num86z0">
    <w:name w:val="WW8Num86z0"/>
    <w:rsid w:val="002368CA"/>
    <w:rPr>
      <w:rFonts w:ascii="Wingdings" w:hAnsi="Wingdings"/>
    </w:rPr>
  </w:style>
  <w:style w:type="character" w:customStyle="1" w:styleId="WW8Num86z1">
    <w:name w:val="WW8Num86z1"/>
    <w:rsid w:val="002368CA"/>
    <w:rPr>
      <w:rFonts w:ascii="Courier New" w:hAnsi="Courier New"/>
    </w:rPr>
  </w:style>
  <w:style w:type="character" w:customStyle="1" w:styleId="WW8Num86z3">
    <w:name w:val="WW8Num86z3"/>
    <w:rsid w:val="002368CA"/>
    <w:rPr>
      <w:rFonts w:ascii="Symbol" w:hAnsi="Symbol"/>
    </w:rPr>
  </w:style>
  <w:style w:type="character" w:customStyle="1" w:styleId="WW8Num87z0">
    <w:name w:val="WW8Num87z0"/>
    <w:rsid w:val="002368CA"/>
    <w:rPr>
      <w:rFonts w:ascii="Symbol" w:hAnsi="Symbol"/>
    </w:rPr>
  </w:style>
  <w:style w:type="character" w:customStyle="1" w:styleId="WW8Num89z0">
    <w:name w:val="WW8Num89z0"/>
    <w:rsid w:val="002368CA"/>
    <w:rPr>
      <w:rFonts w:ascii="Symbol" w:hAnsi="Symbol"/>
    </w:rPr>
  </w:style>
  <w:style w:type="character" w:customStyle="1" w:styleId="WW8Num90z0">
    <w:name w:val="WW8Num90z0"/>
    <w:rsid w:val="002368CA"/>
    <w:rPr>
      <w:rFonts w:ascii="Symbol" w:hAnsi="Symbol"/>
    </w:rPr>
  </w:style>
  <w:style w:type="character" w:customStyle="1" w:styleId="WW8Num92z0">
    <w:name w:val="WW8Num92z0"/>
    <w:rsid w:val="002368CA"/>
    <w:rPr>
      <w:rFonts w:ascii="Symbol" w:hAnsi="Symbol"/>
    </w:rPr>
  </w:style>
  <w:style w:type="character" w:customStyle="1" w:styleId="WW8Num93z0">
    <w:name w:val="WW8Num93z0"/>
    <w:rsid w:val="002368CA"/>
    <w:rPr>
      <w:rFonts w:ascii="Wingdings" w:hAnsi="Wingdings"/>
    </w:rPr>
  </w:style>
  <w:style w:type="character" w:customStyle="1" w:styleId="WW8Num93z1">
    <w:name w:val="WW8Num93z1"/>
    <w:rsid w:val="002368CA"/>
    <w:rPr>
      <w:rFonts w:ascii="Courier New" w:hAnsi="Courier New"/>
    </w:rPr>
  </w:style>
  <w:style w:type="character" w:customStyle="1" w:styleId="WW8Num93z3">
    <w:name w:val="WW8Num93z3"/>
    <w:rsid w:val="002368CA"/>
    <w:rPr>
      <w:rFonts w:ascii="Symbol" w:hAnsi="Symbol"/>
    </w:rPr>
  </w:style>
  <w:style w:type="character" w:customStyle="1" w:styleId="WW8Num94z0">
    <w:name w:val="WW8Num94z0"/>
    <w:rsid w:val="002368CA"/>
    <w:rPr>
      <w:rFonts w:ascii="Symbol" w:hAnsi="Symbol"/>
    </w:rPr>
  </w:style>
  <w:style w:type="character" w:customStyle="1" w:styleId="WW8Num97z0">
    <w:name w:val="WW8Num97z0"/>
    <w:rsid w:val="002368CA"/>
    <w:rPr>
      <w:rFonts w:ascii="Symbol" w:hAnsi="Symbol"/>
    </w:rPr>
  </w:style>
  <w:style w:type="character" w:customStyle="1" w:styleId="WW8Num99z0">
    <w:name w:val="WW8Num99z0"/>
    <w:rsid w:val="002368CA"/>
    <w:rPr>
      <w:rFonts w:ascii="Symbol" w:hAnsi="Symbol"/>
    </w:rPr>
  </w:style>
  <w:style w:type="character" w:customStyle="1" w:styleId="WW8Num101z0">
    <w:name w:val="WW8Num101z0"/>
    <w:rsid w:val="002368CA"/>
    <w:rPr>
      <w:rFonts w:ascii="Symbol" w:hAnsi="Symbol"/>
    </w:rPr>
  </w:style>
  <w:style w:type="character" w:customStyle="1" w:styleId="WW8Num104z0">
    <w:name w:val="WW8Num104z0"/>
    <w:rsid w:val="002368CA"/>
    <w:rPr>
      <w:rFonts w:ascii="Symbol" w:hAnsi="Symbol"/>
    </w:rPr>
  </w:style>
  <w:style w:type="character" w:customStyle="1" w:styleId="WW8Num107z0">
    <w:name w:val="WW8Num107z0"/>
    <w:rsid w:val="002368CA"/>
    <w:rPr>
      <w:rFonts w:ascii="Symbol" w:hAnsi="Symbol"/>
    </w:rPr>
  </w:style>
  <w:style w:type="character" w:customStyle="1" w:styleId="WW8Num109z0">
    <w:name w:val="WW8Num109z0"/>
    <w:rsid w:val="002368CA"/>
    <w:rPr>
      <w:rFonts w:ascii="Symbol" w:hAnsi="Symbol"/>
    </w:rPr>
  </w:style>
  <w:style w:type="character" w:customStyle="1" w:styleId="WW8Num112z1">
    <w:name w:val="WW8Num112z1"/>
    <w:rsid w:val="002368CA"/>
    <w:rPr>
      <w:color w:val="000000"/>
    </w:rPr>
  </w:style>
  <w:style w:type="character" w:customStyle="1" w:styleId="WW8Num114z0">
    <w:name w:val="WW8Num114z0"/>
    <w:rsid w:val="002368CA"/>
    <w:rPr>
      <w:rFonts w:ascii="Symbol" w:hAnsi="Symbol"/>
    </w:rPr>
  </w:style>
  <w:style w:type="character" w:customStyle="1" w:styleId="WW8Num117z0">
    <w:name w:val="WW8Num117z0"/>
    <w:rsid w:val="002368CA"/>
    <w:rPr>
      <w:rFonts w:ascii="Symbol" w:hAnsi="Symbol"/>
    </w:rPr>
  </w:style>
  <w:style w:type="character" w:customStyle="1" w:styleId="WW8Num118z0">
    <w:name w:val="WW8Num118z0"/>
    <w:rsid w:val="002368CA"/>
    <w:rPr>
      <w:rFonts w:ascii="Wingdings" w:hAnsi="Wingdings"/>
    </w:rPr>
  </w:style>
  <w:style w:type="character" w:customStyle="1" w:styleId="WW8Num118z1">
    <w:name w:val="WW8Num118z1"/>
    <w:rsid w:val="002368CA"/>
    <w:rPr>
      <w:rFonts w:ascii="Courier New" w:hAnsi="Courier New"/>
    </w:rPr>
  </w:style>
  <w:style w:type="character" w:customStyle="1" w:styleId="WW8Num118z3">
    <w:name w:val="WW8Num118z3"/>
    <w:rsid w:val="002368CA"/>
    <w:rPr>
      <w:rFonts w:ascii="Symbol" w:hAnsi="Symbol"/>
    </w:rPr>
  </w:style>
  <w:style w:type="character" w:customStyle="1" w:styleId="WW8Num120z0">
    <w:name w:val="WW8Num120z0"/>
    <w:rsid w:val="002368CA"/>
    <w:rPr>
      <w:rFonts w:ascii="Symbol" w:hAnsi="Symbol"/>
    </w:rPr>
  </w:style>
  <w:style w:type="character" w:customStyle="1" w:styleId="WW8Num121z0">
    <w:name w:val="WW8Num121z0"/>
    <w:rsid w:val="002368CA"/>
    <w:rPr>
      <w:rFonts w:ascii="Symbol" w:hAnsi="Symbol"/>
    </w:rPr>
  </w:style>
  <w:style w:type="character" w:customStyle="1" w:styleId="WW8Num124z0">
    <w:name w:val="WW8Num124z0"/>
    <w:rsid w:val="002368CA"/>
    <w:rPr>
      <w:rFonts w:ascii="Symbol" w:hAnsi="Symbol"/>
    </w:rPr>
  </w:style>
  <w:style w:type="character" w:customStyle="1" w:styleId="WW8Num125z0">
    <w:name w:val="WW8Num125z0"/>
    <w:rsid w:val="002368CA"/>
    <w:rPr>
      <w:rFonts w:ascii="Wingdings" w:hAnsi="Wingdings"/>
    </w:rPr>
  </w:style>
  <w:style w:type="character" w:customStyle="1" w:styleId="WW8Num125z1">
    <w:name w:val="WW8Num125z1"/>
    <w:rsid w:val="002368CA"/>
    <w:rPr>
      <w:rFonts w:ascii="Courier New" w:hAnsi="Courier New"/>
    </w:rPr>
  </w:style>
  <w:style w:type="character" w:customStyle="1" w:styleId="WW8Num125z3">
    <w:name w:val="WW8Num125z3"/>
    <w:rsid w:val="002368CA"/>
    <w:rPr>
      <w:rFonts w:ascii="Symbol" w:hAnsi="Symbol"/>
    </w:rPr>
  </w:style>
  <w:style w:type="character" w:customStyle="1" w:styleId="WW8Num126z0">
    <w:name w:val="WW8Num126z0"/>
    <w:rsid w:val="002368CA"/>
    <w:rPr>
      <w:rFonts w:ascii="Symbol" w:hAnsi="Symbol"/>
    </w:rPr>
  </w:style>
  <w:style w:type="character" w:customStyle="1" w:styleId="WW8Num127z0">
    <w:name w:val="WW8Num127z0"/>
    <w:rsid w:val="002368CA"/>
    <w:rPr>
      <w:rFonts w:ascii="Symbol" w:hAnsi="Symbol"/>
    </w:rPr>
  </w:style>
  <w:style w:type="character" w:customStyle="1" w:styleId="WW8Num130z0">
    <w:name w:val="WW8Num130z0"/>
    <w:rsid w:val="002368CA"/>
    <w:rPr>
      <w:rFonts w:ascii="Symbol" w:hAnsi="Symbol"/>
    </w:rPr>
  </w:style>
  <w:style w:type="character" w:customStyle="1" w:styleId="WW8Num131z0">
    <w:name w:val="WW8Num131z0"/>
    <w:rsid w:val="002368CA"/>
    <w:rPr>
      <w:rFonts w:ascii="Symbol" w:hAnsi="Symbol"/>
    </w:rPr>
  </w:style>
  <w:style w:type="character" w:customStyle="1" w:styleId="WW8Num132z0">
    <w:name w:val="WW8Num132z0"/>
    <w:rsid w:val="002368CA"/>
    <w:rPr>
      <w:rFonts w:ascii="Symbol" w:hAnsi="Symbol"/>
    </w:rPr>
  </w:style>
  <w:style w:type="character" w:customStyle="1" w:styleId="WW8Num134z0">
    <w:name w:val="WW8Num134z0"/>
    <w:rsid w:val="002368CA"/>
    <w:rPr>
      <w:rFonts w:ascii="Wingdings" w:hAnsi="Wingdings"/>
    </w:rPr>
  </w:style>
  <w:style w:type="character" w:customStyle="1" w:styleId="WW8Num136z0">
    <w:name w:val="WW8Num136z0"/>
    <w:rsid w:val="002368CA"/>
    <w:rPr>
      <w:rFonts w:ascii="Symbol" w:hAnsi="Symbol"/>
    </w:rPr>
  </w:style>
  <w:style w:type="character" w:customStyle="1" w:styleId="WW8Num139z0">
    <w:name w:val="WW8Num139z0"/>
    <w:rsid w:val="002368CA"/>
    <w:rPr>
      <w:rFonts w:ascii="Symbol" w:hAnsi="Symbol"/>
    </w:rPr>
  </w:style>
  <w:style w:type="character" w:customStyle="1" w:styleId="WW8Num143z0">
    <w:name w:val="WW8Num143z0"/>
    <w:rsid w:val="002368CA"/>
    <w:rPr>
      <w:rFonts w:ascii="Symbol" w:hAnsi="Symbol"/>
    </w:rPr>
  </w:style>
  <w:style w:type="character" w:customStyle="1" w:styleId="WW8Num144z0">
    <w:name w:val="WW8Num144z0"/>
    <w:rsid w:val="002368CA"/>
    <w:rPr>
      <w:rFonts w:ascii="Symbol" w:hAnsi="Symbol"/>
    </w:rPr>
  </w:style>
  <w:style w:type="character" w:customStyle="1" w:styleId="WW8Num145z0">
    <w:name w:val="WW8Num145z0"/>
    <w:rsid w:val="002368CA"/>
    <w:rPr>
      <w:rFonts w:ascii="Symbol" w:hAnsi="Symbol"/>
    </w:rPr>
  </w:style>
  <w:style w:type="character" w:customStyle="1" w:styleId="WW8Num146z0">
    <w:name w:val="WW8Num146z0"/>
    <w:rsid w:val="002368CA"/>
    <w:rPr>
      <w:rFonts w:ascii="Symbol" w:hAnsi="Symbol"/>
    </w:rPr>
  </w:style>
  <w:style w:type="character" w:customStyle="1" w:styleId="WW8Num147z0">
    <w:name w:val="WW8Num147z0"/>
    <w:rsid w:val="002368CA"/>
    <w:rPr>
      <w:rFonts w:ascii="Wingdings" w:hAnsi="Wingdings"/>
    </w:rPr>
  </w:style>
  <w:style w:type="character" w:customStyle="1" w:styleId="WW8Num147z1">
    <w:name w:val="WW8Num147z1"/>
    <w:rsid w:val="002368CA"/>
    <w:rPr>
      <w:rFonts w:ascii="Courier New" w:hAnsi="Courier New"/>
    </w:rPr>
  </w:style>
  <w:style w:type="character" w:customStyle="1" w:styleId="WW8Num147z3">
    <w:name w:val="WW8Num147z3"/>
    <w:rsid w:val="002368CA"/>
    <w:rPr>
      <w:rFonts w:ascii="Symbol" w:hAnsi="Symbol"/>
    </w:rPr>
  </w:style>
  <w:style w:type="character" w:customStyle="1" w:styleId="WW8Num150z0">
    <w:name w:val="WW8Num150z0"/>
    <w:rsid w:val="002368CA"/>
    <w:rPr>
      <w:rFonts w:ascii="Symbol" w:hAnsi="Symbol"/>
    </w:rPr>
  </w:style>
  <w:style w:type="character" w:customStyle="1" w:styleId="WW8Num157z0">
    <w:name w:val="WW8Num157z0"/>
    <w:rsid w:val="002368CA"/>
    <w:rPr>
      <w:rFonts w:ascii="Symbol" w:hAnsi="Symbol"/>
    </w:rPr>
  </w:style>
  <w:style w:type="character" w:customStyle="1" w:styleId="WW8Num159z0">
    <w:name w:val="WW8Num159z0"/>
    <w:rsid w:val="002368CA"/>
    <w:rPr>
      <w:rFonts w:ascii="Symbol" w:hAnsi="Symbol"/>
    </w:rPr>
  </w:style>
  <w:style w:type="character" w:customStyle="1" w:styleId="WW8Num160z0">
    <w:name w:val="WW8Num160z0"/>
    <w:rsid w:val="002368CA"/>
    <w:rPr>
      <w:rFonts w:ascii="Symbol" w:hAnsi="Symbol"/>
    </w:rPr>
  </w:style>
  <w:style w:type="character" w:customStyle="1" w:styleId="WW8Num162z0">
    <w:name w:val="WW8Num162z0"/>
    <w:rsid w:val="002368CA"/>
    <w:rPr>
      <w:rFonts w:ascii="Symbol" w:hAnsi="Symbol"/>
    </w:rPr>
  </w:style>
  <w:style w:type="character" w:customStyle="1" w:styleId="WW8Num163z0">
    <w:name w:val="WW8Num163z0"/>
    <w:rsid w:val="002368CA"/>
    <w:rPr>
      <w:rFonts w:ascii="Symbol" w:hAnsi="Symbol"/>
    </w:rPr>
  </w:style>
  <w:style w:type="character" w:customStyle="1" w:styleId="WW8Num164z0">
    <w:name w:val="WW8Num164z0"/>
    <w:rsid w:val="002368CA"/>
    <w:rPr>
      <w:rFonts w:ascii="Wingdings" w:hAnsi="Wingdings"/>
    </w:rPr>
  </w:style>
  <w:style w:type="character" w:customStyle="1" w:styleId="WW8Num164z1">
    <w:name w:val="WW8Num164z1"/>
    <w:rsid w:val="002368CA"/>
    <w:rPr>
      <w:rFonts w:ascii="Courier New" w:hAnsi="Courier New"/>
    </w:rPr>
  </w:style>
  <w:style w:type="character" w:customStyle="1" w:styleId="WW8Num164z3">
    <w:name w:val="WW8Num164z3"/>
    <w:rsid w:val="002368CA"/>
    <w:rPr>
      <w:rFonts w:ascii="Symbol" w:hAnsi="Symbol"/>
    </w:rPr>
  </w:style>
  <w:style w:type="character" w:customStyle="1" w:styleId="WW8Num168z0">
    <w:name w:val="WW8Num168z0"/>
    <w:rsid w:val="002368CA"/>
    <w:rPr>
      <w:rFonts w:ascii="Symbol" w:hAnsi="Symbol"/>
    </w:rPr>
  </w:style>
  <w:style w:type="character" w:customStyle="1" w:styleId="WW8Num169z0">
    <w:name w:val="WW8Num169z0"/>
    <w:rsid w:val="002368CA"/>
    <w:rPr>
      <w:rFonts w:ascii="Symbol" w:hAnsi="Symbol"/>
    </w:rPr>
  </w:style>
  <w:style w:type="character" w:customStyle="1" w:styleId="WW8Num170z0">
    <w:name w:val="WW8Num170z0"/>
    <w:rsid w:val="002368CA"/>
    <w:rPr>
      <w:rFonts w:ascii="Symbol" w:hAnsi="Symbol"/>
    </w:rPr>
  </w:style>
  <w:style w:type="character" w:customStyle="1" w:styleId="WW8Num174z0">
    <w:name w:val="WW8Num174z0"/>
    <w:rsid w:val="002368CA"/>
    <w:rPr>
      <w:rFonts w:ascii="Symbol" w:hAnsi="Symbol"/>
    </w:rPr>
  </w:style>
  <w:style w:type="character" w:customStyle="1" w:styleId="WW8Num177z0">
    <w:name w:val="WW8Num177z0"/>
    <w:rsid w:val="002368CA"/>
    <w:rPr>
      <w:rFonts w:ascii="Symbol" w:hAnsi="Symbol"/>
    </w:rPr>
  </w:style>
  <w:style w:type="character" w:customStyle="1" w:styleId="WW8Num178z0">
    <w:name w:val="WW8Num178z0"/>
    <w:rsid w:val="002368CA"/>
    <w:rPr>
      <w:rFonts w:ascii="Symbol" w:hAnsi="Symbol"/>
    </w:rPr>
  </w:style>
  <w:style w:type="character" w:customStyle="1" w:styleId="WW8Num182z0">
    <w:name w:val="WW8Num182z0"/>
    <w:rsid w:val="002368CA"/>
    <w:rPr>
      <w:rFonts w:ascii="Symbol" w:hAnsi="Symbol"/>
    </w:rPr>
  </w:style>
  <w:style w:type="character" w:customStyle="1" w:styleId="WW8Num37z0">
    <w:name w:val="WW8Num37z0"/>
    <w:rsid w:val="002368CA"/>
    <w:rPr>
      <w:rFonts w:ascii="Wingdings" w:hAnsi="Wingdings"/>
    </w:rPr>
  </w:style>
  <w:style w:type="character" w:customStyle="1" w:styleId="WW8Num38z0">
    <w:name w:val="WW8Num38z0"/>
    <w:rsid w:val="002368CA"/>
    <w:rPr>
      <w:rFonts w:ascii="Wingdings" w:hAnsi="Wingdings"/>
    </w:rPr>
  </w:style>
  <w:style w:type="character" w:customStyle="1" w:styleId="WW8Num40z0">
    <w:name w:val="WW8Num40z0"/>
    <w:rsid w:val="002368CA"/>
    <w:rPr>
      <w:rFonts w:ascii="Wingdings" w:hAnsi="Wingdings"/>
    </w:rPr>
  </w:style>
  <w:style w:type="character" w:customStyle="1" w:styleId="WW8Num41z0">
    <w:name w:val="WW8Num41z0"/>
    <w:rsid w:val="002368CA"/>
    <w:rPr>
      <w:rFonts w:ascii="Wingdings" w:hAnsi="Wingdings"/>
    </w:rPr>
  </w:style>
  <w:style w:type="character" w:customStyle="1" w:styleId="WW8Num43z0">
    <w:name w:val="WW8Num43z0"/>
    <w:rsid w:val="002368CA"/>
    <w:rPr>
      <w:rFonts w:ascii="Wingdings" w:hAnsi="Wingdings"/>
    </w:rPr>
  </w:style>
  <w:style w:type="character" w:customStyle="1" w:styleId="WW8Num20z1">
    <w:name w:val="WW8Num20z1"/>
    <w:rsid w:val="002368CA"/>
    <w:rPr>
      <w:rFonts w:ascii="Courier New" w:hAnsi="Courier New"/>
    </w:rPr>
  </w:style>
  <w:style w:type="character" w:customStyle="1" w:styleId="WW8Num20z3">
    <w:name w:val="WW8Num20z3"/>
    <w:rsid w:val="002368CA"/>
    <w:rPr>
      <w:rFonts w:ascii="Symbol" w:hAnsi="Symbol"/>
    </w:rPr>
  </w:style>
  <w:style w:type="character" w:customStyle="1" w:styleId="WW8Num26z3">
    <w:name w:val="WW8Num26z3"/>
    <w:rsid w:val="002368CA"/>
    <w:rPr>
      <w:rFonts w:ascii="Symbol" w:hAnsi="Symbol"/>
    </w:rPr>
  </w:style>
  <w:style w:type="character" w:customStyle="1" w:styleId="WW8Num33z0">
    <w:name w:val="WW8Num33z0"/>
    <w:rsid w:val="002368CA"/>
    <w:rPr>
      <w:rFonts w:ascii="Wingdings" w:hAnsi="Wingdings"/>
    </w:rPr>
  </w:style>
  <w:style w:type="character" w:customStyle="1" w:styleId="WW8Num33z3">
    <w:name w:val="WW8Num33z3"/>
    <w:rsid w:val="002368CA"/>
    <w:rPr>
      <w:rFonts w:ascii="Symbol" w:hAnsi="Symbol"/>
    </w:rPr>
  </w:style>
  <w:style w:type="character" w:customStyle="1" w:styleId="WW8Num33z4">
    <w:name w:val="WW8Num33z4"/>
    <w:rsid w:val="002368CA"/>
    <w:rPr>
      <w:rFonts w:ascii="Courier New" w:hAnsi="Courier New"/>
    </w:rPr>
  </w:style>
  <w:style w:type="character" w:customStyle="1" w:styleId="WW8Num34z0">
    <w:name w:val="WW8Num34z0"/>
    <w:rsid w:val="002368CA"/>
    <w:rPr>
      <w:rFonts w:ascii="Wingdings" w:hAnsi="Wingdings"/>
    </w:rPr>
  </w:style>
  <w:style w:type="character" w:customStyle="1" w:styleId="WW8Num34z1">
    <w:name w:val="WW8Num34z1"/>
    <w:rsid w:val="002368CA"/>
    <w:rPr>
      <w:rFonts w:ascii="Courier New" w:hAnsi="Courier New"/>
    </w:rPr>
  </w:style>
  <w:style w:type="character" w:customStyle="1" w:styleId="WW8Num34z3">
    <w:name w:val="WW8Num34z3"/>
    <w:rsid w:val="002368CA"/>
    <w:rPr>
      <w:rFonts w:ascii="Symbol" w:hAnsi="Symbol"/>
    </w:rPr>
  </w:style>
  <w:style w:type="character" w:customStyle="1" w:styleId="WW8Num35z0">
    <w:name w:val="WW8Num35z0"/>
    <w:rsid w:val="002368CA"/>
    <w:rPr>
      <w:rFonts w:ascii="Wingdings" w:hAnsi="Wingdings"/>
    </w:rPr>
  </w:style>
  <w:style w:type="character" w:customStyle="1" w:styleId="WW8Num35z1">
    <w:name w:val="WW8Num35z1"/>
    <w:rsid w:val="002368CA"/>
    <w:rPr>
      <w:rFonts w:ascii="Courier New" w:hAnsi="Courier New"/>
    </w:rPr>
  </w:style>
  <w:style w:type="character" w:customStyle="1" w:styleId="WW8Num35z3">
    <w:name w:val="WW8Num35z3"/>
    <w:rsid w:val="002368CA"/>
    <w:rPr>
      <w:rFonts w:ascii="Symbol" w:hAnsi="Symbol"/>
    </w:rPr>
  </w:style>
  <w:style w:type="character" w:customStyle="1" w:styleId="WW8Num36z1">
    <w:name w:val="WW8Num36z1"/>
    <w:rsid w:val="002368CA"/>
    <w:rPr>
      <w:rFonts w:ascii="Courier New" w:hAnsi="Courier New"/>
    </w:rPr>
  </w:style>
  <w:style w:type="character" w:customStyle="1" w:styleId="WW8Num36z3">
    <w:name w:val="WW8Num36z3"/>
    <w:rsid w:val="002368CA"/>
    <w:rPr>
      <w:rFonts w:ascii="Symbol" w:hAnsi="Symbol"/>
    </w:rPr>
  </w:style>
  <w:style w:type="character" w:customStyle="1" w:styleId="WW8Num37z1">
    <w:name w:val="WW8Num37z1"/>
    <w:rsid w:val="002368CA"/>
    <w:rPr>
      <w:rFonts w:ascii="Courier New" w:hAnsi="Courier New"/>
    </w:rPr>
  </w:style>
  <w:style w:type="character" w:customStyle="1" w:styleId="WW8Num37z3">
    <w:name w:val="WW8Num37z3"/>
    <w:rsid w:val="002368CA"/>
    <w:rPr>
      <w:rFonts w:ascii="Symbol" w:hAnsi="Symbol"/>
    </w:rPr>
  </w:style>
  <w:style w:type="character" w:customStyle="1" w:styleId="WW8Num39z1">
    <w:name w:val="WW8Num39z1"/>
    <w:rsid w:val="002368CA"/>
    <w:rPr>
      <w:rFonts w:ascii="Times New Roman" w:hAnsi="Times New Roman"/>
    </w:rPr>
  </w:style>
  <w:style w:type="character" w:customStyle="1" w:styleId="WW8Num39z3">
    <w:name w:val="WW8Num39z3"/>
    <w:rsid w:val="002368CA"/>
    <w:rPr>
      <w:rFonts w:ascii="Symbol" w:hAnsi="Symbol"/>
    </w:rPr>
  </w:style>
  <w:style w:type="character" w:customStyle="1" w:styleId="WW8Num39z4">
    <w:name w:val="WW8Num39z4"/>
    <w:rsid w:val="002368CA"/>
    <w:rPr>
      <w:rFonts w:ascii="Courier New" w:hAnsi="Courier New"/>
    </w:rPr>
  </w:style>
  <w:style w:type="character" w:customStyle="1" w:styleId="WW8Num42z1">
    <w:name w:val="WW8Num42z1"/>
    <w:rsid w:val="002368CA"/>
    <w:rPr>
      <w:rFonts w:ascii="Courier New" w:hAnsi="Courier New"/>
    </w:rPr>
  </w:style>
  <w:style w:type="character" w:customStyle="1" w:styleId="WW8Num42z3">
    <w:name w:val="WW8Num42z3"/>
    <w:rsid w:val="002368CA"/>
    <w:rPr>
      <w:rFonts w:ascii="Symbol" w:hAnsi="Symbol"/>
    </w:rPr>
  </w:style>
  <w:style w:type="character" w:customStyle="1" w:styleId="WW8Num45z0">
    <w:name w:val="WW8Num45z0"/>
    <w:rsid w:val="002368CA"/>
    <w:rPr>
      <w:rFonts w:ascii="Wingdings" w:hAnsi="Wingdings"/>
    </w:rPr>
  </w:style>
  <w:style w:type="character" w:customStyle="1" w:styleId="WW8Num45z1">
    <w:name w:val="WW8Num45z1"/>
    <w:rsid w:val="002368CA"/>
    <w:rPr>
      <w:rFonts w:ascii="Courier New" w:hAnsi="Courier New"/>
    </w:rPr>
  </w:style>
  <w:style w:type="character" w:customStyle="1" w:styleId="WW8Num45z3">
    <w:name w:val="WW8Num45z3"/>
    <w:rsid w:val="002368CA"/>
    <w:rPr>
      <w:rFonts w:ascii="Symbol" w:hAnsi="Symbol"/>
    </w:rPr>
  </w:style>
  <w:style w:type="character" w:customStyle="1" w:styleId="WW8Num46z0">
    <w:name w:val="WW8Num46z0"/>
    <w:rsid w:val="002368CA"/>
    <w:rPr>
      <w:rFonts w:ascii="Wingdings" w:hAnsi="Wingdings"/>
    </w:rPr>
  </w:style>
  <w:style w:type="character" w:customStyle="1" w:styleId="WW8Num46z1">
    <w:name w:val="WW8Num46z1"/>
    <w:rsid w:val="002368CA"/>
    <w:rPr>
      <w:rFonts w:ascii="Courier New" w:hAnsi="Courier New"/>
    </w:rPr>
  </w:style>
  <w:style w:type="character" w:customStyle="1" w:styleId="WW8Num46z3">
    <w:name w:val="WW8Num46z3"/>
    <w:rsid w:val="002368CA"/>
    <w:rPr>
      <w:rFonts w:ascii="Symbol" w:hAnsi="Symbol"/>
    </w:rPr>
  </w:style>
  <w:style w:type="character" w:customStyle="1" w:styleId="WW8Num48z0">
    <w:name w:val="WW8Num48z0"/>
    <w:rsid w:val="002368CA"/>
    <w:rPr>
      <w:rFonts w:ascii="Wingdings" w:hAnsi="Wingdings"/>
    </w:rPr>
  </w:style>
  <w:style w:type="character" w:customStyle="1" w:styleId="WW8Num48z1">
    <w:name w:val="WW8Num48z1"/>
    <w:rsid w:val="002368CA"/>
    <w:rPr>
      <w:rFonts w:ascii="Courier New" w:hAnsi="Courier New"/>
    </w:rPr>
  </w:style>
  <w:style w:type="character" w:customStyle="1" w:styleId="WW8Num48z3">
    <w:name w:val="WW8Num48z3"/>
    <w:rsid w:val="002368CA"/>
    <w:rPr>
      <w:rFonts w:ascii="Symbol" w:hAnsi="Symbol"/>
    </w:rPr>
  </w:style>
  <w:style w:type="character" w:customStyle="1" w:styleId="WW8Num49z0">
    <w:name w:val="WW8Num49z0"/>
    <w:rsid w:val="002368CA"/>
    <w:rPr>
      <w:rFonts w:ascii="Wingdings" w:hAnsi="Wingdings"/>
    </w:rPr>
  </w:style>
  <w:style w:type="character" w:customStyle="1" w:styleId="WW8Num49z1">
    <w:name w:val="WW8Num49z1"/>
    <w:rsid w:val="002368CA"/>
    <w:rPr>
      <w:rFonts w:ascii="Courier New" w:hAnsi="Courier New"/>
    </w:rPr>
  </w:style>
  <w:style w:type="character" w:customStyle="1" w:styleId="WW8Num49z3">
    <w:name w:val="WW8Num49z3"/>
    <w:rsid w:val="002368CA"/>
    <w:rPr>
      <w:rFonts w:ascii="Symbol" w:hAnsi="Symbol"/>
    </w:rPr>
  </w:style>
  <w:style w:type="character" w:customStyle="1" w:styleId="WW8Num50z1">
    <w:name w:val="WW8Num50z1"/>
    <w:rsid w:val="002368CA"/>
    <w:rPr>
      <w:rFonts w:ascii="Courier New" w:hAnsi="Courier New"/>
    </w:rPr>
  </w:style>
  <w:style w:type="character" w:customStyle="1" w:styleId="WW8Num50z3">
    <w:name w:val="WW8Num50z3"/>
    <w:rsid w:val="002368CA"/>
    <w:rPr>
      <w:rFonts w:ascii="Symbol" w:hAnsi="Symbol"/>
    </w:rPr>
  </w:style>
  <w:style w:type="character" w:customStyle="1" w:styleId="WW8Num51z1">
    <w:name w:val="WW8Num51z1"/>
    <w:rsid w:val="002368CA"/>
    <w:rPr>
      <w:rFonts w:ascii="Courier New" w:hAnsi="Courier New"/>
    </w:rPr>
  </w:style>
  <w:style w:type="character" w:customStyle="1" w:styleId="WW8Num51z3">
    <w:name w:val="WW8Num51z3"/>
    <w:rsid w:val="002368CA"/>
    <w:rPr>
      <w:rFonts w:ascii="Symbol" w:hAnsi="Symbol"/>
    </w:rPr>
  </w:style>
  <w:style w:type="character" w:customStyle="1" w:styleId="WW-">
    <w:name w:val="WW-Основной шрифт абзаца"/>
    <w:rsid w:val="002368CA"/>
  </w:style>
  <w:style w:type="character" w:customStyle="1" w:styleId="FontStyle1600">
    <w:name w:val="Font Style160"/>
    <w:rsid w:val="002368CA"/>
    <w:rPr>
      <w:rFonts w:ascii="Bookman Old Style" w:hAnsi="Bookman Old Style"/>
      <w:sz w:val="18"/>
    </w:rPr>
  </w:style>
  <w:style w:type="character" w:customStyle="1" w:styleId="FontStyle116">
    <w:name w:val="Font Style116"/>
    <w:rsid w:val="002368CA"/>
    <w:rPr>
      <w:rFonts w:ascii="Bookman Old Style" w:hAnsi="Bookman Old Style"/>
      <w:sz w:val="18"/>
    </w:rPr>
  </w:style>
  <w:style w:type="character" w:customStyle="1" w:styleId="FontStyle131">
    <w:name w:val="Font Style131"/>
    <w:rsid w:val="002368CA"/>
    <w:rPr>
      <w:rFonts w:ascii="Arial" w:hAnsi="Arial"/>
      <w:b/>
      <w:sz w:val="16"/>
    </w:rPr>
  </w:style>
  <w:style w:type="character" w:customStyle="1" w:styleId="FontStyle221">
    <w:name w:val="Font Style221"/>
    <w:rsid w:val="002368CA"/>
    <w:rPr>
      <w:rFonts w:ascii="Times New Roman" w:hAnsi="Times New Roman"/>
      <w:sz w:val="20"/>
    </w:rPr>
  </w:style>
  <w:style w:type="paragraph" w:customStyle="1" w:styleId="3ffc">
    <w:name w:val="Заголовок оглавления3"/>
    <w:basedOn w:val="11"/>
    <w:next w:val="a3"/>
    <w:rsid w:val="002368CA"/>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2368CA"/>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2368CA"/>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2368CA"/>
    <w:pPr>
      <w:spacing w:before="100" w:beforeAutospacing="1" w:after="100" w:afterAutospacing="1"/>
    </w:pPr>
  </w:style>
  <w:style w:type="character" w:customStyle="1" w:styleId="31f">
    <w:name w:val="Основной текст + Полужирный31"/>
    <w:rsid w:val="002368CA"/>
    <w:rPr>
      <w:rFonts w:ascii="Microsoft Sans Serif" w:hAnsi="Microsoft Sans Serif"/>
      <w:b/>
      <w:spacing w:val="10"/>
      <w:sz w:val="26"/>
    </w:rPr>
  </w:style>
  <w:style w:type="character" w:customStyle="1" w:styleId="303">
    <w:name w:val="Основной текст + Полужирный30"/>
    <w:rsid w:val="002368CA"/>
    <w:rPr>
      <w:rFonts w:ascii="Microsoft Sans Serif" w:hAnsi="Microsoft Sans Serif"/>
      <w:b/>
      <w:spacing w:val="10"/>
      <w:sz w:val="26"/>
    </w:rPr>
  </w:style>
  <w:style w:type="character" w:customStyle="1" w:styleId="294">
    <w:name w:val="Основной текст + Полужирный29"/>
    <w:rsid w:val="002368CA"/>
    <w:rPr>
      <w:rFonts w:ascii="Microsoft Sans Serif" w:hAnsi="Microsoft Sans Serif"/>
      <w:b/>
      <w:spacing w:val="10"/>
      <w:sz w:val="26"/>
    </w:rPr>
  </w:style>
  <w:style w:type="character" w:customStyle="1" w:styleId="282">
    <w:name w:val="Основной текст + Полужирный28"/>
    <w:rsid w:val="002368CA"/>
    <w:rPr>
      <w:rFonts w:ascii="Microsoft Sans Serif" w:hAnsi="Microsoft Sans Serif"/>
      <w:b/>
      <w:spacing w:val="10"/>
      <w:sz w:val="26"/>
    </w:rPr>
  </w:style>
  <w:style w:type="character" w:customStyle="1" w:styleId="274">
    <w:name w:val="Основной текст + Полужирный27"/>
    <w:rsid w:val="002368CA"/>
    <w:rPr>
      <w:rFonts w:ascii="Microsoft Sans Serif" w:hAnsi="Microsoft Sans Serif"/>
      <w:b/>
      <w:spacing w:val="10"/>
      <w:sz w:val="26"/>
    </w:rPr>
  </w:style>
  <w:style w:type="character" w:customStyle="1" w:styleId="12pt21">
    <w:name w:val="Основной текст + 12 pt21"/>
    <w:aliases w:val="Курсив31,Интервал 1 pt37"/>
    <w:rsid w:val="002368CA"/>
    <w:rPr>
      <w:rFonts w:ascii="Microsoft Sans Serif" w:hAnsi="Microsoft Sans Serif"/>
      <w:i/>
      <w:spacing w:val="30"/>
      <w:sz w:val="24"/>
    </w:rPr>
  </w:style>
  <w:style w:type="character" w:customStyle="1" w:styleId="12pt20">
    <w:name w:val="Основной текст + 12 pt20"/>
    <w:aliases w:val="Курсив30,Интервал 1 pt36"/>
    <w:rsid w:val="002368CA"/>
    <w:rPr>
      <w:rFonts w:ascii="Microsoft Sans Serif" w:hAnsi="Microsoft Sans Serif"/>
      <w:i/>
      <w:spacing w:val="30"/>
      <w:sz w:val="24"/>
    </w:rPr>
  </w:style>
  <w:style w:type="character" w:customStyle="1" w:styleId="12pt19">
    <w:name w:val="Основной текст + 12 pt19"/>
    <w:aliases w:val="Курсив29,Интервал 1 pt35"/>
    <w:rsid w:val="002368CA"/>
    <w:rPr>
      <w:rFonts w:ascii="Microsoft Sans Serif" w:hAnsi="Microsoft Sans Serif"/>
      <w:i/>
      <w:spacing w:val="30"/>
      <w:sz w:val="24"/>
    </w:rPr>
  </w:style>
  <w:style w:type="character" w:customStyle="1" w:styleId="6f4">
    <w:name w:val="Заголовок №6_"/>
    <w:link w:val="6f5"/>
    <w:locked/>
    <w:rsid w:val="002368CA"/>
    <w:rPr>
      <w:rFonts w:ascii="Microsoft Sans Serif" w:hAnsi="Microsoft Sans Serif"/>
      <w:b/>
      <w:spacing w:val="10"/>
      <w:sz w:val="26"/>
      <w:shd w:val="clear" w:color="auto" w:fill="FFFFFF"/>
    </w:rPr>
  </w:style>
  <w:style w:type="paragraph" w:customStyle="1" w:styleId="6f5">
    <w:name w:val="Заголовок №6"/>
    <w:basedOn w:val="a3"/>
    <w:link w:val="6f4"/>
    <w:rsid w:val="002368CA"/>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2368CA"/>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2368CA"/>
    <w:rPr>
      <w:rFonts w:ascii="Microsoft Sans Serif" w:hAnsi="Microsoft Sans Serif"/>
      <w:i/>
      <w:spacing w:val="30"/>
      <w:sz w:val="24"/>
    </w:rPr>
  </w:style>
  <w:style w:type="character" w:customStyle="1" w:styleId="12pt17">
    <w:name w:val="Основной текст + 12 pt17"/>
    <w:aliases w:val="Курсив27,Интервал 1 pt33"/>
    <w:rsid w:val="002368CA"/>
    <w:rPr>
      <w:rFonts w:ascii="Microsoft Sans Serif" w:hAnsi="Microsoft Sans Serif"/>
      <w:i/>
      <w:spacing w:val="30"/>
      <w:sz w:val="24"/>
    </w:rPr>
  </w:style>
  <w:style w:type="character" w:customStyle="1" w:styleId="266">
    <w:name w:val="Основной текст + Полужирный26"/>
    <w:rsid w:val="002368CA"/>
    <w:rPr>
      <w:rFonts w:ascii="Microsoft Sans Serif" w:hAnsi="Microsoft Sans Serif"/>
      <w:b/>
      <w:spacing w:val="10"/>
      <w:sz w:val="26"/>
    </w:rPr>
  </w:style>
  <w:style w:type="character" w:customStyle="1" w:styleId="25c">
    <w:name w:val="Основной текст + Полужирный25"/>
    <w:rsid w:val="002368CA"/>
    <w:rPr>
      <w:rFonts w:ascii="Microsoft Sans Serif" w:hAnsi="Microsoft Sans Serif"/>
      <w:b/>
      <w:spacing w:val="10"/>
      <w:sz w:val="26"/>
    </w:rPr>
  </w:style>
  <w:style w:type="character" w:customStyle="1" w:styleId="247">
    <w:name w:val="Основной текст + Полужирный24"/>
    <w:rsid w:val="002368CA"/>
    <w:rPr>
      <w:rFonts w:ascii="Microsoft Sans Serif" w:hAnsi="Microsoft Sans Serif"/>
      <w:b/>
      <w:spacing w:val="10"/>
      <w:sz w:val="26"/>
    </w:rPr>
  </w:style>
  <w:style w:type="character" w:customStyle="1" w:styleId="12pt16">
    <w:name w:val="Основной текст + 12 pt16"/>
    <w:aliases w:val="Курсив26,Интервал 1 pt32"/>
    <w:rsid w:val="002368CA"/>
    <w:rPr>
      <w:rFonts w:ascii="Microsoft Sans Serif" w:hAnsi="Microsoft Sans Serif"/>
      <w:i/>
      <w:spacing w:val="30"/>
      <w:sz w:val="24"/>
    </w:rPr>
  </w:style>
  <w:style w:type="character" w:customStyle="1" w:styleId="23c">
    <w:name w:val="Основной текст + Полужирный23"/>
    <w:rsid w:val="002368CA"/>
    <w:rPr>
      <w:rFonts w:ascii="Microsoft Sans Serif" w:hAnsi="Microsoft Sans Serif"/>
      <w:b/>
      <w:spacing w:val="10"/>
      <w:sz w:val="26"/>
    </w:rPr>
  </w:style>
  <w:style w:type="character" w:customStyle="1" w:styleId="22f0">
    <w:name w:val="Основной текст + Полужирный22"/>
    <w:rsid w:val="002368CA"/>
    <w:rPr>
      <w:rFonts w:ascii="Microsoft Sans Serif" w:hAnsi="Microsoft Sans Serif"/>
      <w:b/>
      <w:spacing w:val="10"/>
      <w:sz w:val="26"/>
    </w:rPr>
  </w:style>
  <w:style w:type="character" w:customStyle="1" w:styleId="21ff0">
    <w:name w:val="Основной текст + Полужирный21"/>
    <w:rsid w:val="002368CA"/>
    <w:rPr>
      <w:rFonts w:ascii="Microsoft Sans Serif" w:hAnsi="Microsoft Sans Serif"/>
      <w:b/>
      <w:spacing w:val="10"/>
      <w:sz w:val="26"/>
    </w:rPr>
  </w:style>
  <w:style w:type="character" w:customStyle="1" w:styleId="20a">
    <w:name w:val="Основной текст + Полужирный20"/>
    <w:rsid w:val="002368CA"/>
    <w:rPr>
      <w:rFonts w:ascii="Microsoft Sans Serif" w:hAnsi="Microsoft Sans Serif"/>
      <w:b/>
      <w:spacing w:val="10"/>
      <w:sz w:val="26"/>
    </w:rPr>
  </w:style>
  <w:style w:type="character" w:customStyle="1" w:styleId="4pt">
    <w:name w:val="Основной текст + Интервал 4 pt"/>
    <w:rsid w:val="002368CA"/>
    <w:rPr>
      <w:rFonts w:ascii="Microsoft Sans Serif" w:hAnsi="Microsoft Sans Serif"/>
      <w:spacing w:val="80"/>
      <w:sz w:val="26"/>
    </w:rPr>
  </w:style>
  <w:style w:type="character" w:customStyle="1" w:styleId="19a">
    <w:name w:val="Основной текст + Полужирный19"/>
    <w:rsid w:val="002368CA"/>
    <w:rPr>
      <w:rFonts w:ascii="Microsoft Sans Serif" w:hAnsi="Microsoft Sans Serif"/>
      <w:b/>
      <w:spacing w:val="10"/>
      <w:sz w:val="26"/>
    </w:rPr>
  </w:style>
  <w:style w:type="character" w:customStyle="1" w:styleId="189">
    <w:name w:val="Основной текст + Полужирный18"/>
    <w:rsid w:val="002368CA"/>
    <w:rPr>
      <w:rFonts w:ascii="Microsoft Sans Serif" w:hAnsi="Microsoft Sans Serif"/>
      <w:b/>
      <w:spacing w:val="10"/>
      <w:sz w:val="26"/>
    </w:rPr>
  </w:style>
  <w:style w:type="character" w:customStyle="1" w:styleId="17a">
    <w:name w:val="Основной текст + Полужирный17"/>
    <w:rsid w:val="002368CA"/>
    <w:rPr>
      <w:rFonts w:ascii="Microsoft Sans Serif" w:hAnsi="Microsoft Sans Serif"/>
      <w:b/>
      <w:spacing w:val="10"/>
      <w:sz w:val="26"/>
    </w:rPr>
  </w:style>
  <w:style w:type="character" w:customStyle="1" w:styleId="12pt14">
    <w:name w:val="Основной текст + 12 pt14"/>
    <w:aliases w:val="Курсив24,Интервал 1 pt30"/>
    <w:rsid w:val="002368CA"/>
    <w:rPr>
      <w:rFonts w:ascii="Microsoft Sans Serif" w:hAnsi="Microsoft Sans Serif"/>
      <w:i/>
      <w:spacing w:val="30"/>
      <w:sz w:val="24"/>
    </w:rPr>
  </w:style>
  <w:style w:type="character" w:customStyle="1" w:styleId="16a">
    <w:name w:val="Основной текст + Полужирный16"/>
    <w:rsid w:val="002368CA"/>
    <w:rPr>
      <w:rFonts w:ascii="Microsoft Sans Serif" w:hAnsi="Microsoft Sans Serif"/>
      <w:b/>
      <w:spacing w:val="10"/>
      <w:sz w:val="26"/>
    </w:rPr>
  </w:style>
  <w:style w:type="character" w:customStyle="1" w:styleId="17b">
    <w:name w:val="Основной текст (17)_"/>
    <w:link w:val="17c"/>
    <w:locked/>
    <w:rsid w:val="002368CA"/>
    <w:rPr>
      <w:i/>
      <w:spacing w:val="20"/>
      <w:sz w:val="26"/>
      <w:shd w:val="clear" w:color="auto" w:fill="FFFFFF"/>
      <w:lang w:val="en-US"/>
    </w:rPr>
  </w:style>
  <w:style w:type="paragraph" w:customStyle="1" w:styleId="17c">
    <w:name w:val="Основной текст (17)"/>
    <w:basedOn w:val="a3"/>
    <w:link w:val="17b"/>
    <w:rsid w:val="002368CA"/>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2368CA"/>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2368CA"/>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2368CA"/>
    <w:rPr>
      <w:rFonts w:ascii="Microsoft Sans Serif" w:hAnsi="Microsoft Sans Serif"/>
      <w:i/>
      <w:spacing w:val="30"/>
      <w:sz w:val="24"/>
    </w:rPr>
  </w:style>
  <w:style w:type="character" w:customStyle="1" w:styleId="12pt12">
    <w:name w:val="Основной текст + 12 pt12"/>
    <w:aliases w:val="Курсив21,Интервал 1 pt27"/>
    <w:rsid w:val="002368CA"/>
    <w:rPr>
      <w:rFonts w:ascii="Microsoft Sans Serif" w:hAnsi="Microsoft Sans Serif"/>
      <w:i/>
      <w:spacing w:val="30"/>
      <w:sz w:val="24"/>
    </w:rPr>
  </w:style>
  <w:style w:type="character" w:customStyle="1" w:styleId="15a">
    <w:name w:val="Основной текст + Полужирный15"/>
    <w:rsid w:val="002368CA"/>
    <w:rPr>
      <w:rFonts w:ascii="Microsoft Sans Serif" w:hAnsi="Microsoft Sans Serif"/>
      <w:b/>
      <w:spacing w:val="10"/>
      <w:sz w:val="26"/>
    </w:rPr>
  </w:style>
  <w:style w:type="character" w:customStyle="1" w:styleId="2ffffa">
    <w:name w:val="Основной текст + Полужирный2"/>
    <w:rsid w:val="002368CA"/>
    <w:rPr>
      <w:rFonts w:ascii="Microsoft Sans Serif" w:hAnsi="Microsoft Sans Serif"/>
      <w:b/>
      <w:spacing w:val="10"/>
      <w:sz w:val="26"/>
    </w:rPr>
  </w:style>
  <w:style w:type="character" w:customStyle="1" w:styleId="12pt5">
    <w:name w:val="Основной текст + 12 pt5"/>
    <w:aliases w:val="Курсив5,Интервал 1 pt5"/>
    <w:rsid w:val="002368CA"/>
    <w:rPr>
      <w:rFonts w:ascii="Microsoft Sans Serif" w:hAnsi="Microsoft Sans Serif"/>
      <w:i/>
      <w:spacing w:val="30"/>
      <w:sz w:val="24"/>
    </w:rPr>
  </w:style>
  <w:style w:type="character" w:customStyle="1" w:styleId="afffffffffffa">
    <w:name w:val="Подпись к картинке_"/>
    <w:link w:val="afffffffffffb"/>
    <w:locked/>
    <w:rsid w:val="002368CA"/>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2368CA"/>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2368CA"/>
    <w:rPr>
      <w:rFonts w:ascii="Microsoft Sans Serif" w:hAnsi="Microsoft Sans Serif"/>
      <w:i/>
      <w:spacing w:val="30"/>
      <w:sz w:val="24"/>
    </w:rPr>
  </w:style>
  <w:style w:type="character" w:customStyle="1" w:styleId="afffffffffffc">
    <w:name w:val="Колонтитул_"/>
    <w:link w:val="afffffffffffd"/>
    <w:locked/>
    <w:rsid w:val="002368CA"/>
    <w:rPr>
      <w:shd w:val="clear" w:color="auto" w:fill="FFFFFF"/>
    </w:rPr>
  </w:style>
  <w:style w:type="paragraph" w:customStyle="1" w:styleId="afffffffffffd">
    <w:name w:val="Колонтитул"/>
    <w:basedOn w:val="a3"/>
    <w:link w:val="afffffffffffc"/>
    <w:rsid w:val="002368CA"/>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2368CA"/>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2368CA"/>
    <w:rPr>
      <w:rFonts w:ascii="Microsoft Sans Serif" w:hAnsi="Microsoft Sans Serif"/>
      <w:i/>
      <w:spacing w:val="30"/>
      <w:sz w:val="24"/>
    </w:rPr>
  </w:style>
  <w:style w:type="character" w:customStyle="1" w:styleId="12pt1">
    <w:name w:val="Основной текст + 12 pt1"/>
    <w:aliases w:val="Курсив1,Интервал 1 pt1"/>
    <w:rsid w:val="002368CA"/>
    <w:rPr>
      <w:rFonts w:ascii="Microsoft Sans Serif" w:hAnsi="Microsoft Sans Serif"/>
      <w:i/>
      <w:spacing w:val="30"/>
      <w:sz w:val="24"/>
    </w:rPr>
  </w:style>
  <w:style w:type="paragraph" w:customStyle="1" w:styleId="msonospacing0">
    <w:name w:val="msonospacing"/>
    <w:basedOn w:val="a3"/>
    <w:rsid w:val="002368CA"/>
    <w:pPr>
      <w:spacing w:before="100" w:beforeAutospacing="1" w:after="100" w:afterAutospacing="1"/>
    </w:pPr>
  </w:style>
  <w:style w:type="paragraph" w:customStyle="1" w:styleId="afffffffffffe">
    <w:name w:val="Стиль Обычный (веб)"/>
    <w:basedOn w:val="afff3"/>
    <w:rsid w:val="002368CA"/>
    <w:pPr>
      <w:spacing w:before="0" w:after="0" w:line="233" w:lineRule="auto"/>
      <w:jc w:val="both"/>
    </w:pPr>
    <w:rPr>
      <w:sz w:val="20"/>
      <w:szCs w:val="20"/>
      <w:lang w:bidi="ar-SA"/>
    </w:rPr>
  </w:style>
  <w:style w:type="character" w:customStyle="1" w:styleId="2ffffb">
    <w:name w:val="Основной текст (2) + Полужирный"/>
    <w:rsid w:val="002368CA"/>
    <w:rPr>
      <w:rFonts w:ascii="Times New Roman" w:hAnsi="Times New Roman"/>
      <w:b/>
      <w:sz w:val="19"/>
      <w:shd w:val="clear" w:color="auto" w:fill="FFFFFF"/>
    </w:rPr>
  </w:style>
  <w:style w:type="paragraph" w:customStyle="1" w:styleId="pic">
    <w:name w:val="pic"/>
    <w:basedOn w:val="a3"/>
    <w:rsid w:val="002368CA"/>
    <w:pPr>
      <w:ind w:firstLine="480"/>
    </w:pPr>
  </w:style>
  <w:style w:type="paragraph" w:customStyle="1" w:styleId="wysiwyg-text-align-center">
    <w:name w:val="wysiwyg-text-align-center"/>
    <w:basedOn w:val="a3"/>
    <w:rsid w:val="002368CA"/>
    <w:pPr>
      <w:spacing w:before="100" w:beforeAutospacing="1" w:after="100" w:afterAutospacing="1"/>
    </w:pPr>
  </w:style>
  <w:style w:type="paragraph" w:customStyle="1" w:styleId="wysiwyg-text-align-right">
    <w:name w:val="wysiwyg-text-align-right"/>
    <w:basedOn w:val="a3"/>
    <w:rsid w:val="002368CA"/>
    <w:pPr>
      <w:spacing w:before="100" w:beforeAutospacing="1" w:after="100" w:afterAutospacing="1"/>
    </w:pPr>
  </w:style>
  <w:style w:type="character" w:customStyle="1" w:styleId="keyword2">
    <w:name w:val="keyword2"/>
    <w:rsid w:val="002368CA"/>
  </w:style>
  <w:style w:type="character" w:customStyle="1" w:styleId="c8">
    <w:name w:val="c8"/>
    <w:rsid w:val="002368CA"/>
  </w:style>
  <w:style w:type="character" w:customStyle="1" w:styleId="FontStyle805">
    <w:name w:val="Font Style805"/>
    <w:rsid w:val="002368CA"/>
    <w:rPr>
      <w:rFonts w:ascii="Arial Narrow" w:hAnsi="Arial Narrow"/>
      <w:i/>
      <w:sz w:val="12"/>
    </w:rPr>
  </w:style>
  <w:style w:type="character" w:customStyle="1" w:styleId="FontStyle97">
    <w:name w:val="Font Style97"/>
    <w:rsid w:val="002368CA"/>
    <w:rPr>
      <w:rFonts w:ascii="Times New Roman" w:hAnsi="Times New Roman"/>
      <w:sz w:val="24"/>
    </w:rPr>
  </w:style>
  <w:style w:type="character" w:customStyle="1" w:styleId="FontStyle764">
    <w:name w:val="Font Style764"/>
    <w:rsid w:val="002368CA"/>
    <w:rPr>
      <w:rFonts w:ascii="Times New Roman" w:hAnsi="Times New Roman"/>
      <w:b/>
      <w:i/>
      <w:sz w:val="20"/>
    </w:rPr>
  </w:style>
  <w:style w:type="paragraph" w:customStyle="1" w:styleId="11fa">
    <w:name w:val="Загол11"/>
    <w:basedOn w:val="10e"/>
    <w:rsid w:val="002368CA"/>
    <w:rPr>
      <w:sz w:val="22"/>
      <w:szCs w:val="22"/>
    </w:rPr>
  </w:style>
  <w:style w:type="paragraph" w:customStyle="1" w:styleId="10e">
    <w:name w:val="Загол10"/>
    <w:basedOn w:val="9a"/>
    <w:rsid w:val="002368CA"/>
    <w:rPr>
      <w:caps/>
      <w:color w:val="auto"/>
      <w:sz w:val="20"/>
      <w:szCs w:val="20"/>
    </w:rPr>
  </w:style>
  <w:style w:type="paragraph" w:customStyle="1" w:styleId="9a">
    <w:name w:val="Загол9"/>
    <w:rsid w:val="002368CA"/>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2368CA"/>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2368CA"/>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2368CA"/>
    <w:pPr>
      <w:keepNext/>
      <w:widowControl w:val="0"/>
      <w:jc w:val="center"/>
    </w:pPr>
    <w:rPr>
      <w:b/>
      <w:sz w:val="26"/>
      <w:szCs w:val="20"/>
    </w:rPr>
  </w:style>
  <w:style w:type="paragraph" w:customStyle="1" w:styleId="22f1">
    <w:name w:val="Текст22"/>
    <w:basedOn w:val="a3"/>
    <w:rsid w:val="002368CA"/>
    <w:rPr>
      <w:rFonts w:ascii="Courier New" w:hAnsi="Courier New"/>
      <w:sz w:val="20"/>
      <w:szCs w:val="20"/>
    </w:rPr>
  </w:style>
  <w:style w:type="paragraph" w:customStyle="1" w:styleId="11fb">
    <w:name w:val="Верхний колонтитул11"/>
    <w:basedOn w:val="a3"/>
    <w:rsid w:val="002368CA"/>
    <w:pPr>
      <w:tabs>
        <w:tab w:val="center" w:pos="4153"/>
        <w:tab w:val="right" w:pos="8306"/>
      </w:tabs>
    </w:pPr>
    <w:rPr>
      <w:rFonts w:ascii="Arial" w:hAnsi="Arial"/>
      <w:szCs w:val="20"/>
    </w:rPr>
  </w:style>
  <w:style w:type="paragraph" w:customStyle="1" w:styleId="3115">
    <w:name w:val="Заголовок 311"/>
    <w:basedOn w:val="13b"/>
    <w:next w:val="13b"/>
    <w:rsid w:val="002368CA"/>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2368CA"/>
    <w:pPr>
      <w:keepNext/>
      <w:widowControl/>
      <w:spacing w:line="240" w:lineRule="auto"/>
      <w:ind w:firstLine="0"/>
      <w:jc w:val="left"/>
    </w:pPr>
    <w:rPr>
      <w:sz w:val="24"/>
    </w:rPr>
  </w:style>
  <w:style w:type="paragraph" w:customStyle="1" w:styleId="11fc">
    <w:name w:val="Без интервала11"/>
    <w:rsid w:val="002368CA"/>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2368CA"/>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2368CA"/>
    <w:pPr>
      <w:widowControl/>
      <w:spacing w:line="240" w:lineRule="auto"/>
      <w:ind w:firstLine="0"/>
    </w:pPr>
    <w:rPr>
      <w:i/>
      <w:sz w:val="26"/>
    </w:rPr>
  </w:style>
  <w:style w:type="paragraph" w:customStyle="1" w:styleId="21ff1">
    <w:name w:val="Цитата21"/>
    <w:basedOn w:val="a3"/>
    <w:rsid w:val="002368CA"/>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236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2368CA"/>
  </w:style>
  <w:style w:type="character" w:customStyle="1" w:styleId="11fe">
    <w:name w:val="Слабое выделение11"/>
    <w:rsid w:val="002368CA"/>
    <w:rPr>
      <w:i/>
      <w:color w:val="808080"/>
    </w:rPr>
  </w:style>
  <w:style w:type="character" w:customStyle="1" w:styleId="11ff">
    <w:name w:val="Сильное выделение11"/>
    <w:rsid w:val="002368CA"/>
    <w:rPr>
      <w:b/>
    </w:rPr>
  </w:style>
  <w:style w:type="character" w:customStyle="1" w:styleId="3520">
    <w:name w:val="Знак Знак352"/>
    <w:locked/>
    <w:rsid w:val="002368CA"/>
    <w:rPr>
      <w:sz w:val="24"/>
      <w:lang w:val="ru-RU" w:eastAsia="ru-RU"/>
    </w:rPr>
  </w:style>
  <w:style w:type="character" w:customStyle="1" w:styleId="1320">
    <w:name w:val="Знак Знак132"/>
    <w:locked/>
    <w:rsid w:val="002368CA"/>
    <w:rPr>
      <w:lang w:val="ru-RU" w:eastAsia="ar-SA" w:bidi="ar-SA"/>
    </w:rPr>
  </w:style>
  <w:style w:type="character" w:customStyle="1" w:styleId="1221">
    <w:name w:val="Знак Знак122"/>
    <w:locked/>
    <w:rsid w:val="002368CA"/>
    <w:rPr>
      <w:sz w:val="28"/>
      <w:lang w:val="ru-RU" w:eastAsia="ru-RU"/>
    </w:rPr>
  </w:style>
  <w:style w:type="character" w:customStyle="1" w:styleId="1124">
    <w:name w:val="Знак Знак112"/>
    <w:locked/>
    <w:rsid w:val="002368CA"/>
    <w:rPr>
      <w:sz w:val="28"/>
      <w:lang w:val="ru-RU" w:eastAsia="ru-RU"/>
    </w:rPr>
  </w:style>
  <w:style w:type="character" w:customStyle="1" w:styleId="922">
    <w:name w:val="Знак Знак92"/>
    <w:locked/>
    <w:rsid w:val="002368CA"/>
    <w:rPr>
      <w:rFonts w:ascii="Tahoma" w:hAnsi="Tahoma"/>
      <w:lang w:val="ru-RU" w:eastAsia="ru-RU"/>
    </w:rPr>
  </w:style>
  <w:style w:type="character" w:customStyle="1" w:styleId="4020">
    <w:name w:val="Знак Знак402"/>
    <w:locked/>
    <w:rsid w:val="002368CA"/>
    <w:rPr>
      <w:rFonts w:ascii="Arial" w:hAnsi="Arial"/>
      <w:b/>
      <w:i/>
      <w:sz w:val="28"/>
      <w:lang w:val="ru-RU" w:eastAsia="zh-CN"/>
    </w:rPr>
  </w:style>
  <w:style w:type="character" w:customStyle="1" w:styleId="3920">
    <w:name w:val="Знак Знак392"/>
    <w:locked/>
    <w:rsid w:val="002368CA"/>
    <w:rPr>
      <w:b/>
      <w:sz w:val="27"/>
      <w:lang w:val="ru-RU" w:eastAsia="zh-CN"/>
    </w:rPr>
  </w:style>
  <w:style w:type="character" w:customStyle="1" w:styleId="3820">
    <w:name w:val="Знак Знак382"/>
    <w:locked/>
    <w:rsid w:val="002368CA"/>
    <w:rPr>
      <w:b/>
      <w:sz w:val="28"/>
      <w:lang w:val="ru-RU" w:eastAsia="ru-RU"/>
    </w:rPr>
  </w:style>
  <w:style w:type="character" w:customStyle="1" w:styleId="3720">
    <w:name w:val="Знак Знак372"/>
    <w:locked/>
    <w:rsid w:val="002368CA"/>
    <w:rPr>
      <w:b/>
      <w:i/>
      <w:sz w:val="26"/>
      <w:lang w:val="ru-RU" w:eastAsia="zh-CN"/>
    </w:rPr>
  </w:style>
  <w:style w:type="character" w:customStyle="1" w:styleId="3620">
    <w:name w:val="Знак Знак362"/>
    <w:locked/>
    <w:rsid w:val="002368CA"/>
    <w:rPr>
      <w:sz w:val="24"/>
      <w:lang w:val="ru-RU" w:eastAsia="ru-RU"/>
    </w:rPr>
  </w:style>
  <w:style w:type="character" w:customStyle="1" w:styleId="3121">
    <w:name w:val="Знак Знак312"/>
    <w:locked/>
    <w:rsid w:val="002368CA"/>
    <w:rPr>
      <w:rFonts w:ascii="Courier New" w:hAnsi="Courier New"/>
      <w:lang w:val="ru-RU" w:eastAsia="ru-RU"/>
    </w:rPr>
  </w:style>
  <w:style w:type="character" w:customStyle="1" w:styleId="3420">
    <w:name w:val="Знак Знак342"/>
    <w:locked/>
    <w:rsid w:val="002368CA"/>
    <w:rPr>
      <w:rFonts w:ascii="Calibri" w:hAnsi="Calibri"/>
      <w:i/>
      <w:sz w:val="24"/>
      <w:lang w:val="ru-RU" w:eastAsia="zh-CN"/>
    </w:rPr>
  </w:style>
  <w:style w:type="character" w:customStyle="1" w:styleId="3220">
    <w:name w:val="Знак Знак322"/>
    <w:locked/>
    <w:rsid w:val="002368CA"/>
    <w:rPr>
      <w:rFonts w:ascii="Arial" w:hAnsi="Arial"/>
      <w:sz w:val="22"/>
      <w:lang w:val="ru-RU" w:eastAsia="ru-RU"/>
    </w:rPr>
  </w:style>
  <w:style w:type="character" w:customStyle="1" w:styleId="2920">
    <w:name w:val="Знак Знак292"/>
    <w:locked/>
    <w:rsid w:val="002368CA"/>
    <w:rPr>
      <w:sz w:val="24"/>
      <w:lang w:val="ru-RU" w:eastAsia="zh-CN"/>
    </w:rPr>
  </w:style>
  <w:style w:type="character" w:customStyle="1" w:styleId="2820">
    <w:name w:val="Знак Знак282"/>
    <w:locked/>
    <w:rsid w:val="002368CA"/>
    <w:rPr>
      <w:sz w:val="24"/>
      <w:lang w:val="ru-RU" w:eastAsia="ru-RU"/>
    </w:rPr>
  </w:style>
  <w:style w:type="character" w:customStyle="1" w:styleId="2720">
    <w:name w:val="Знак Знак272"/>
    <w:locked/>
    <w:rsid w:val="002368CA"/>
    <w:rPr>
      <w:sz w:val="16"/>
      <w:lang w:val="ru-RU" w:eastAsia="ru-RU"/>
    </w:rPr>
  </w:style>
  <w:style w:type="character" w:customStyle="1" w:styleId="2126">
    <w:name w:val="Знак Знак212"/>
    <w:locked/>
    <w:rsid w:val="002368CA"/>
    <w:rPr>
      <w:rFonts w:ascii="Tahoma" w:hAnsi="Tahoma"/>
      <w:lang w:val="ru-RU" w:eastAsia="ru-RU"/>
    </w:rPr>
  </w:style>
  <w:style w:type="character" w:customStyle="1" w:styleId="2620">
    <w:name w:val="Знак Знак262"/>
    <w:rsid w:val="002368CA"/>
    <w:rPr>
      <w:rFonts w:ascii="Cambria" w:hAnsi="Cambria"/>
      <w:b/>
      <w:sz w:val="26"/>
    </w:rPr>
  </w:style>
  <w:style w:type="character" w:customStyle="1" w:styleId="2420">
    <w:name w:val="Знак Знак242"/>
    <w:rsid w:val="002368CA"/>
    <w:rPr>
      <w:rFonts w:ascii="Times New Roman" w:hAnsi="Times New Roman"/>
      <w:b/>
      <w:i/>
      <w:sz w:val="26"/>
    </w:rPr>
  </w:style>
  <w:style w:type="character" w:customStyle="1" w:styleId="2320">
    <w:name w:val="Знак Знак232"/>
    <w:rsid w:val="002368CA"/>
    <w:rPr>
      <w:rFonts w:ascii="Times New Roman" w:hAnsi="Times New Roman"/>
      <w:b/>
      <w:sz w:val="22"/>
    </w:rPr>
  </w:style>
  <w:style w:type="character" w:customStyle="1" w:styleId="3130">
    <w:name w:val="Знак Знак313"/>
    <w:locked/>
    <w:rsid w:val="002368CA"/>
    <w:rPr>
      <w:rFonts w:ascii="PragmaticaCTT" w:hAnsi="PragmaticaCTT"/>
      <w:b/>
      <w:sz w:val="24"/>
      <w:lang w:val="ru-RU" w:eastAsia="ru-RU"/>
    </w:rPr>
  </w:style>
  <w:style w:type="character" w:customStyle="1" w:styleId="2015">
    <w:name w:val="Знак Знак2015"/>
    <w:rsid w:val="002368CA"/>
    <w:rPr>
      <w:rFonts w:ascii="Arial" w:hAnsi="Arial"/>
      <w:sz w:val="22"/>
    </w:rPr>
  </w:style>
  <w:style w:type="character" w:customStyle="1" w:styleId="font55">
    <w:name w:val="font55"/>
    <w:rsid w:val="002368CA"/>
  </w:style>
  <w:style w:type="character" w:customStyle="1" w:styleId="WW8Num24z4">
    <w:name w:val="WW8Num24z4"/>
    <w:rsid w:val="002368CA"/>
  </w:style>
  <w:style w:type="character" w:customStyle="1" w:styleId="WW8Num24z5">
    <w:name w:val="WW8Num24z5"/>
    <w:rsid w:val="002368CA"/>
  </w:style>
  <w:style w:type="character" w:customStyle="1" w:styleId="WW8Num24z6">
    <w:name w:val="WW8Num24z6"/>
    <w:rsid w:val="002368CA"/>
  </w:style>
  <w:style w:type="character" w:customStyle="1" w:styleId="WW8Num24z7">
    <w:name w:val="WW8Num24z7"/>
    <w:rsid w:val="002368CA"/>
  </w:style>
  <w:style w:type="character" w:customStyle="1" w:styleId="WW8Num24z8">
    <w:name w:val="WW8Num24z8"/>
    <w:rsid w:val="002368CA"/>
  </w:style>
  <w:style w:type="character" w:customStyle="1" w:styleId="WW8Num25z4">
    <w:name w:val="WW8Num25z4"/>
    <w:rsid w:val="002368CA"/>
  </w:style>
  <w:style w:type="character" w:customStyle="1" w:styleId="WW8Num25z5">
    <w:name w:val="WW8Num25z5"/>
    <w:rsid w:val="002368CA"/>
  </w:style>
  <w:style w:type="character" w:customStyle="1" w:styleId="WW8Num25z6">
    <w:name w:val="WW8Num25z6"/>
    <w:rsid w:val="002368CA"/>
  </w:style>
  <w:style w:type="character" w:customStyle="1" w:styleId="WW8Num25z7">
    <w:name w:val="WW8Num25z7"/>
    <w:rsid w:val="002368CA"/>
  </w:style>
  <w:style w:type="character" w:customStyle="1" w:styleId="WW8Num25z8">
    <w:name w:val="WW8Num25z8"/>
    <w:rsid w:val="002368CA"/>
  </w:style>
  <w:style w:type="character" w:customStyle="1" w:styleId="WW8Num30z2">
    <w:name w:val="WW8Num30z2"/>
    <w:rsid w:val="002368CA"/>
  </w:style>
  <w:style w:type="character" w:customStyle="1" w:styleId="WW8Num30z4">
    <w:name w:val="WW8Num30z4"/>
    <w:rsid w:val="002368CA"/>
  </w:style>
  <w:style w:type="character" w:customStyle="1" w:styleId="WW8Num30z5">
    <w:name w:val="WW8Num30z5"/>
    <w:rsid w:val="002368CA"/>
  </w:style>
  <w:style w:type="character" w:customStyle="1" w:styleId="WW8Num30z6">
    <w:name w:val="WW8Num30z6"/>
    <w:rsid w:val="002368CA"/>
  </w:style>
  <w:style w:type="character" w:customStyle="1" w:styleId="WW8Num30z7">
    <w:name w:val="WW8Num30z7"/>
    <w:rsid w:val="002368CA"/>
  </w:style>
  <w:style w:type="character" w:customStyle="1" w:styleId="WW8Num30z8">
    <w:name w:val="WW8Num30z8"/>
    <w:rsid w:val="002368CA"/>
  </w:style>
  <w:style w:type="character" w:customStyle="1" w:styleId="WW8Num32z4">
    <w:name w:val="WW8Num32z4"/>
    <w:rsid w:val="002368CA"/>
  </w:style>
  <w:style w:type="character" w:customStyle="1" w:styleId="WW8Num32z5">
    <w:name w:val="WW8Num32z5"/>
    <w:rsid w:val="002368CA"/>
  </w:style>
  <w:style w:type="character" w:customStyle="1" w:styleId="WW8Num32z6">
    <w:name w:val="WW8Num32z6"/>
    <w:rsid w:val="002368CA"/>
  </w:style>
  <w:style w:type="character" w:customStyle="1" w:styleId="WW8Num32z7">
    <w:name w:val="WW8Num32z7"/>
    <w:rsid w:val="002368CA"/>
  </w:style>
  <w:style w:type="character" w:customStyle="1" w:styleId="WW8Num32z8">
    <w:name w:val="WW8Num32z8"/>
    <w:rsid w:val="002368CA"/>
  </w:style>
  <w:style w:type="character" w:customStyle="1" w:styleId="WW8Num33z1">
    <w:name w:val="WW8Num33z1"/>
    <w:rsid w:val="002368CA"/>
  </w:style>
  <w:style w:type="character" w:customStyle="1" w:styleId="WW8Num33z2">
    <w:name w:val="WW8Num33z2"/>
    <w:rsid w:val="002368CA"/>
  </w:style>
  <w:style w:type="character" w:customStyle="1" w:styleId="WW8Num33z5">
    <w:name w:val="WW8Num33z5"/>
    <w:rsid w:val="002368CA"/>
  </w:style>
  <w:style w:type="character" w:customStyle="1" w:styleId="WW8Num33z6">
    <w:name w:val="WW8Num33z6"/>
    <w:rsid w:val="002368CA"/>
  </w:style>
  <w:style w:type="character" w:customStyle="1" w:styleId="WW8Num33z7">
    <w:name w:val="WW8Num33z7"/>
    <w:rsid w:val="002368CA"/>
  </w:style>
  <w:style w:type="character" w:customStyle="1" w:styleId="WW8Num33z8">
    <w:name w:val="WW8Num33z8"/>
    <w:rsid w:val="002368CA"/>
  </w:style>
  <w:style w:type="character" w:customStyle="1" w:styleId="WW8Num35z2">
    <w:name w:val="WW8Num35z2"/>
    <w:rsid w:val="002368CA"/>
  </w:style>
  <w:style w:type="character" w:customStyle="1" w:styleId="WW8Num35z4">
    <w:name w:val="WW8Num35z4"/>
    <w:rsid w:val="002368CA"/>
  </w:style>
  <w:style w:type="character" w:customStyle="1" w:styleId="WW8Num35z5">
    <w:name w:val="WW8Num35z5"/>
    <w:rsid w:val="002368CA"/>
  </w:style>
  <w:style w:type="character" w:customStyle="1" w:styleId="WW8Num35z6">
    <w:name w:val="WW8Num35z6"/>
    <w:rsid w:val="002368CA"/>
  </w:style>
  <w:style w:type="character" w:customStyle="1" w:styleId="WW8Num35z7">
    <w:name w:val="WW8Num35z7"/>
    <w:rsid w:val="002368CA"/>
  </w:style>
  <w:style w:type="character" w:customStyle="1" w:styleId="WW8Num35z8">
    <w:name w:val="WW8Num35z8"/>
    <w:rsid w:val="002368CA"/>
  </w:style>
  <w:style w:type="character" w:customStyle="1" w:styleId="WW8Num37z2">
    <w:name w:val="WW8Num37z2"/>
    <w:rsid w:val="002368CA"/>
  </w:style>
  <w:style w:type="character" w:customStyle="1" w:styleId="WW8Num37z4">
    <w:name w:val="WW8Num37z4"/>
    <w:rsid w:val="002368CA"/>
  </w:style>
  <w:style w:type="character" w:customStyle="1" w:styleId="WW8Num37z5">
    <w:name w:val="WW8Num37z5"/>
    <w:rsid w:val="002368CA"/>
  </w:style>
  <w:style w:type="character" w:customStyle="1" w:styleId="WW8Num37z6">
    <w:name w:val="WW8Num37z6"/>
    <w:rsid w:val="002368CA"/>
  </w:style>
  <w:style w:type="character" w:customStyle="1" w:styleId="WW8Num37z7">
    <w:name w:val="WW8Num37z7"/>
    <w:rsid w:val="002368CA"/>
  </w:style>
  <w:style w:type="character" w:customStyle="1" w:styleId="WW8Num37z8">
    <w:name w:val="WW8Num37z8"/>
    <w:rsid w:val="002368CA"/>
  </w:style>
  <w:style w:type="character" w:customStyle="1" w:styleId="WW8Num38z1">
    <w:name w:val="WW8Num38z1"/>
    <w:rsid w:val="002368CA"/>
  </w:style>
  <w:style w:type="character" w:customStyle="1" w:styleId="WW8Num38z2">
    <w:name w:val="WW8Num38z2"/>
    <w:rsid w:val="002368CA"/>
  </w:style>
  <w:style w:type="character" w:customStyle="1" w:styleId="WW8Num38z3">
    <w:name w:val="WW8Num38z3"/>
    <w:rsid w:val="002368CA"/>
  </w:style>
  <w:style w:type="character" w:customStyle="1" w:styleId="WW8Num38z4">
    <w:name w:val="WW8Num38z4"/>
    <w:rsid w:val="002368CA"/>
  </w:style>
  <w:style w:type="character" w:customStyle="1" w:styleId="WW8Num38z5">
    <w:name w:val="WW8Num38z5"/>
    <w:rsid w:val="002368CA"/>
  </w:style>
  <w:style w:type="character" w:customStyle="1" w:styleId="WW8Num38z6">
    <w:name w:val="WW8Num38z6"/>
    <w:rsid w:val="002368CA"/>
  </w:style>
  <w:style w:type="character" w:customStyle="1" w:styleId="WW8Num38z7">
    <w:name w:val="WW8Num38z7"/>
    <w:rsid w:val="002368CA"/>
  </w:style>
  <w:style w:type="character" w:customStyle="1" w:styleId="WW8Num38z8">
    <w:name w:val="WW8Num38z8"/>
    <w:rsid w:val="002368CA"/>
  </w:style>
  <w:style w:type="character" w:customStyle="1" w:styleId="WW8Num40z1">
    <w:name w:val="WW8Num40z1"/>
    <w:rsid w:val="002368CA"/>
    <w:rPr>
      <w:rFonts w:ascii="Courier New" w:hAnsi="Courier New"/>
    </w:rPr>
  </w:style>
  <w:style w:type="character" w:customStyle="1" w:styleId="WW8Num40z2">
    <w:name w:val="WW8Num40z2"/>
    <w:rsid w:val="002368CA"/>
    <w:rPr>
      <w:rFonts w:ascii="Wingdings" w:hAnsi="Wingdings"/>
    </w:rPr>
  </w:style>
  <w:style w:type="character" w:customStyle="1" w:styleId="WW8Num41z1">
    <w:name w:val="WW8Num41z1"/>
    <w:rsid w:val="002368CA"/>
  </w:style>
  <w:style w:type="character" w:customStyle="1" w:styleId="WW8Num41z2">
    <w:name w:val="WW8Num41z2"/>
    <w:rsid w:val="002368CA"/>
  </w:style>
  <w:style w:type="character" w:customStyle="1" w:styleId="WW8Num41z3">
    <w:name w:val="WW8Num41z3"/>
    <w:rsid w:val="002368CA"/>
  </w:style>
  <w:style w:type="character" w:customStyle="1" w:styleId="WW8Num41z4">
    <w:name w:val="WW8Num41z4"/>
    <w:rsid w:val="002368CA"/>
  </w:style>
  <w:style w:type="character" w:customStyle="1" w:styleId="WW8Num41z5">
    <w:name w:val="WW8Num41z5"/>
    <w:rsid w:val="002368CA"/>
  </w:style>
  <w:style w:type="character" w:customStyle="1" w:styleId="WW8Num41z6">
    <w:name w:val="WW8Num41z6"/>
    <w:rsid w:val="002368CA"/>
  </w:style>
  <w:style w:type="character" w:customStyle="1" w:styleId="WW8Num41z7">
    <w:name w:val="WW8Num41z7"/>
    <w:rsid w:val="002368CA"/>
  </w:style>
  <w:style w:type="character" w:customStyle="1" w:styleId="WW8Num41z8">
    <w:name w:val="WW8Num41z8"/>
    <w:rsid w:val="002368CA"/>
  </w:style>
  <w:style w:type="character" w:customStyle="1" w:styleId="WW8Num43z1">
    <w:name w:val="WW8Num43z1"/>
    <w:rsid w:val="002368CA"/>
  </w:style>
  <w:style w:type="character" w:customStyle="1" w:styleId="WW8Num43z2">
    <w:name w:val="WW8Num43z2"/>
    <w:rsid w:val="002368CA"/>
  </w:style>
  <w:style w:type="character" w:customStyle="1" w:styleId="WW8Num43z3">
    <w:name w:val="WW8Num43z3"/>
    <w:rsid w:val="002368CA"/>
  </w:style>
  <w:style w:type="character" w:customStyle="1" w:styleId="WW8Num43z4">
    <w:name w:val="WW8Num43z4"/>
    <w:rsid w:val="002368CA"/>
  </w:style>
  <w:style w:type="character" w:customStyle="1" w:styleId="WW8Num43z5">
    <w:name w:val="WW8Num43z5"/>
    <w:rsid w:val="002368CA"/>
  </w:style>
  <w:style w:type="character" w:customStyle="1" w:styleId="WW8Num43z6">
    <w:name w:val="WW8Num43z6"/>
    <w:rsid w:val="002368CA"/>
  </w:style>
  <w:style w:type="character" w:customStyle="1" w:styleId="WW8Num43z7">
    <w:name w:val="WW8Num43z7"/>
    <w:rsid w:val="002368CA"/>
  </w:style>
  <w:style w:type="character" w:customStyle="1" w:styleId="WW8Num43z8">
    <w:name w:val="WW8Num43z8"/>
    <w:rsid w:val="002368CA"/>
  </w:style>
  <w:style w:type="character" w:customStyle="1" w:styleId="WW8Num44z2">
    <w:name w:val="WW8Num44z2"/>
    <w:rsid w:val="002368CA"/>
    <w:rPr>
      <w:rFonts w:ascii="Wingdings" w:hAnsi="Wingdings"/>
    </w:rPr>
  </w:style>
  <w:style w:type="character" w:customStyle="1" w:styleId="WW8Num46z2">
    <w:name w:val="WW8Num46z2"/>
    <w:rsid w:val="002368CA"/>
    <w:rPr>
      <w:rFonts w:ascii="Wingdings" w:hAnsi="Wingdings"/>
    </w:rPr>
  </w:style>
  <w:style w:type="character" w:customStyle="1" w:styleId="WW8Num47z2">
    <w:name w:val="WW8Num47z2"/>
    <w:rsid w:val="002368CA"/>
    <w:rPr>
      <w:rFonts w:ascii="Wingdings" w:hAnsi="Wingdings"/>
    </w:rPr>
  </w:style>
  <w:style w:type="character" w:customStyle="1" w:styleId="WW8NumSt31z0">
    <w:name w:val="WW8NumSt31z0"/>
    <w:rsid w:val="002368CA"/>
    <w:rPr>
      <w:rFonts w:ascii="Times New Roman" w:hAnsi="Times New Roman"/>
      <w:sz w:val="20"/>
    </w:rPr>
  </w:style>
  <w:style w:type="character" w:customStyle="1" w:styleId="FootnoteCharacters">
    <w:name w:val="Footnote Characters"/>
    <w:rsid w:val="002368CA"/>
    <w:rPr>
      <w:vertAlign w:val="superscript"/>
    </w:rPr>
  </w:style>
  <w:style w:type="character" w:customStyle="1" w:styleId="1fffffff6">
    <w:name w:val="Знак примечания1"/>
    <w:rsid w:val="002368CA"/>
    <w:rPr>
      <w:sz w:val="16"/>
    </w:rPr>
  </w:style>
  <w:style w:type="character" w:customStyle="1" w:styleId="EndnoteCharacters">
    <w:name w:val="Endnote Characters"/>
    <w:rsid w:val="002368CA"/>
    <w:rPr>
      <w:vertAlign w:val="superscript"/>
    </w:rPr>
  </w:style>
  <w:style w:type="paragraph" w:customStyle="1" w:styleId="LO-Normal1">
    <w:name w:val="LO-Normal1"/>
    <w:rsid w:val="002368CA"/>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2368CA"/>
    <w:pPr>
      <w:shd w:val="clear" w:color="auto" w:fill="000080"/>
      <w:suppressAutoHyphens/>
    </w:pPr>
    <w:rPr>
      <w:rFonts w:ascii="Tahoma" w:hAnsi="Tahoma" w:cs="Tahoma"/>
      <w:lang w:eastAsia="zh-CN"/>
    </w:rPr>
  </w:style>
  <w:style w:type="paragraph" w:customStyle="1" w:styleId="22f2">
    <w:name w:val="Список 22"/>
    <w:basedOn w:val="a3"/>
    <w:rsid w:val="002368CA"/>
    <w:pPr>
      <w:suppressAutoHyphens/>
      <w:ind w:left="566" w:hanging="283"/>
    </w:pPr>
    <w:rPr>
      <w:lang w:eastAsia="zh-CN"/>
    </w:rPr>
  </w:style>
  <w:style w:type="paragraph" w:customStyle="1" w:styleId="31f0">
    <w:name w:val="Список 31"/>
    <w:basedOn w:val="a3"/>
    <w:rsid w:val="002368CA"/>
    <w:pPr>
      <w:suppressAutoHyphens/>
      <w:ind w:left="849" w:hanging="283"/>
    </w:pPr>
    <w:rPr>
      <w:lang w:eastAsia="zh-CN"/>
    </w:rPr>
  </w:style>
  <w:style w:type="paragraph" w:customStyle="1" w:styleId="1fffffff7">
    <w:name w:val="Обычный отступ1"/>
    <w:basedOn w:val="a3"/>
    <w:rsid w:val="002368CA"/>
    <w:pPr>
      <w:suppressAutoHyphens/>
      <w:ind w:firstLine="720"/>
      <w:jc w:val="both"/>
    </w:pPr>
    <w:rPr>
      <w:sz w:val="28"/>
      <w:szCs w:val="20"/>
      <w:lang w:eastAsia="zh-CN"/>
    </w:rPr>
  </w:style>
  <w:style w:type="paragraph" w:customStyle="1" w:styleId="2ffffd">
    <w:name w:val="Нумерованный список2"/>
    <w:basedOn w:val="a3"/>
    <w:rsid w:val="002368CA"/>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2368CA"/>
    <w:pPr>
      <w:suppressAutoHyphens/>
      <w:ind w:firstLine="210"/>
    </w:pPr>
    <w:rPr>
      <w:sz w:val="20"/>
      <w:lang w:eastAsia="zh-CN"/>
    </w:rPr>
  </w:style>
  <w:style w:type="paragraph" w:customStyle="1" w:styleId="21ff2">
    <w:name w:val="Нумерованный список 21"/>
    <w:basedOn w:val="a3"/>
    <w:rsid w:val="002368CA"/>
    <w:pPr>
      <w:tabs>
        <w:tab w:val="left" w:pos="720"/>
      </w:tabs>
      <w:suppressAutoHyphens/>
      <w:ind w:left="720" w:hanging="360"/>
    </w:pPr>
    <w:rPr>
      <w:lang w:eastAsia="zh-CN"/>
    </w:rPr>
  </w:style>
  <w:style w:type="paragraph" w:customStyle="1" w:styleId="42a">
    <w:name w:val="Список 42"/>
    <w:basedOn w:val="a3"/>
    <w:rsid w:val="002368CA"/>
    <w:pPr>
      <w:suppressAutoHyphens/>
      <w:ind w:left="1132" w:hanging="283"/>
    </w:pPr>
    <w:rPr>
      <w:lang w:eastAsia="zh-CN"/>
    </w:rPr>
  </w:style>
  <w:style w:type="paragraph" w:customStyle="1" w:styleId="22f3">
    <w:name w:val="Маркированный список 22"/>
    <w:basedOn w:val="a3"/>
    <w:rsid w:val="002368CA"/>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2368CA"/>
    <w:pPr>
      <w:tabs>
        <w:tab w:val="left" w:pos="708"/>
      </w:tabs>
      <w:suppressAutoHyphens/>
      <w:jc w:val="both"/>
    </w:pPr>
    <w:rPr>
      <w:bCs/>
      <w:iCs/>
      <w:sz w:val="28"/>
      <w:szCs w:val="28"/>
      <w:lang w:eastAsia="zh-CN"/>
    </w:rPr>
  </w:style>
  <w:style w:type="paragraph" w:customStyle="1" w:styleId="2ffffe">
    <w:name w:val="Текст примечания2"/>
    <w:basedOn w:val="a3"/>
    <w:rsid w:val="002368CA"/>
    <w:pPr>
      <w:suppressAutoHyphens/>
    </w:pPr>
    <w:rPr>
      <w:sz w:val="20"/>
      <w:szCs w:val="20"/>
      <w:lang w:eastAsia="zh-CN"/>
    </w:rPr>
  </w:style>
  <w:style w:type="paragraph" w:customStyle="1" w:styleId="2fffff">
    <w:name w:val="Название объекта2"/>
    <w:basedOn w:val="a3"/>
    <w:next w:val="a3"/>
    <w:rsid w:val="002368CA"/>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2368C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2368C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2368C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2368C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2368C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2368C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2368C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2368CA"/>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2368CA"/>
    <w:pPr>
      <w:suppressAutoHyphens/>
      <w:ind w:firstLine="210"/>
    </w:pPr>
    <w:rPr>
      <w:rFonts w:cs="PragmaticaCTT"/>
      <w:sz w:val="20"/>
      <w:lang w:eastAsia="zh-CN"/>
    </w:rPr>
  </w:style>
  <w:style w:type="paragraph" w:customStyle="1" w:styleId="WW-Heading">
    <w:name w:val="WW-Heading"/>
    <w:rsid w:val="002368CA"/>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2368CA"/>
    <w:pPr>
      <w:suppressAutoHyphens/>
      <w:spacing w:before="280" w:after="280"/>
    </w:pPr>
    <w:rPr>
      <w:lang w:eastAsia="zh-CN"/>
    </w:rPr>
  </w:style>
  <w:style w:type="paragraph" w:customStyle="1" w:styleId="1fffffffa">
    <w:name w:val="Текст макроса1"/>
    <w:rsid w:val="002368CA"/>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2368CA"/>
    <w:pPr>
      <w:suppressAutoHyphens/>
      <w:ind w:left="720" w:hanging="360"/>
    </w:pPr>
    <w:rPr>
      <w:lang w:eastAsia="zh-CN"/>
    </w:rPr>
  </w:style>
  <w:style w:type="paragraph" w:customStyle="1" w:styleId="WW-TextBody">
    <w:name w:val="WW-Text Body"/>
    <w:basedOn w:val="a3"/>
    <w:rsid w:val="002368CA"/>
    <w:pPr>
      <w:suppressAutoHyphens/>
      <w:spacing w:after="120"/>
    </w:pPr>
    <w:rPr>
      <w:lang w:val="en-US" w:eastAsia="zh-CN"/>
    </w:rPr>
  </w:style>
  <w:style w:type="paragraph" w:customStyle="1" w:styleId="WW-Heading4">
    <w:name w:val="WW-Heading 4"/>
    <w:basedOn w:val="a3"/>
    <w:next w:val="a3"/>
    <w:rsid w:val="002368CA"/>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2368CA"/>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2368CA"/>
    <w:pPr>
      <w:suppressAutoHyphens/>
      <w:spacing w:after="120"/>
      <w:ind w:left="566"/>
    </w:pPr>
    <w:rPr>
      <w:sz w:val="20"/>
      <w:szCs w:val="20"/>
      <w:lang w:eastAsia="zh-CN"/>
    </w:rPr>
  </w:style>
  <w:style w:type="paragraph" w:customStyle="1" w:styleId="31f2">
    <w:name w:val="Нумерованный список 31"/>
    <w:basedOn w:val="a3"/>
    <w:rsid w:val="002368CA"/>
    <w:pPr>
      <w:tabs>
        <w:tab w:val="left" w:pos="360"/>
      </w:tabs>
      <w:suppressAutoHyphens/>
      <w:ind w:left="360" w:hanging="360"/>
    </w:pPr>
    <w:rPr>
      <w:lang w:eastAsia="zh-CN"/>
    </w:rPr>
  </w:style>
  <w:style w:type="paragraph" w:customStyle="1" w:styleId="TableContents">
    <w:name w:val="Table Contents"/>
    <w:basedOn w:val="a3"/>
    <w:rsid w:val="002368CA"/>
    <w:pPr>
      <w:suppressLineNumbers/>
      <w:suppressAutoHyphens/>
    </w:pPr>
    <w:rPr>
      <w:lang w:eastAsia="zh-CN"/>
    </w:rPr>
  </w:style>
  <w:style w:type="paragraph" w:customStyle="1" w:styleId="TableHeading">
    <w:name w:val="Table Heading"/>
    <w:basedOn w:val="TableContents"/>
    <w:rsid w:val="002368CA"/>
    <w:pPr>
      <w:jc w:val="center"/>
    </w:pPr>
    <w:rPr>
      <w:b/>
      <w:bCs/>
    </w:rPr>
  </w:style>
  <w:style w:type="character" w:customStyle="1" w:styleId="InternetLink">
    <w:name w:val="Internet Link"/>
    <w:rsid w:val="002368CA"/>
    <w:rPr>
      <w:color w:val="0000FF"/>
      <w:u w:val="single"/>
    </w:rPr>
  </w:style>
  <w:style w:type="character" w:customStyle="1" w:styleId="23d">
    <w:name w:val="Основной текст с отступом 2 Знак3"/>
    <w:rsid w:val="002368CA"/>
    <w:rPr>
      <w:rFonts w:ascii="Microsoft Sans Serif" w:hAnsi="Microsoft Sans Serif"/>
      <w:b/>
      <w:spacing w:val="10"/>
      <w:sz w:val="26"/>
    </w:rPr>
  </w:style>
  <w:style w:type="character" w:customStyle="1" w:styleId="34b">
    <w:name w:val="Основной текст с отступом 3 Знак4"/>
    <w:locked/>
    <w:rsid w:val="002368CA"/>
    <w:rPr>
      <w:rFonts w:ascii="Times New Roman" w:hAnsi="Times New Roman"/>
      <w:sz w:val="24"/>
      <w:lang w:val="en-US"/>
    </w:rPr>
  </w:style>
  <w:style w:type="character" w:customStyle="1" w:styleId="ListLabel7">
    <w:name w:val="ListLabel 7"/>
    <w:rsid w:val="002368CA"/>
  </w:style>
  <w:style w:type="character" w:customStyle="1" w:styleId="ListLabel8">
    <w:name w:val="ListLabel 8"/>
    <w:rsid w:val="002368CA"/>
  </w:style>
  <w:style w:type="character" w:customStyle="1" w:styleId="ListLabel9">
    <w:name w:val="ListLabel 9"/>
    <w:rsid w:val="002368CA"/>
  </w:style>
  <w:style w:type="character" w:customStyle="1" w:styleId="ListLabel10">
    <w:name w:val="ListLabel 10"/>
    <w:rsid w:val="002368CA"/>
  </w:style>
  <w:style w:type="character" w:customStyle="1" w:styleId="ListLabel11">
    <w:name w:val="ListLabel 11"/>
    <w:rsid w:val="002368CA"/>
  </w:style>
  <w:style w:type="character" w:customStyle="1" w:styleId="ListLabel12">
    <w:name w:val="ListLabel 12"/>
    <w:rsid w:val="002368CA"/>
  </w:style>
  <w:style w:type="character" w:customStyle="1" w:styleId="ListLabel13">
    <w:name w:val="ListLabel 13"/>
    <w:rsid w:val="002368CA"/>
  </w:style>
  <w:style w:type="character" w:customStyle="1" w:styleId="ListLabel14">
    <w:name w:val="ListLabel 14"/>
    <w:rsid w:val="002368CA"/>
  </w:style>
  <w:style w:type="character" w:customStyle="1" w:styleId="ListLabel15">
    <w:name w:val="ListLabel 15"/>
    <w:rsid w:val="002368CA"/>
  </w:style>
  <w:style w:type="character" w:customStyle="1" w:styleId="ListLabel16">
    <w:name w:val="ListLabel 16"/>
    <w:rsid w:val="002368CA"/>
  </w:style>
  <w:style w:type="character" w:customStyle="1" w:styleId="ListLabel17">
    <w:name w:val="ListLabel 17"/>
    <w:rsid w:val="002368CA"/>
  </w:style>
  <w:style w:type="character" w:customStyle="1" w:styleId="ListLabel18">
    <w:name w:val="ListLabel 18"/>
    <w:rsid w:val="002368CA"/>
  </w:style>
  <w:style w:type="character" w:customStyle="1" w:styleId="ListLabel19">
    <w:name w:val="ListLabel 19"/>
    <w:rsid w:val="002368CA"/>
  </w:style>
  <w:style w:type="character" w:customStyle="1" w:styleId="ListLabel20">
    <w:name w:val="ListLabel 20"/>
    <w:rsid w:val="002368CA"/>
  </w:style>
  <w:style w:type="character" w:customStyle="1" w:styleId="ListLabel21">
    <w:name w:val="ListLabel 21"/>
    <w:rsid w:val="002368CA"/>
  </w:style>
  <w:style w:type="character" w:customStyle="1" w:styleId="ListLabel22">
    <w:name w:val="ListLabel 22"/>
    <w:rsid w:val="002368CA"/>
  </w:style>
  <w:style w:type="character" w:customStyle="1" w:styleId="ListLabel23">
    <w:name w:val="ListLabel 23"/>
    <w:rsid w:val="002368CA"/>
  </w:style>
  <w:style w:type="character" w:customStyle="1" w:styleId="ListLabel24">
    <w:name w:val="ListLabel 24"/>
    <w:rsid w:val="002368CA"/>
  </w:style>
  <w:style w:type="character" w:customStyle="1" w:styleId="ListLabel25">
    <w:name w:val="ListLabel 25"/>
    <w:rsid w:val="002368CA"/>
  </w:style>
  <w:style w:type="character" w:customStyle="1" w:styleId="ListLabel26">
    <w:name w:val="ListLabel 26"/>
    <w:rsid w:val="002368CA"/>
  </w:style>
  <w:style w:type="character" w:customStyle="1" w:styleId="ListLabel27">
    <w:name w:val="ListLabel 27"/>
    <w:rsid w:val="002368CA"/>
  </w:style>
  <w:style w:type="character" w:customStyle="1" w:styleId="ListLabel28">
    <w:name w:val="ListLabel 28"/>
    <w:rsid w:val="002368CA"/>
  </w:style>
  <w:style w:type="character" w:customStyle="1" w:styleId="ListLabel29">
    <w:name w:val="ListLabel 29"/>
    <w:rsid w:val="002368CA"/>
  </w:style>
  <w:style w:type="character" w:customStyle="1" w:styleId="ListLabel30">
    <w:name w:val="ListLabel 30"/>
    <w:rsid w:val="002368CA"/>
  </w:style>
  <w:style w:type="character" w:customStyle="1" w:styleId="ListLabel31">
    <w:name w:val="ListLabel 31"/>
    <w:rsid w:val="002368CA"/>
  </w:style>
  <w:style w:type="character" w:customStyle="1" w:styleId="ListLabel32">
    <w:name w:val="ListLabel 32"/>
    <w:rsid w:val="002368CA"/>
  </w:style>
  <w:style w:type="character" w:customStyle="1" w:styleId="ListLabel33">
    <w:name w:val="ListLabel 33"/>
    <w:rsid w:val="002368CA"/>
  </w:style>
  <w:style w:type="character" w:customStyle="1" w:styleId="ListLabel34">
    <w:name w:val="ListLabel 34"/>
    <w:rsid w:val="002368CA"/>
    <w:rPr>
      <w:color w:val="00000A"/>
    </w:rPr>
  </w:style>
  <w:style w:type="character" w:customStyle="1" w:styleId="ListLabel35">
    <w:name w:val="ListLabel 35"/>
    <w:rsid w:val="002368CA"/>
  </w:style>
  <w:style w:type="character" w:customStyle="1" w:styleId="ListLabel36">
    <w:name w:val="ListLabel 36"/>
    <w:rsid w:val="002368CA"/>
  </w:style>
  <w:style w:type="character" w:customStyle="1" w:styleId="ListLabel37">
    <w:name w:val="ListLabel 37"/>
    <w:rsid w:val="002368CA"/>
  </w:style>
  <w:style w:type="character" w:customStyle="1" w:styleId="ListLabel38">
    <w:name w:val="ListLabel 38"/>
    <w:rsid w:val="002368CA"/>
  </w:style>
  <w:style w:type="character" w:customStyle="1" w:styleId="ListLabel39">
    <w:name w:val="ListLabel 39"/>
    <w:rsid w:val="002368CA"/>
  </w:style>
  <w:style w:type="character" w:customStyle="1" w:styleId="ListLabel40">
    <w:name w:val="ListLabel 40"/>
    <w:rsid w:val="002368CA"/>
  </w:style>
  <w:style w:type="character" w:customStyle="1" w:styleId="ListLabel41">
    <w:name w:val="ListLabel 41"/>
    <w:rsid w:val="002368CA"/>
  </w:style>
  <w:style w:type="character" w:customStyle="1" w:styleId="ListLabel42">
    <w:name w:val="ListLabel 42"/>
    <w:rsid w:val="002368CA"/>
  </w:style>
  <w:style w:type="character" w:customStyle="1" w:styleId="ListLabel43">
    <w:name w:val="ListLabel 43"/>
    <w:rsid w:val="002368CA"/>
  </w:style>
  <w:style w:type="character" w:customStyle="1" w:styleId="ListLabel44">
    <w:name w:val="ListLabel 44"/>
    <w:rsid w:val="002368CA"/>
  </w:style>
  <w:style w:type="character" w:customStyle="1" w:styleId="ListLabel45">
    <w:name w:val="ListLabel 45"/>
    <w:rsid w:val="002368CA"/>
  </w:style>
  <w:style w:type="character" w:customStyle="1" w:styleId="ListLabel46">
    <w:name w:val="ListLabel 46"/>
    <w:rsid w:val="002368CA"/>
  </w:style>
  <w:style w:type="character" w:customStyle="1" w:styleId="ListLabel47">
    <w:name w:val="ListLabel 47"/>
    <w:rsid w:val="002368CA"/>
  </w:style>
  <w:style w:type="character" w:customStyle="1" w:styleId="ListLabel48">
    <w:name w:val="ListLabel 48"/>
    <w:rsid w:val="002368CA"/>
  </w:style>
  <w:style w:type="character" w:customStyle="1" w:styleId="ListLabel49">
    <w:name w:val="ListLabel 49"/>
    <w:rsid w:val="002368CA"/>
  </w:style>
  <w:style w:type="character" w:customStyle="1" w:styleId="ListLabel50">
    <w:name w:val="ListLabel 50"/>
    <w:rsid w:val="002368CA"/>
  </w:style>
  <w:style w:type="character" w:customStyle="1" w:styleId="ListLabel51">
    <w:name w:val="ListLabel 51"/>
    <w:rsid w:val="002368CA"/>
  </w:style>
  <w:style w:type="character" w:customStyle="1" w:styleId="ListLabel52">
    <w:name w:val="ListLabel 52"/>
    <w:rsid w:val="002368CA"/>
  </w:style>
  <w:style w:type="character" w:customStyle="1" w:styleId="ListLabel53">
    <w:name w:val="ListLabel 53"/>
    <w:rsid w:val="002368CA"/>
    <w:rPr>
      <w:color w:val="00000A"/>
      <w:position w:val="0"/>
      <w:sz w:val="24"/>
      <w:u w:val="none"/>
      <w:vertAlign w:val="baseline"/>
    </w:rPr>
  </w:style>
  <w:style w:type="character" w:customStyle="1" w:styleId="ListLabel54">
    <w:name w:val="ListLabel 54"/>
    <w:rsid w:val="002368CA"/>
    <w:rPr>
      <w:position w:val="0"/>
      <w:sz w:val="20"/>
      <w:u w:val="none"/>
      <w:vertAlign w:val="baseline"/>
    </w:rPr>
  </w:style>
  <w:style w:type="character" w:customStyle="1" w:styleId="ListLabel55">
    <w:name w:val="ListLabel 55"/>
    <w:rsid w:val="002368CA"/>
    <w:rPr>
      <w:position w:val="0"/>
      <w:sz w:val="20"/>
      <w:u w:val="none"/>
      <w:vertAlign w:val="baseline"/>
    </w:rPr>
  </w:style>
  <w:style w:type="character" w:customStyle="1" w:styleId="ListLabel56">
    <w:name w:val="ListLabel 56"/>
    <w:rsid w:val="002368CA"/>
  </w:style>
  <w:style w:type="character" w:customStyle="1" w:styleId="ListLabel57">
    <w:name w:val="ListLabel 57"/>
    <w:rsid w:val="002368CA"/>
  </w:style>
  <w:style w:type="character" w:customStyle="1" w:styleId="ListLabel58">
    <w:name w:val="ListLabel 58"/>
    <w:rsid w:val="002368CA"/>
  </w:style>
  <w:style w:type="character" w:customStyle="1" w:styleId="ListLabel59">
    <w:name w:val="ListLabel 59"/>
    <w:rsid w:val="002368CA"/>
  </w:style>
  <w:style w:type="character" w:customStyle="1" w:styleId="ListLabel60">
    <w:name w:val="ListLabel 60"/>
    <w:rsid w:val="002368CA"/>
  </w:style>
  <w:style w:type="character" w:customStyle="1" w:styleId="ListLabel61">
    <w:name w:val="ListLabel 61"/>
    <w:rsid w:val="002368CA"/>
  </w:style>
  <w:style w:type="character" w:customStyle="1" w:styleId="ListLabel62">
    <w:name w:val="ListLabel 62"/>
    <w:rsid w:val="002368CA"/>
  </w:style>
  <w:style w:type="character" w:customStyle="1" w:styleId="ListLabel63">
    <w:name w:val="ListLabel 63"/>
    <w:rsid w:val="002368CA"/>
    <w:rPr>
      <w:sz w:val="24"/>
    </w:rPr>
  </w:style>
  <w:style w:type="character" w:customStyle="1" w:styleId="ListLabel64">
    <w:name w:val="ListLabel 64"/>
    <w:rsid w:val="002368CA"/>
  </w:style>
  <w:style w:type="character" w:customStyle="1" w:styleId="ListLabel65">
    <w:name w:val="ListLabel 65"/>
    <w:rsid w:val="002368CA"/>
  </w:style>
  <w:style w:type="character" w:customStyle="1" w:styleId="ListLabel66">
    <w:name w:val="ListLabel 66"/>
    <w:rsid w:val="002368CA"/>
  </w:style>
  <w:style w:type="character" w:customStyle="1" w:styleId="ListLabel67">
    <w:name w:val="ListLabel 67"/>
    <w:rsid w:val="002368CA"/>
  </w:style>
  <w:style w:type="character" w:customStyle="1" w:styleId="ListLabel68">
    <w:name w:val="ListLabel 68"/>
    <w:rsid w:val="002368CA"/>
  </w:style>
  <w:style w:type="character" w:customStyle="1" w:styleId="ListLabel69">
    <w:name w:val="ListLabel 69"/>
    <w:rsid w:val="002368CA"/>
  </w:style>
  <w:style w:type="character" w:customStyle="1" w:styleId="ListLabel70">
    <w:name w:val="ListLabel 70"/>
    <w:rsid w:val="002368CA"/>
  </w:style>
  <w:style w:type="character" w:customStyle="1" w:styleId="ListLabel71">
    <w:name w:val="ListLabel 71"/>
    <w:rsid w:val="002368CA"/>
  </w:style>
  <w:style w:type="character" w:customStyle="1" w:styleId="ListLabel72">
    <w:name w:val="ListLabel 72"/>
    <w:rsid w:val="002368CA"/>
  </w:style>
  <w:style w:type="character" w:customStyle="1" w:styleId="ListLabel73">
    <w:name w:val="ListLabel 73"/>
    <w:rsid w:val="002368CA"/>
  </w:style>
  <w:style w:type="character" w:customStyle="1" w:styleId="ListLabel74">
    <w:name w:val="ListLabel 74"/>
    <w:rsid w:val="002368CA"/>
  </w:style>
  <w:style w:type="character" w:customStyle="1" w:styleId="ListLabel75">
    <w:name w:val="ListLabel 75"/>
    <w:rsid w:val="002368CA"/>
  </w:style>
  <w:style w:type="character" w:customStyle="1" w:styleId="ListLabel76">
    <w:name w:val="ListLabel 76"/>
    <w:rsid w:val="002368CA"/>
  </w:style>
  <w:style w:type="character" w:customStyle="1" w:styleId="ListLabel77">
    <w:name w:val="ListLabel 77"/>
    <w:rsid w:val="002368CA"/>
  </w:style>
  <w:style w:type="character" w:customStyle="1" w:styleId="ListLabel78">
    <w:name w:val="ListLabel 78"/>
    <w:rsid w:val="002368CA"/>
    <w:rPr>
      <w:sz w:val="24"/>
    </w:rPr>
  </w:style>
  <w:style w:type="character" w:customStyle="1" w:styleId="ListLabel79">
    <w:name w:val="ListLabel 79"/>
    <w:rsid w:val="002368CA"/>
  </w:style>
  <w:style w:type="character" w:customStyle="1" w:styleId="ListLabel80">
    <w:name w:val="ListLabel 80"/>
    <w:rsid w:val="002368CA"/>
  </w:style>
  <w:style w:type="character" w:customStyle="1" w:styleId="ListLabel81">
    <w:name w:val="ListLabel 81"/>
    <w:rsid w:val="002368CA"/>
  </w:style>
  <w:style w:type="character" w:customStyle="1" w:styleId="ListLabel82">
    <w:name w:val="ListLabel 82"/>
    <w:rsid w:val="002368CA"/>
  </w:style>
  <w:style w:type="character" w:customStyle="1" w:styleId="ListLabel83">
    <w:name w:val="ListLabel 83"/>
    <w:rsid w:val="002368CA"/>
  </w:style>
  <w:style w:type="character" w:customStyle="1" w:styleId="ListLabel84">
    <w:name w:val="ListLabel 84"/>
    <w:rsid w:val="002368CA"/>
  </w:style>
  <w:style w:type="character" w:customStyle="1" w:styleId="ListLabel85">
    <w:name w:val="ListLabel 85"/>
    <w:rsid w:val="002368CA"/>
  </w:style>
  <w:style w:type="character" w:customStyle="1" w:styleId="ListLabel86">
    <w:name w:val="ListLabel 86"/>
    <w:rsid w:val="002368CA"/>
  </w:style>
  <w:style w:type="character" w:customStyle="1" w:styleId="ListLabel87">
    <w:name w:val="ListLabel 87"/>
    <w:rsid w:val="002368CA"/>
  </w:style>
  <w:style w:type="character" w:customStyle="1" w:styleId="ListLabel88">
    <w:name w:val="ListLabel 88"/>
    <w:rsid w:val="002368CA"/>
  </w:style>
  <w:style w:type="character" w:customStyle="1" w:styleId="ListLabel89">
    <w:name w:val="ListLabel 89"/>
    <w:rsid w:val="002368CA"/>
  </w:style>
  <w:style w:type="character" w:customStyle="1" w:styleId="ListLabel90">
    <w:name w:val="ListLabel 90"/>
    <w:rsid w:val="002368CA"/>
  </w:style>
  <w:style w:type="character" w:customStyle="1" w:styleId="ListLabel91">
    <w:name w:val="ListLabel 91"/>
    <w:rsid w:val="002368CA"/>
  </w:style>
  <w:style w:type="character" w:customStyle="1" w:styleId="ListLabel92">
    <w:name w:val="ListLabel 92"/>
    <w:rsid w:val="002368CA"/>
  </w:style>
  <w:style w:type="character" w:customStyle="1" w:styleId="ListLabel93">
    <w:name w:val="ListLabel 93"/>
    <w:rsid w:val="002368CA"/>
  </w:style>
  <w:style w:type="character" w:customStyle="1" w:styleId="ListLabel94">
    <w:name w:val="ListLabel 94"/>
    <w:rsid w:val="002368CA"/>
  </w:style>
  <w:style w:type="character" w:customStyle="1" w:styleId="ListLabel95">
    <w:name w:val="ListLabel 95"/>
    <w:rsid w:val="002368CA"/>
  </w:style>
  <w:style w:type="character" w:customStyle="1" w:styleId="ListLabel96">
    <w:name w:val="ListLabel 96"/>
    <w:rsid w:val="002368CA"/>
    <w:rPr>
      <w:sz w:val="24"/>
    </w:rPr>
  </w:style>
  <w:style w:type="character" w:customStyle="1" w:styleId="ListLabel97">
    <w:name w:val="ListLabel 97"/>
    <w:rsid w:val="002368CA"/>
  </w:style>
  <w:style w:type="character" w:customStyle="1" w:styleId="ListLabel98">
    <w:name w:val="ListLabel 98"/>
    <w:rsid w:val="002368CA"/>
  </w:style>
  <w:style w:type="character" w:customStyle="1" w:styleId="ListLabel99">
    <w:name w:val="ListLabel 99"/>
    <w:rsid w:val="002368CA"/>
  </w:style>
  <w:style w:type="character" w:customStyle="1" w:styleId="ListLabel100">
    <w:name w:val="ListLabel 100"/>
    <w:rsid w:val="002368CA"/>
  </w:style>
  <w:style w:type="character" w:customStyle="1" w:styleId="ListLabel101">
    <w:name w:val="ListLabel 101"/>
    <w:rsid w:val="002368CA"/>
  </w:style>
  <w:style w:type="character" w:customStyle="1" w:styleId="ListLabel102">
    <w:name w:val="ListLabel 102"/>
    <w:rsid w:val="002368CA"/>
  </w:style>
  <w:style w:type="character" w:customStyle="1" w:styleId="ListLabel103">
    <w:name w:val="ListLabel 103"/>
    <w:rsid w:val="002368CA"/>
  </w:style>
  <w:style w:type="character" w:customStyle="1" w:styleId="ListLabel104">
    <w:name w:val="ListLabel 104"/>
    <w:rsid w:val="002368CA"/>
  </w:style>
  <w:style w:type="character" w:customStyle="1" w:styleId="ListLabel105">
    <w:name w:val="ListLabel 105"/>
    <w:rsid w:val="002368CA"/>
  </w:style>
  <w:style w:type="character" w:customStyle="1" w:styleId="ListLabel106">
    <w:name w:val="ListLabel 106"/>
    <w:rsid w:val="002368CA"/>
  </w:style>
  <w:style w:type="character" w:customStyle="1" w:styleId="ListLabel107">
    <w:name w:val="ListLabel 107"/>
    <w:rsid w:val="002368CA"/>
  </w:style>
  <w:style w:type="character" w:customStyle="1" w:styleId="ListLabel108">
    <w:name w:val="ListLabel 108"/>
    <w:rsid w:val="002368CA"/>
  </w:style>
  <w:style w:type="character" w:customStyle="1" w:styleId="ListLabel109">
    <w:name w:val="ListLabel 109"/>
    <w:rsid w:val="002368CA"/>
  </w:style>
  <w:style w:type="character" w:customStyle="1" w:styleId="ListLabel110">
    <w:name w:val="ListLabel 110"/>
    <w:rsid w:val="002368CA"/>
  </w:style>
  <w:style w:type="character" w:customStyle="1" w:styleId="ListLabel111">
    <w:name w:val="ListLabel 111"/>
    <w:rsid w:val="002368CA"/>
  </w:style>
  <w:style w:type="character" w:customStyle="1" w:styleId="ListLabel112">
    <w:name w:val="ListLabel 112"/>
    <w:rsid w:val="002368CA"/>
  </w:style>
  <w:style w:type="character" w:customStyle="1" w:styleId="ListLabel113">
    <w:name w:val="ListLabel 113"/>
    <w:rsid w:val="002368CA"/>
  </w:style>
  <w:style w:type="character" w:customStyle="1" w:styleId="ListLabel114">
    <w:name w:val="ListLabel 114"/>
    <w:rsid w:val="002368CA"/>
    <w:rPr>
      <w:sz w:val="24"/>
    </w:rPr>
  </w:style>
  <w:style w:type="character" w:customStyle="1" w:styleId="ListLabel115">
    <w:name w:val="ListLabel 115"/>
    <w:rsid w:val="002368CA"/>
  </w:style>
  <w:style w:type="character" w:customStyle="1" w:styleId="ListLabel116">
    <w:name w:val="ListLabel 116"/>
    <w:rsid w:val="002368CA"/>
  </w:style>
  <w:style w:type="character" w:customStyle="1" w:styleId="ListLabel117">
    <w:name w:val="ListLabel 117"/>
    <w:rsid w:val="002368CA"/>
  </w:style>
  <w:style w:type="character" w:customStyle="1" w:styleId="ListLabel118">
    <w:name w:val="ListLabel 118"/>
    <w:rsid w:val="002368CA"/>
  </w:style>
  <w:style w:type="character" w:customStyle="1" w:styleId="ListLabel119">
    <w:name w:val="ListLabel 119"/>
    <w:rsid w:val="002368CA"/>
  </w:style>
  <w:style w:type="character" w:customStyle="1" w:styleId="ListLabel120">
    <w:name w:val="ListLabel 120"/>
    <w:rsid w:val="002368CA"/>
  </w:style>
  <w:style w:type="character" w:customStyle="1" w:styleId="ListLabel121">
    <w:name w:val="ListLabel 121"/>
    <w:rsid w:val="002368CA"/>
  </w:style>
  <w:style w:type="character" w:customStyle="1" w:styleId="ListLabel122">
    <w:name w:val="ListLabel 122"/>
    <w:rsid w:val="002368CA"/>
  </w:style>
  <w:style w:type="character" w:customStyle="1" w:styleId="ListLabel123">
    <w:name w:val="ListLabel 123"/>
    <w:rsid w:val="002368CA"/>
  </w:style>
  <w:style w:type="character" w:customStyle="1" w:styleId="ListLabel124">
    <w:name w:val="ListLabel 124"/>
    <w:rsid w:val="002368CA"/>
  </w:style>
  <w:style w:type="character" w:customStyle="1" w:styleId="ListLabel125">
    <w:name w:val="ListLabel 125"/>
    <w:rsid w:val="002368CA"/>
  </w:style>
  <w:style w:type="character" w:customStyle="1" w:styleId="ListLabel126">
    <w:name w:val="ListLabel 126"/>
    <w:rsid w:val="002368CA"/>
  </w:style>
  <w:style w:type="character" w:customStyle="1" w:styleId="ListLabel127">
    <w:name w:val="ListLabel 127"/>
    <w:rsid w:val="002368CA"/>
  </w:style>
  <w:style w:type="character" w:customStyle="1" w:styleId="ListLabel128">
    <w:name w:val="ListLabel 128"/>
    <w:rsid w:val="002368CA"/>
  </w:style>
  <w:style w:type="character" w:customStyle="1" w:styleId="ListLabel129">
    <w:name w:val="ListLabel 129"/>
    <w:rsid w:val="002368CA"/>
  </w:style>
  <w:style w:type="character" w:customStyle="1" w:styleId="ListLabel130">
    <w:name w:val="ListLabel 130"/>
    <w:rsid w:val="002368CA"/>
  </w:style>
  <w:style w:type="character" w:customStyle="1" w:styleId="ListLabel131">
    <w:name w:val="ListLabel 131"/>
    <w:rsid w:val="002368CA"/>
  </w:style>
  <w:style w:type="character" w:customStyle="1" w:styleId="ListLabel132">
    <w:name w:val="ListLabel 132"/>
    <w:rsid w:val="002368CA"/>
  </w:style>
  <w:style w:type="character" w:customStyle="1" w:styleId="ListLabel133">
    <w:name w:val="ListLabel 133"/>
    <w:rsid w:val="002368CA"/>
  </w:style>
  <w:style w:type="character" w:customStyle="1" w:styleId="ListLabel134">
    <w:name w:val="ListLabel 134"/>
    <w:rsid w:val="002368CA"/>
  </w:style>
  <w:style w:type="character" w:customStyle="1" w:styleId="ListLabel135">
    <w:name w:val="ListLabel 135"/>
    <w:rsid w:val="002368CA"/>
  </w:style>
  <w:style w:type="character" w:customStyle="1" w:styleId="ListLabel136">
    <w:name w:val="ListLabel 136"/>
    <w:rsid w:val="002368CA"/>
  </w:style>
  <w:style w:type="character" w:customStyle="1" w:styleId="ListLabel137">
    <w:name w:val="ListLabel 137"/>
    <w:rsid w:val="002368CA"/>
  </w:style>
  <w:style w:type="character" w:customStyle="1" w:styleId="ListLabel138">
    <w:name w:val="ListLabel 138"/>
    <w:rsid w:val="002368CA"/>
  </w:style>
  <w:style w:type="character" w:customStyle="1" w:styleId="ListLabel139">
    <w:name w:val="ListLabel 139"/>
    <w:rsid w:val="002368CA"/>
  </w:style>
  <w:style w:type="character" w:customStyle="1" w:styleId="ListLabel140">
    <w:name w:val="ListLabel 140"/>
    <w:rsid w:val="002368CA"/>
  </w:style>
  <w:style w:type="character" w:customStyle="1" w:styleId="ListLabel141">
    <w:name w:val="ListLabel 141"/>
    <w:rsid w:val="002368CA"/>
  </w:style>
  <w:style w:type="character" w:customStyle="1" w:styleId="ListLabel142">
    <w:name w:val="ListLabel 142"/>
    <w:rsid w:val="002368CA"/>
  </w:style>
  <w:style w:type="character" w:customStyle="1" w:styleId="ListLabel143">
    <w:name w:val="ListLabel 143"/>
    <w:rsid w:val="002368CA"/>
  </w:style>
  <w:style w:type="character" w:customStyle="1" w:styleId="ListLabel144">
    <w:name w:val="ListLabel 144"/>
    <w:rsid w:val="002368CA"/>
  </w:style>
  <w:style w:type="character" w:customStyle="1" w:styleId="ListLabel145">
    <w:name w:val="ListLabel 145"/>
    <w:rsid w:val="002368CA"/>
  </w:style>
  <w:style w:type="character" w:customStyle="1" w:styleId="ListLabel146">
    <w:name w:val="ListLabel 146"/>
    <w:rsid w:val="002368CA"/>
  </w:style>
  <w:style w:type="character" w:customStyle="1" w:styleId="ListLabel147">
    <w:name w:val="ListLabel 147"/>
    <w:rsid w:val="002368CA"/>
  </w:style>
  <w:style w:type="character" w:customStyle="1" w:styleId="ListLabel148">
    <w:name w:val="ListLabel 148"/>
    <w:rsid w:val="002368CA"/>
  </w:style>
  <w:style w:type="character" w:customStyle="1" w:styleId="ListLabel149">
    <w:name w:val="ListLabel 149"/>
    <w:rsid w:val="002368CA"/>
  </w:style>
  <w:style w:type="character" w:customStyle="1" w:styleId="ListLabel150">
    <w:name w:val="ListLabel 150"/>
    <w:rsid w:val="002368CA"/>
    <w:rPr>
      <w:sz w:val="24"/>
    </w:rPr>
  </w:style>
  <w:style w:type="character" w:customStyle="1" w:styleId="ListLabel151">
    <w:name w:val="ListLabel 151"/>
    <w:rsid w:val="002368CA"/>
  </w:style>
  <w:style w:type="character" w:customStyle="1" w:styleId="ListLabel152">
    <w:name w:val="ListLabel 152"/>
    <w:rsid w:val="002368CA"/>
  </w:style>
  <w:style w:type="character" w:customStyle="1" w:styleId="ListLabel153">
    <w:name w:val="ListLabel 153"/>
    <w:rsid w:val="002368CA"/>
  </w:style>
  <w:style w:type="character" w:customStyle="1" w:styleId="ListLabel154">
    <w:name w:val="ListLabel 154"/>
    <w:rsid w:val="002368CA"/>
  </w:style>
  <w:style w:type="character" w:customStyle="1" w:styleId="ListLabel155">
    <w:name w:val="ListLabel 155"/>
    <w:rsid w:val="002368CA"/>
  </w:style>
  <w:style w:type="character" w:customStyle="1" w:styleId="ListLabel156">
    <w:name w:val="ListLabel 156"/>
    <w:rsid w:val="002368CA"/>
  </w:style>
  <w:style w:type="character" w:customStyle="1" w:styleId="ListLabel157">
    <w:name w:val="ListLabel 157"/>
    <w:rsid w:val="002368CA"/>
  </w:style>
  <w:style w:type="character" w:customStyle="1" w:styleId="ListLabel158">
    <w:name w:val="ListLabel 158"/>
    <w:rsid w:val="002368CA"/>
  </w:style>
  <w:style w:type="character" w:customStyle="1" w:styleId="ListLabel159">
    <w:name w:val="ListLabel 159"/>
    <w:rsid w:val="002368CA"/>
    <w:rPr>
      <w:sz w:val="24"/>
    </w:rPr>
  </w:style>
  <w:style w:type="character" w:customStyle="1" w:styleId="ListLabel160">
    <w:name w:val="ListLabel 160"/>
    <w:rsid w:val="002368CA"/>
  </w:style>
  <w:style w:type="character" w:customStyle="1" w:styleId="ListLabel161">
    <w:name w:val="ListLabel 161"/>
    <w:rsid w:val="002368CA"/>
  </w:style>
  <w:style w:type="character" w:customStyle="1" w:styleId="ListLabel162">
    <w:name w:val="ListLabel 162"/>
    <w:rsid w:val="002368CA"/>
  </w:style>
  <w:style w:type="character" w:customStyle="1" w:styleId="ListLabel163">
    <w:name w:val="ListLabel 163"/>
    <w:rsid w:val="002368CA"/>
  </w:style>
  <w:style w:type="character" w:customStyle="1" w:styleId="ListLabel164">
    <w:name w:val="ListLabel 164"/>
    <w:rsid w:val="002368CA"/>
  </w:style>
  <w:style w:type="character" w:customStyle="1" w:styleId="ListLabel165">
    <w:name w:val="ListLabel 165"/>
    <w:rsid w:val="002368CA"/>
  </w:style>
  <w:style w:type="character" w:customStyle="1" w:styleId="ListLabel166">
    <w:name w:val="ListLabel 166"/>
    <w:rsid w:val="002368CA"/>
  </w:style>
  <w:style w:type="character" w:customStyle="1" w:styleId="ListLabel167">
    <w:name w:val="ListLabel 167"/>
    <w:rsid w:val="002368CA"/>
  </w:style>
  <w:style w:type="character" w:customStyle="1" w:styleId="ListLabel168">
    <w:name w:val="ListLabel 168"/>
    <w:rsid w:val="002368CA"/>
    <w:rPr>
      <w:sz w:val="24"/>
    </w:rPr>
  </w:style>
  <w:style w:type="character" w:customStyle="1" w:styleId="ListLabel169">
    <w:name w:val="ListLabel 169"/>
    <w:rsid w:val="002368CA"/>
  </w:style>
  <w:style w:type="character" w:customStyle="1" w:styleId="ListLabel170">
    <w:name w:val="ListLabel 170"/>
    <w:rsid w:val="002368CA"/>
  </w:style>
  <w:style w:type="character" w:customStyle="1" w:styleId="ListLabel171">
    <w:name w:val="ListLabel 171"/>
    <w:rsid w:val="002368CA"/>
  </w:style>
  <w:style w:type="character" w:customStyle="1" w:styleId="ListLabel172">
    <w:name w:val="ListLabel 172"/>
    <w:rsid w:val="002368CA"/>
  </w:style>
  <w:style w:type="character" w:customStyle="1" w:styleId="ListLabel173">
    <w:name w:val="ListLabel 173"/>
    <w:rsid w:val="002368CA"/>
  </w:style>
  <w:style w:type="character" w:customStyle="1" w:styleId="ListLabel174">
    <w:name w:val="ListLabel 174"/>
    <w:rsid w:val="002368CA"/>
  </w:style>
  <w:style w:type="character" w:customStyle="1" w:styleId="ListLabel175">
    <w:name w:val="ListLabel 175"/>
    <w:rsid w:val="002368CA"/>
  </w:style>
  <w:style w:type="character" w:customStyle="1" w:styleId="ListLabel176">
    <w:name w:val="ListLabel 176"/>
    <w:rsid w:val="002368CA"/>
  </w:style>
  <w:style w:type="character" w:customStyle="1" w:styleId="ListLabel177">
    <w:name w:val="ListLabel 177"/>
    <w:rsid w:val="002368CA"/>
  </w:style>
  <w:style w:type="character" w:customStyle="1" w:styleId="ListLabel178">
    <w:name w:val="ListLabel 178"/>
    <w:rsid w:val="002368CA"/>
  </w:style>
  <w:style w:type="character" w:customStyle="1" w:styleId="ListLabel179">
    <w:name w:val="ListLabel 179"/>
    <w:rsid w:val="002368CA"/>
  </w:style>
  <w:style w:type="character" w:customStyle="1" w:styleId="ListLabel180">
    <w:name w:val="ListLabel 180"/>
    <w:rsid w:val="002368CA"/>
  </w:style>
  <w:style w:type="character" w:customStyle="1" w:styleId="ListLabel181">
    <w:name w:val="ListLabel 181"/>
    <w:rsid w:val="002368CA"/>
  </w:style>
  <w:style w:type="character" w:customStyle="1" w:styleId="ListLabel182">
    <w:name w:val="ListLabel 182"/>
    <w:rsid w:val="002368CA"/>
  </w:style>
  <w:style w:type="character" w:customStyle="1" w:styleId="ListLabel183">
    <w:name w:val="ListLabel 183"/>
    <w:rsid w:val="002368CA"/>
  </w:style>
  <w:style w:type="character" w:customStyle="1" w:styleId="ListLabel184">
    <w:name w:val="ListLabel 184"/>
    <w:rsid w:val="002368CA"/>
  </w:style>
  <w:style w:type="character" w:customStyle="1" w:styleId="ListLabel185">
    <w:name w:val="ListLabel 185"/>
    <w:rsid w:val="002368CA"/>
  </w:style>
  <w:style w:type="character" w:customStyle="1" w:styleId="ListLabel186">
    <w:name w:val="ListLabel 186"/>
    <w:rsid w:val="002368CA"/>
    <w:rPr>
      <w:sz w:val="20"/>
    </w:rPr>
  </w:style>
  <w:style w:type="character" w:customStyle="1" w:styleId="ListLabel187">
    <w:name w:val="ListLabel 187"/>
    <w:rsid w:val="002368CA"/>
  </w:style>
  <w:style w:type="character" w:customStyle="1" w:styleId="ListLabel188">
    <w:name w:val="ListLabel 188"/>
    <w:rsid w:val="002368CA"/>
  </w:style>
  <w:style w:type="character" w:customStyle="1" w:styleId="ListLabel189">
    <w:name w:val="ListLabel 189"/>
    <w:rsid w:val="002368CA"/>
  </w:style>
  <w:style w:type="character" w:customStyle="1" w:styleId="ListLabel190">
    <w:name w:val="ListLabel 190"/>
    <w:rsid w:val="002368CA"/>
  </w:style>
  <w:style w:type="character" w:customStyle="1" w:styleId="ListLabel191">
    <w:name w:val="ListLabel 191"/>
    <w:rsid w:val="002368CA"/>
  </w:style>
  <w:style w:type="character" w:customStyle="1" w:styleId="ListLabel192">
    <w:name w:val="ListLabel 192"/>
    <w:rsid w:val="002368CA"/>
  </w:style>
  <w:style w:type="character" w:customStyle="1" w:styleId="ListLabel193">
    <w:name w:val="ListLabel 193"/>
    <w:rsid w:val="002368CA"/>
  </w:style>
  <w:style w:type="character" w:customStyle="1" w:styleId="ListLabel194">
    <w:name w:val="ListLabel 194"/>
    <w:rsid w:val="002368CA"/>
  </w:style>
  <w:style w:type="character" w:customStyle="1" w:styleId="ListLabel195">
    <w:name w:val="ListLabel 195"/>
    <w:rsid w:val="002368CA"/>
    <w:rPr>
      <w:sz w:val="20"/>
    </w:rPr>
  </w:style>
  <w:style w:type="character" w:customStyle="1" w:styleId="ListLabel196">
    <w:name w:val="ListLabel 196"/>
    <w:rsid w:val="002368CA"/>
  </w:style>
  <w:style w:type="character" w:customStyle="1" w:styleId="ListLabel197">
    <w:name w:val="ListLabel 197"/>
    <w:rsid w:val="002368CA"/>
  </w:style>
  <w:style w:type="character" w:customStyle="1" w:styleId="ListLabel198">
    <w:name w:val="ListLabel 198"/>
    <w:rsid w:val="002368CA"/>
  </w:style>
  <w:style w:type="character" w:customStyle="1" w:styleId="ListLabel199">
    <w:name w:val="ListLabel 199"/>
    <w:rsid w:val="002368CA"/>
  </w:style>
  <w:style w:type="character" w:customStyle="1" w:styleId="ListLabel200">
    <w:name w:val="ListLabel 200"/>
    <w:rsid w:val="002368CA"/>
  </w:style>
  <w:style w:type="character" w:customStyle="1" w:styleId="ListLabel201">
    <w:name w:val="ListLabel 201"/>
    <w:rsid w:val="002368CA"/>
  </w:style>
  <w:style w:type="character" w:customStyle="1" w:styleId="ListLabel202">
    <w:name w:val="ListLabel 202"/>
    <w:rsid w:val="002368CA"/>
  </w:style>
  <w:style w:type="character" w:customStyle="1" w:styleId="ListLabel203">
    <w:name w:val="ListLabel 203"/>
    <w:rsid w:val="002368CA"/>
  </w:style>
  <w:style w:type="character" w:customStyle="1" w:styleId="ListLabel204">
    <w:name w:val="ListLabel 204"/>
    <w:rsid w:val="002368CA"/>
  </w:style>
  <w:style w:type="character" w:customStyle="1" w:styleId="ListLabel205">
    <w:name w:val="ListLabel 205"/>
    <w:rsid w:val="002368CA"/>
  </w:style>
  <w:style w:type="character" w:customStyle="1" w:styleId="ListLabel206">
    <w:name w:val="ListLabel 206"/>
    <w:rsid w:val="002368CA"/>
  </w:style>
  <w:style w:type="character" w:customStyle="1" w:styleId="ListLabel207">
    <w:name w:val="ListLabel 207"/>
    <w:rsid w:val="002368CA"/>
  </w:style>
  <w:style w:type="character" w:customStyle="1" w:styleId="ListLabel208">
    <w:name w:val="ListLabel 208"/>
    <w:rsid w:val="002368CA"/>
  </w:style>
  <w:style w:type="character" w:customStyle="1" w:styleId="ListLabel209">
    <w:name w:val="ListLabel 209"/>
    <w:rsid w:val="002368CA"/>
  </w:style>
  <w:style w:type="character" w:customStyle="1" w:styleId="ListLabel210">
    <w:name w:val="ListLabel 210"/>
    <w:rsid w:val="002368CA"/>
  </w:style>
  <w:style w:type="character" w:customStyle="1" w:styleId="ListLabel211">
    <w:name w:val="ListLabel 211"/>
    <w:rsid w:val="002368CA"/>
  </w:style>
  <w:style w:type="character" w:customStyle="1" w:styleId="ListLabel212">
    <w:name w:val="ListLabel 212"/>
    <w:rsid w:val="002368CA"/>
  </w:style>
  <w:style w:type="character" w:customStyle="1" w:styleId="ListLabel213">
    <w:name w:val="ListLabel 213"/>
    <w:rsid w:val="002368CA"/>
  </w:style>
  <w:style w:type="character" w:customStyle="1" w:styleId="ListLabel214">
    <w:name w:val="ListLabel 214"/>
    <w:rsid w:val="002368CA"/>
  </w:style>
  <w:style w:type="character" w:customStyle="1" w:styleId="ListLabel215">
    <w:name w:val="ListLabel 215"/>
    <w:rsid w:val="002368CA"/>
  </w:style>
  <w:style w:type="character" w:customStyle="1" w:styleId="ListLabel216">
    <w:name w:val="ListLabel 216"/>
    <w:rsid w:val="002368CA"/>
  </w:style>
  <w:style w:type="character" w:customStyle="1" w:styleId="ListLabel217">
    <w:name w:val="ListLabel 217"/>
    <w:rsid w:val="002368CA"/>
  </w:style>
  <w:style w:type="character" w:customStyle="1" w:styleId="ListLabel218">
    <w:name w:val="ListLabel 218"/>
    <w:rsid w:val="002368CA"/>
  </w:style>
  <w:style w:type="character" w:customStyle="1" w:styleId="ListLabel219">
    <w:name w:val="ListLabel 219"/>
    <w:rsid w:val="002368CA"/>
  </w:style>
  <w:style w:type="character" w:customStyle="1" w:styleId="ListLabel220">
    <w:name w:val="ListLabel 220"/>
    <w:rsid w:val="002368CA"/>
  </w:style>
  <w:style w:type="character" w:customStyle="1" w:styleId="ListLabel221">
    <w:name w:val="ListLabel 221"/>
    <w:rsid w:val="002368CA"/>
  </w:style>
  <w:style w:type="character" w:customStyle="1" w:styleId="ListLabel222">
    <w:name w:val="ListLabel 222"/>
    <w:rsid w:val="002368CA"/>
  </w:style>
  <w:style w:type="character" w:customStyle="1" w:styleId="ListLabel223">
    <w:name w:val="ListLabel 223"/>
    <w:rsid w:val="002368CA"/>
  </w:style>
  <w:style w:type="character" w:customStyle="1" w:styleId="ListLabel224">
    <w:name w:val="ListLabel 224"/>
    <w:rsid w:val="002368CA"/>
  </w:style>
  <w:style w:type="character" w:customStyle="1" w:styleId="ListLabel225">
    <w:name w:val="ListLabel 225"/>
    <w:rsid w:val="002368CA"/>
  </w:style>
  <w:style w:type="character" w:customStyle="1" w:styleId="ListLabel226">
    <w:name w:val="ListLabel 226"/>
    <w:rsid w:val="002368CA"/>
    <w:rPr>
      <w:b/>
      <w:sz w:val="20"/>
    </w:rPr>
  </w:style>
  <w:style w:type="character" w:customStyle="1" w:styleId="ListLabel227">
    <w:name w:val="ListLabel 227"/>
    <w:rsid w:val="002368CA"/>
  </w:style>
  <w:style w:type="character" w:customStyle="1" w:styleId="ListLabel228">
    <w:name w:val="ListLabel 228"/>
    <w:rsid w:val="002368CA"/>
  </w:style>
  <w:style w:type="character" w:customStyle="1" w:styleId="ListLabel229">
    <w:name w:val="ListLabel 229"/>
    <w:rsid w:val="002368CA"/>
  </w:style>
  <w:style w:type="character" w:customStyle="1" w:styleId="ListLabel230">
    <w:name w:val="ListLabel 230"/>
    <w:rsid w:val="002368CA"/>
  </w:style>
  <w:style w:type="character" w:customStyle="1" w:styleId="ListLabel231">
    <w:name w:val="ListLabel 231"/>
    <w:rsid w:val="002368CA"/>
  </w:style>
  <w:style w:type="character" w:customStyle="1" w:styleId="ListLabel232">
    <w:name w:val="ListLabel 232"/>
    <w:rsid w:val="002368CA"/>
  </w:style>
  <w:style w:type="character" w:customStyle="1" w:styleId="ListLabel233">
    <w:name w:val="ListLabel 233"/>
    <w:rsid w:val="002368CA"/>
  </w:style>
  <w:style w:type="character" w:customStyle="1" w:styleId="ListLabel234">
    <w:name w:val="ListLabel 234"/>
    <w:rsid w:val="002368CA"/>
  </w:style>
  <w:style w:type="character" w:customStyle="1" w:styleId="ListLabel235">
    <w:name w:val="ListLabel 235"/>
    <w:rsid w:val="002368CA"/>
    <w:rPr>
      <w:sz w:val="20"/>
    </w:rPr>
  </w:style>
  <w:style w:type="character" w:customStyle="1" w:styleId="ListLabel236">
    <w:name w:val="ListLabel 236"/>
    <w:rsid w:val="002368CA"/>
  </w:style>
  <w:style w:type="character" w:customStyle="1" w:styleId="ListLabel237">
    <w:name w:val="ListLabel 237"/>
    <w:rsid w:val="002368CA"/>
  </w:style>
  <w:style w:type="character" w:customStyle="1" w:styleId="ListLabel238">
    <w:name w:val="ListLabel 238"/>
    <w:rsid w:val="002368CA"/>
  </w:style>
  <w:style w:type="character" w:customStyle="1" w:styleId="ListLabel239">
    <w:name w:val="ListLabel 239"/>
    <w:rsid w:val="002368CA"/>
  </w:style>
  <w:style w:type="character" w:customStyle="1" w:styleId="ListLabel240">
    <w:name w:val="ListLabel 240"/>
    <w:rsid w:val="002368CA"/>
  </w:style>
  <w:style w:type="character" w:customStyle="1" w:styleId="ListLabel241">
    <w:name w:val="ListLabel 241"/>
    <w:rsid w:val="002368CA"/>
  </w:style>
  <w:style w:type="character" w:customStyle="1" w:styleId="ListLabel242">
    <w:name w:val="ListLabel 242"/>
    <w:rsid w:val="002368CA"/>
  </w:style>
  <w:style w:type="character" w:customStyle="1" w:styleId="ListLabel243">
    <w:name w:val="ListLabel 243"/>
    <w:rsid w:val="002368CA"/>
  </w:style>
  <w:style w:type="character" w:customStyle="1" w:styleId="ListLabel244">
    <w:name w:val="ListLabel 244"/>
    <w:rsid w:val="002368CA"/>
    <w:rPr>
      <w:sz w:val="20"/>
    </w:rPr>
  </w:style>
  <w:style w:type="character" w:customStyle="1" w:styleId="ListLabel245">
    <w:name w:val="ListLabel 245"/>
    <w:rsid w:val="002368CA"/>
  </w:style>
  <w:style w:type="character" w:customStyle="1" w:styleId="ListLabel246">
    <w:name w:val="ListLabel 246"/>
    <w:rsid w:val="002368CA"/>
  </w:style>
  <w:style w:type="character" w:customStyle="1" w:styleId="ListLabel247">
    <w:name w:val="ListLabel 247"/>
    <w:rsid w:val="002368CA"/>
  </w:style>
  <w:style w:type="character" w:customStyle="1" w:styleId="ListLabel248">
    <w:name w:val="ListLabel 248"/>
    <w:rsid w:val="002368CA"/>
  </w:style>
  <w:style w:type="character" w:customStyle="1" w:styleId="ListLabel249">
    <w:name w:val="ListLabel 249"/>
    <w:rsid w:val="002368CA"/>
  </w:style>
  <w:style w:type="character" w:customStyle="1" w:styleId="ListLabel250">
    <w:name w:val="ListLabel 250"/>
    <w:rsid w:val="002368CA"/>
  </w:style>
  <w:style w:type="character" w:customStyle="1" w:styleId="ListLabel251">
    <w:name w:val="ListLabel 251"/>
    <w:rsid w:val="002368CA"/>
  </w:style>
  <w:style w:type="character" w:customStyle="1" w:styleId="ListLabel252">
    <w:name w:val="ListLabel 252"/>
    <w:rsid w:val="002368CA"/>
  </w:style>
  <w:style w:type="character" w:customStyle="1" w:styleId="ListLabel253">
    <w:name w:val="ListLabel 253"/>
    <w:rsid w:val="002368CA"/>
    <w:rPr>
      <w:sz w:val="20"/>
    </w:rPr>
  </w:style>
  <w:style w:type="character" w:customStyle="1" w:styleId="ListLabel254">
    <w:name w:val="ListLabel 254"/>
    <w:rsid w:val="002368CA"/>
  </w:style>
  <w:style w:type="character" w:customStyle="1" w:styleId="ListLabel255">
    <w:name w:val="ListLabel 255"/>
    <w:rsid w:val="002368CA"/>
  </w:style>
  <w:style w:type="character" w:customStyle="1" w:styleId="ListLabel256">
    <w:name w:val="ListLabel 256"/>
    <w:rsid w:val="002368CA"/>
  </w:style>
  <w:style w:type="character" w:customStyle="1" w:styleId="ListLabel257">
    <w:name w:val="ListLabel 257"/>
    <w:rsid w:val="002368CA"/>
  </w:style>
  <w:style w:type="character" w:customStyle="1" w:styleId="ListLabel258">
    <w:name w:val="ListLabel 258"/>
    <w:rsid w:val="002368CA"/>
  </w:style>
  <w:style w:type="character" w:customStyle="1" w:styleId="ListLabel259">
    <w:name w:val="ListLabel 259"/>
    <w:rsid w:val="002368CA"/>
  </w:style>
  <w:style w:type="character" w:customStyle="1" w:styleId="ListLabel260">
    <w:name w:val="ListLabel 260"/>
    <w:rsid w:val="002368CA"/>
  </w:style>
  <w:style w:type="character" w:customStyle="1" w:styleId="ListLabel261">
    <w:name w:val="ListLabel 261"/>
    <w:rsid w:val="002368CA"/>
  </w:style>
  <w:style w:type="character" w:customStyle="1" w:styleId="ListLabel262">
    <w:name w:val="ListLabel 262"/>
    <w:rsid w:val="002368CA"/>
    <w:rPr>
      <w:sz w:val="20"/>
    </w:rPr>
  </w:style>
  <w:style w:type="character" w:customStyle="1" w:styleId="ListLabel263">
    <w:name w:val="ListLabel 263"/>
    <w:rsid w:val="002368CA"/>
  </w:style>
  <w:style w:type="character" w:customStyle="1" w:styleId="ListLabel264">
    <w:name w:val="ListLabel 264"/>
    <w:rsid w:val="002368CA"/>
  </w:style>
  <w:style w:type="character" w:customStyle="1" w:styleId="ListLabel265">
    <w:name w:val="ListLabel 265"/>
    <w:rsid w:val="002368CA"/>
  </w:style>
  <w:style w:type="character" w:customStyle="1" w:styleId="ListLabel266">
    <w:name w:val="ListLabel 266"/>
    <w:rsid w:val="002368CA"/>
  </w:style>
  <w:style w:type="character" w:customStyle="1" w:styleId="ListLabel267">
    <w:name w:val="ListLabel 267"/>
    <w:rsid w:val="002368CA"/>
  </w:style>
  <w:style w:type="character" w:customStyle="1" w:styleId="ListLabel268">
    <w:name w:val="ListLabel 268"/>
    <w:rsid w:val="002368CA"/>
  </w:style>
  <w:style w:type="character" w:customStyle="1" w:styleId="ListLabel269">
    <w:name w:val="ListLabel 269"/>
    <w:rsid w:val="002368CA"/>
  </w:style>
  <w:style w:type="character" w:customStyle="1" w:styleId="ListLabel270">
    <w:name w:val="ListLabel 270"/>
    <w:rsid w:val="002368CA"/>
  </w:style>
  <w:style w:type="character" w:customStyle="1" w:styleId="ListLabel271">
    <w:name w:val="ListLabel 271"/>
    <w:rsid w:val="002368CA"/>
    <w:rPr>
      <w:sz w:val="20"/>
    </w:rPr>
  </w:style>
  <w:style w:type="character" w:customStyle="1" w:styleId="ListLabel272">
    <w:name w:val="ListLabel 272"/>
    <w:rsid w:val="002368CA"/>
  </w:style>
  <w:style w:type="character" w:customStyle="1" w:styleId="ListLabel273">
    <w:name w:val="ListLabel 273"/>
    <w:rsid w:val="002368CA"/>
  </w:style>
  <w:style w:type="character" w:customStyle="1" w:styleId="ListLabel274">
    <w:name w:val="ListLabel 274"/>
    <w:rsid w:val="002368CA"/>
  </w:style>
  <w:style w:type="character" w:customStyle="1" w:styleId="ListLabel275">
    <w:name w:val="ListLabel 275"/>
    <w:rsid w:val="002368CA"/>
  </w:style>
  <w:style w:type="character" w:customStyle="1" w:styleId="ListLabel276">
    <w:name w:val="ListLabel 276"/>
    <w:rsid w:val="002368CA"/>
  </w:style>
  <w:style w:type="character" w:customStyle="1" w:styleId="ListLabel277">
    <w:name w:val="ListLabel 277"/>
    <w:rsid w:val="002368CA"/>
  </w:style>
  <w:style w:type="character" w:customStyle="1" w:styleId="ListLabel278">
    <w:name w:val="ListLabel 278"/>
    <w:rsid w:val="002368CA"/>
  </w:style>
  <w:style w:type="character" w:customStyle="1" w:styleId="ListLabel279">
    <w:name w:val="ListLabel 279"/>
    <w:rsid w:val="002368CA"/>
  </w:style>
  <w:style w:type="character" w:customStyle="1" w:styleId="ListLabel280">
    <w:name w:val="ListLabel 280"/>
    <w:rsid w:val="002368CA"/>
    <w:rPr>
      <w:sz w:val="20"/>
    </w:rPr>
  </w:style>
  <w:style w:type="character" w:customStyle="1" w:styleId="ListLabel281">
    <w:name w:val="ListLabel 281"/>
    <w:rsid w:val="002368CA"/>
  </w:style>
  <w:style w:type="character" w:customStyle="1" w:styleId="ListLabel282">
    <w:name w:val="ListLabel 282"/>
    <w:rsid w:val="002368CA"/>
  </w:style>
  <w:style w:type="character" w:customStyle="1" w:styleId="ListLabel283">
    <w:name w:val="ListLabel 283"/>
    <w:rsid w:val="002368CA"/>
  </w:style>
  <w:style w:type="character" w:customStyle="1" w:styleId="ListLabel284">
    <w:name w:val="ListLabel 284"/>
    <w:rsid w:val="002368CA"/>
  </w:style>
  <w:style w:type="character" w:customStyle="1" w:styleId="ListLabel285">
    <w:name w:val="ListLabel 285"/>
    <w:rsid w:val="002368CA"/>
  </w:style>
  <w:style w:type="character" w:customStyle="1" w:styleId="ListLabel286">
    <w:name w:val="ListLabel 286"/>
    <w:rsid w:val="002368CA"/>
  </w:style>
  <w:style w:type="character" w:customStyle="1" w:styleId="ListLabel287">
    <w:name w:val="ListLabel 287"/>
    <w:rsid w:val="002368CA"/>
  </w:style>
  <w:style w:type="character" w:customStyle="1" w:styleId="ListLabel288">
    <w:name w:val="ListLabel 288"/>
    <w:rsid w:val="002368CA"/>
  </w:style>
  <w:style w:type="character" w:customStyle="1" w:styleId="ListLabel289">
    <w:name w:val="ListLabel 289"/>
    <w:rsid w:val="002368CA"/>
    <w:rPr>
      <w:b/>
      <w:color w:val="00000A"/>
      <w:sz w:val="20"/>
    </w:rPr>
  </w:style>
  <w:style w:type="character" w:customStyle="1" w:styleId="ListLabel290">
    <w:name w:val="ListLabel 290"/>
    <w:rsid w:val="002368CA"/>
  </w:style>
  <w:style w:type="character" w:customStyle="1" w:styleId="ListLabel291">
    <w:name w:val="ListLabel 291"/>
    <w:rsid w:val="002368CA"/>
  </w:style>
  <w:style w:type="character" w:customStyle="1" w:styleId="ListLabel292">
    <w:name w:val="ListLabel 292"/>
    <w:rsid w:val="002368CA"/>
  </w:style>
  <w:style w:type="character" w:customStyle="1" w:styleId="ListLabel293">
    <w:name w:val="ListLabel 293"/>
    <w:rsid w:val="002368CA"/>
  </w:style>
  <w:style w:type="character" w:customStyle="1" w:styleId="ListLabel294">
    <w:name w:val="ListLabel 294"/>
    <w:rsid w:val="002368CA"/>
  </w:style>
  <w:style w:type="character" w:customStyle="1" w:styleId="ListLabel295">
    <w:name w:val="ListLabel 295"/>
    <w:rsid w:val="002368CA"/>
  </w:style>
  <w:style w:type="character" w:customStyle="1" w:styleId="ListLabel296">
    <w:name w:val="ListLabel 296"/>
    <w:rsid w:val="002368CA"/>
  </w:style>
  <w:style w:type="character" w:customStyle="1" w:styleId="ListLabel297">
    <w:name w:val="ListLabel 297"/>
    <w:rsid w:val="002368CA"/>
  </w:style>
  <w:style w:type="character" w:customStyle="1" w:styleId="ListLabel298">
    <w:name w:val="ListLabel 298"/>
    <w:rsid w:val="002368CA"/>
    <w:rPr>
      <w:b/>
      <w:color w:val="00000A"/>
      <w:sz w:val="20"/>
    </w:rPr>
  </w:style>
  <w:style w:type="character" w:customStyle="1" w:styleId="Bullets">
    <w:name w:val="Bullets"/>
    <w:rsid w:val="002368CA"/>
    <w:rPr>
      <w:rFonts w:ascii="OpenSymbol" w:hAnsi="OpenSymbol"/>
    </w:rPr>
  </w:style>
  <w:style w:type="character" w:customStyle="1" w:styleId="StrongEmphasis">
    <w:name w:val="Strong Emphasis"/>
    <w:rsid w:val="002368CA"/>
    <w:rPr>
      <w:b/>
    </w:rPr>
  </w:style>
  <w:style w:type="character" w:customStyle="1" w:styleId="ListLabel299">
    <w:name w:val="ListLabel 299"/>
    <w:rsid w:val="002368CA"/>
    <w:rPr>
      <w:sz w:val="20"/>
    </w:rPr>
  </w:style>
  <w:style w:type="character" w:customStyle="1" w:styleId="ListLabel300">
    <w:name w:val="ListLabel 300"/>
    <w:rsid w:val="002368CA"/>
  </w:style>
  <w:style w:type="character" w:customStyle="1" w:styleId="ListLabel301">
    <w:name w:val="ListLabel 301"/>
    <w:rsid w:val="002368CA"/>
  </w:style>
  <w:style w:type="character" w:customStyle="1" w:styleId="ListLabel302">
    <w:name w:val="ListLabel 302"/>
    <w:rsid w:val="002368CA"/>
  </w:style>
  <w:style w:type="character" w:customStyle="1" w:styleId="ListLabel303">
    <w:name w:val="ListLabel 303"/>
    <w:rsid w:val="002368CA"/>
  </w:style>
  <w:style w:type="character" w:customStyle="1" w:styleId="ListLabel304">
    <w:name w:val="ListLabel 304"/>
    <w:rsid w:val="002368CA"/>
  </w:style>
  <w:style w:type="character" w:customStyle="1" w:styleId="ListLabel305">
    <w:name w:val="ListLabel 305"/>
    <w:rsid w:val="002368CA"/>
  </w:style>
  <w:style w:type="character" w:customStyle="1" w:styleId="ListLabel306">
    <w:name w:val="ListLabel 306"/>
    <w:rsid w:val="002368CA"/>
  </w:style>
  <w:style w:type="character" w:customStyle="1" w:styleId="ListLabel307">
    <w:name w:val="ListLabel 307"/>
    <w:rsid w:val="002368CA"/>
  </w:style>
  <w:style w:type="character" w:customStyle="1" w:styleId="ListLabel308">
    <w:name w:val="ListLabel 308"/>
    <w:rsid w:val="002368CA"/>
    <w:rPr>
      <w:sz w:val="20"/>
    </w:rPr>
  </w:style>
  <w:style w:type="character" w:customStyle="1" w:styleId="ListLabel309">
    <w:name w:val="ListLabel 309"/>
    <w:rsid w:val="002368CA"/>
    <w:rPr>
      <w:sz w:val="20"/>
    </w:rPr>
  </w:style>
  <w:style w:type="character" w:customStyle="1" w:styleId="ListLabel310">
    <w:name w:val="ListLabel 310"/>
    <w:rsid w:val="002368CA"/>
  </w:style>
  <w:style w:type="character" w:customStyle="1" w:styleId="ListLabel311">
    <w:name w:val="ListLabel 311"/>
    <w:rsid w:val="002368CA"/>
  </w:style>
  <w:style w:type="character" w:customStyle="1" w:styleId="ListLabel312">
    <w:name w:val="ListLabel 312"/>
    <w:rsid w:val="002368CA"/>
  </w:style>
  <w:style w:type="character" w:customStyle="1" w:styleId="ListLabel313">
    <w:name w:val="ListLabel 313"/>
    <w:rsid w:val="002368CA"/>
  </w:style>
  <w:style w:type="character" w:customStyle="1" w:styleId="ListLabel314">
    <w:name w:val="ListLabel 314"/>
    <w:rsid w:val="002368CA"/>
  </w:style>
  <w:style w:type="character" w:customStyle="1" w:styleId="ListLabel315">
    <w:name w:val="ListLabel 315"/>
    <w:rsid w:val="002368CA"/>
  </w:style>
  <w:style w:type="character" w:customStyle="1" w:styleId="ListLabel316">
    <w:name w:val="ListLabel 316"/>
    <w:rsid w:val="002368CA"/>
  </w:style>
  <w:style w:type="character" w:customStyle="1" w:styleId="ListLabel317">
    <w:name w:val="ListLabel 317"/>
    <w:rsid w:val="002368CA"/>
  </w:style>
  <w:style w:type="character" w:customStyle="1" w:styleId="ListLabel318">
    <w:name w:val="ListLabel 318"/>
    <w:rsid w:val="002368CA"/>
    <w:rPr>
      <w:sz w:val="20"/>
    </w:rPr>
  </w:style>
  <w:style w:type="character" w:customStyle="1" w:styleId="ListLabel319">
    <w:name w:val="ListLabel 319"/>
    <w:rsid w:val="002368CA"/>
  </w:style>
  <w:style w:type="character" w:customStyle="1" w:styleId="ListLabel320">
    <w:name w:val="ListLabel 320"/>
    <w:rsid w:val="002368CA"/>
  </w:style>
  <w:style w:type="character" w:customStyle="1" w:styleId="ListLabel321">
    <w:name w:val="ListLabel 321"/>
    <w:rsid w:val="002368CA"/>
  </w:style>
  <w:style w:type="character" w:customStyle="1" w:styleId="ListLabel322">
    <w:name w:val="ListLabel 322"/>
    <w:rsid w:val="002368CA"/>
  </w:style>
  <w:style w:type="character" w:customStyle="1" w:styleId="ListLabel323">
    <w:name w:val="ListLabel 323"/>
    <w:rsid w:val="002368CA"/>
  </w:style>
  <w:style w:type="character" w:customStyle="1" w:styleId="ListLabel324">
    <w:name w:val="ListLabel 324"/>
    <w:rsid w:val="002368CA"/>
  </w:style>
  <w:style w:type="character" w:customStyle="1" w:styleId="ListLabel325">
    <w:name w:val="ListLabel 325"/>
    <w:rsid w:val="002368CA"/>
  </w:style>
  <w:style w:type="character" w:customStyle="1" w:styleId="ListLabel326">
    <w:name w:val="ListLabel 326"/>
    <w:rsid w:val="002368CA"/>
  </w:style>
  <w:style w:type="character" w:customStyle="1" w:styleId="ListLabel327">
    <w:name w:val="ListLabel 327"/>
    <w:rsid w:val="002368CA"/>
    <w:rPr>
      <w:b/>
      <w:sz w:val="20"/>
    </w:rPr>
  </w:style>
  <w:style w:type="character" w:customStyle="1" w:styleId="ListLabel328">
    <w:name w:val="ListLabel 328"/>
    <w:rsid w:val="002368CA"/>
  </w:style>
  <w:style w:type="character" w:customStyle="1" w:styleId="ListLabel329">
    <w:name w:val="ListLabel 329"/>
    <w:rsid w:val="002368CA"/>
  </w:style>
  <w:style w:type="character" w:customStyle="1" w:styleId="ListLabel330">
    <w:name w:val="ListLabel 330"/>
    <w:rsid w:val="002368CA"/>
  </w:style>
  <w:style w:type="character" w:customStyle="1" w:styleId="ListLabel331">
    <w:name w:val="ListLabel 331"/>
    <w:rsid w:val="002368CA"/>
  </w:style>
  <w:style w:type="character" w:customStyle="1" w:styleId="ListLabel332">
    <w:name w:val="ListLabel 332"/>
    <w:rsid w:val="002368CA"/>
  </w:style>
  <w:style w:type="character" w:customStyle="1" w:styleId="ListLabel333">
    <w:name w:val="ListLabel 333"/>
    <w:rsid w:val="002368CA"/>
  </w:style>
  <w:style w:type="character" w:customStyle="1" w:styleId="ListLabel334">
    <w:name w:val="ListLabel 334"/>
    <w:rsid w:val="002368CA"/>
  </w:style>
  <w:style w:type="character" w:customStyle="1" w:styleId="ListLabel335">
    <w:name w:val="ListLabel 335"/>
    <w:rsid w:val="002368CA"/>
  </w:style>
  <w:style w:type="character" w:customStyle="1" w:styleId="ListLabel336">
    <w:name w:val="ListLabel 336"/>
    <w:rsid w:val="002368CA"/>
    <w:rPr>
      <w:sz w:val="20"/>
    </w:rPr>
  </w:style>
  <w:style w:type="character" w:customStyle="1" w:styleId="ListLabel337">
    <w:name w:val="ListLabel 337"/>
    <w:rsid w:val="002368CA"/>
  </w:style>
  <w:style w:type="character" w:customStyle="1" w:styleId="ListLabel338">
    <w:name w:val="ListLabel 338"/>
    <w:rsid w:val="002368CA"/>
  </w:style>
  <w:style w:type="character" w:customStyle="1" w:styleId="ListLabel339">
    <w:name w:val="ListLabel 339"/>
    <w:rsid w:val="002368CA"/>
  </w:style>
  <w:style w:type="character" w:customStyle="1" w:styleId="ListLabel340">
    <w:name w:val="ListLabel 340"/>
    <w:rsid w:val="002368CA"/>
  </w:style>
  <w:style w:type="character" w:customStyle="1" w:styleId="ListLabel341">
    <w:name w:val="ListLabel 341"/>
    <w:rsid w:val="002368CA"/>
  </w:style>
  <w:style w:type="character" w:customStyle="1" w:styleId="ListLabel342">
    <w:name w:val="ListLabel 342"/>
    <w:rsid w:val="002368CA"/>
  </w:style>
  <w:style w:type="character" w:customStyle="1" w:styleId="ListLabel343">
    <w:name w:val="ListLabel 343"/>
    <w:rsid w:val="002368CA"/>
  </w:style>
  <w:style w:type="character" w:customStyle="1" w:styleId="ListLabel344">
    <w:name w:val="ListLabel 344"/>
    <w:rsid w:val="002368CA"/>
  </w:style>
  <w:style w:type="character" w:customStyle="1" w:styleId="ListLabel345">
    <w:name w:val="ListLabel 345"/>
    <w:rsid w:val="002368CA"/>
    <w:rPr>
      <w:sz w:val="20"/>
    </w:rPr>
  </w:style>
  <w:style w:type="character" w:customStyle="1" w:styleId="ListLabel346">
    <w:name w:val="ListLabel 346"/>
    <w:rsid w:val="002368CA"/>
  </w:style>
  <w:style w:type="character" w:customStyle="1" w:styleId="ListLabel347">
    <w:name w:val="ListLabel 347"/>
    <w:rsid w:val="002368CA"/>
  </w:style>
  <w:style w:type="character" w:customStyle="1" w:styleId="ListLabel348">
    <w:name w:val="ListLabel 348"/>
    <w:rsid w:val="002368CA"/>
  </w:style>
  <w:style w:type="character" w:customStyle="1" w:styleId="ListLabel349">
    <w:name w:val="ListLabel 349"/>
    <w:rsid w:val="002368CA"/>
  </w:style>
  <w:style w:type="character" w:customStyle="1" w:styleId="ListLabel350">
    <w:name w:val="ListLabel 350"/>
    <w:rsid w:val="002368CA"/>
  </w:style>
  <w:style w:type="character" w:customStyle="1" w:styleId="ListLabel351">
    <w:name w:val="ListLabel 351"/>
    <w:rsid w:val="002368CA"/>
  </w:style>
  <w:style w:type="character" w:customStyle="1" w:styleId="ListLabel352">
    <w:name w:val="ListLabel 352"/>
    <w:rsid w:val="002368CA"/>
  </w:style>
  <w:style w:type="character" w:customStyle="1" w:styleId="ListLabel353">
    <w:name w:val="ListLabel 353"/>
    <w:rsid w:val="002368CA"/>
  </w:style>
  <w:style w:type="character" w:customStyle="1" w:styleId="ListLabel354">
    <w:name w:val="ListLabel 354"/>
    <w:rsid w:val="002368CA"/>
    <w:rPr>
      <w:sz w:val="20"/>
    </w:rPr>
  </w:style>
  <w:style w:type="character" w:customStyle="1" w:styleId="ListLabel355">
    <w:name w:val="ListLabel 355"/>
    <w:rsid w:val="002368CA"/>
  </w:style>
  <w:style w:type="character" w:customStyle="1" w:styleId="ListLabel356">
    <w:name w:val="ListLabel 356"/>
    <w:rsid w:val="002368CA"/>
  </w:style>
  <w:style w:type="character" w:customStyle="1" w:styleId="ListLabel357">
    <w:name w:val="ListLabel 357"/>
    <w:rsid w:val="002368CA"/>
  </w:style>
  <w:style w:type="character" w:customStyle="1" w:styleId="ListLabel358">
    <w:name w:val="ListLabel 358"/>
    <w:rsid w:val="002368CA"/>
  </w:style>
  <w:style w:type="character" w:customStyle="1" w:styleId="ListLabel359">
    <w:name w:val="ListLabel 359"/>
    <w:rsid w:val="002368CA"/>
  </w:style>
  <w:style w:type="character" w:customStyle="1" w:styleId="ListLabel360">
    <w:name w:val="ListLabel 360"/>
    <w:rsid w:val="002368CA"/>
  </w:style>
  <w:style w:type="character" w:customStyle="1" w:styleId="ListLabel361">
    <w:name w:val="ListLabel 361"/>
    <w:rsid w:val="002368CA"/>
  </w:style>
  <w:style w:type="character" w:customStyle="1" w:styleId="ListLabel362">
    <w:name w:val="ListLabel 362"/>
    <w:rsid w:val="002368CA"/>
  </w:style>
  <w:style w:type="character" w:customStyle="1" w:styleId="ListLabel363">
    <w:name w:val="ListLabel 363"/>
    <w:rsid w:val="002368CA"/>
    <w:rPr>
      <w:sz w:val="20"/>
    </w:rPr>
  </w:style>
  <w:style w:type="character" w:customStyle="1" w:styleId="ListLabel364">
    <w:name w:val="ListLabel 364"/>
    <w:rsid w:val="002368CA"/>
  </w:style>
  <w:style w:type="character" w:customStyle="1" w:styleId="ListLabel365">
    <w:name w:val="ListLabel 365"/>
    <w:rsid w:val="002368CA"/>
  </w:style>
  <w:style w:type="character" w:customStyle="1" w:styleId="ListLabel366">
    <w:name w:val="ListLabel 366"/>
    <w:rsid w:val="002368CA"/>
  </w:style>
  <w:style w:type="character" w:customStyle="1" w:styleId="ListLabel367">
    <w:name w:val="ListLabel 367"/>
    <w:rsid w:val="002368CA"/>
  </w:style>
  <w:style w:type="character" w:customStyle="1" w:styleId="ListLabel368">
    <w:name w:val="ListLabel 368"/>
    <w:rsid w:val="002368CA"/>
  </w:style>
  <w:style w:type="character" w:customStyle="1" w:styleId="ListLabel369">
    <w:name w:val="ListLabel 369"/>
    <w:rsid w:val="002368CA"/>
  </w:style>
  <w:style w:type="character" w:customStyle="1" w:styleId="ListLabel370">
    <w:name w:val="ListLabel 370"/>
    <w:rsid w:val="002368CA"/>
  </w:style>
  <w:style w:type="character" w:customStyle="1" w:styleId="ListLabel371">
    <w:name w:val="ListLabel 371"/>
    <w:rsid w:val="002368CA"/>
  </w:style>
  <w:style w:type="character" w:customStyle="1" w:styleId="ListLabel372">
    <w:name w:val="ListLabel 372"/>
    <w:rsid w:val="002368CA"/>
    <w:rPr>
      <w:sz w:val="20"/>
    </w:rPr>
  </w:style>
  <w:style w:type="character" w:customStyle="1" w:styleId="ListLabel373">
    <w:name w:val="ListLabel 373"/>
    <w:rsid w:val="002368CA"/>
  </w:style>
  <w:style w:type="character" w:customStyle="1" w:styleId="ListLabel374">
    <w:name w:val="ListLabel 374"/>
    <w:rsid w:val="002368CA"/>
  </w:style>
  <w:style w:type="character" w:customStyle="1" w:styleId="ListLabel375">
    <w:name w:val="ListLabel 375"/>
    <w:rsid w:val="002368CA"/>
  </w:style>
  <w:style w:type="character" w:customStyle="1" w:styleId="ListLabel376">
    <w:name w:val="ListLabel 376"/>
    <w:rsid w:val="002368CA"/>
  </w:style>
  <w:style w:type="character" w:customStyle="1" w:styleId="ListLabel377">
    <w:name w:val="ListLabel 377"/>
    <w:rsid w:val="002368CA"/>
  </w:style>
  <w:style w:type="character" w:customStyle="1" w:styleId="ListLabel378">
    <w:name w:val="ListLabel 378"/>
    <w:rsid w:val="002368CA"/>
  </w:style>
  <w:style w:type="character" w:customStyle="1" w:styleId="ListLabel379">
    <w:name w:val="ListLabel 379"/>
    <w:rsid w:val="002368CA"/>
  </w:style>
  <w:style w:type="character" w:customStyle="1" w:styleId="ListLabel380">
    <w:name w:val="ListLabel 380"/>
    <w:rsid w:val="002368CA"/>
  </w:style>
  <w:style w:type="character" w:customStyle="1" w:styleId="ListLabel381">
    <w:name w:val="ListLabel 381"/>
    <w:rsid w:val="002368CA"/>
    <w:rPr>
      <w:b/>
      <w:color w:val="00000A"/>
      <w:sz w:val="20"/>
    </w:rPr>
  </w:style>
  <w:style w:type="character" w:customStyle="1" w:styleId="ListLabel382">
    <w:name w:val="ListLabel 382"/>
    <w:rsid w:val="002368CA"/>
  </w:style>
  <w:style w:type="character" w:customStyle="1" w:styleId="ListLabel383">
    <w:name w:val="ListLabel 383"/>
    <w:rsid w:val="002368CA"/>
  </w:style>
  <w:style w:type="character" w:customStyle="1" w:styleId="ListLabel384">
    <w:name w:val="ListLabel 384"/>
    <w:rsid w:val="002368CA"/>
  </w:style>
  <w:style w:type="character" w:customStyle="1" w:styleId="ListLabel385">
    <w:name w:val="ListLabel 385"/>
    <w:rsid w:val="002368CA"/>
  </w:style>
  <w:style w:type="character" w:customStyle="1" w:styleId="ListLabel386">
    <w:name w:val="ListLabel 386"/>
    <w:rsid w:val="002368CA"/>
  </w:style>
  <w:style w:type="character" w:customStyle="1" w:styleId="ListLabel387">
    <w:name w:val="ListLabel 387"/>
    <w:rsid w:val="002368CA"/>
  </w:style>
  <w:style w:type="character" w:customStyle="1" w:styleId="ListLabel388">
    <w:name w:val="ListLabel 388"/>
    <w:rsid w:val="002368CA"/>
  </w:style>
  <w:style w:type="character" w:customStyle="1" w:styleId="ListLabel389">
    <w:name w:val="ListLabel 389"/>
    <w:rsid w:val="002368CA"/>
  </w:style>
  <w:style w:type="character" w:customStyle="1" w:styleId="ListLabel390">
    <w:name w:val="ListLabel 390"/>
    <w:rsid w:val="002368CA"/>
    <w:rPr>
      <w:b/>
      <w:color w:val="00000A"/>
      <w:sz w:val="20"/>
    </w:rPr>
  </w:style>
  <w:style w:type="character" w:customStyle="1" w:styleId="ListLabel391">
    <w:name w:val="ListLabel 391"/>
    <w:rsid w:val="002368CA"/>
  </w:style>
  <w:style w:type="character" w:customStyle="1" w:styleId="ListLabel392">
    <w:name w:val="ListLabel 392"/>
    <w:rsid w:val="002368CA"/>
  </w:style>
  <w:style w:type="character" w:customStyle="1" w:styleId="ListLabel393">
    <w:name w:val="ListLabel 393"/>
    <w:rsid w:val="002368CA"/>
  </w:style>
  <w:style w:type="character" w:customStyle="1" w:styleId="ListLabel394">
    <w:name w:val="ListLabel 394"/>
    <w:rsid w:val="002368CA"/>
  </w:style>
  <w:style w:type="character" w:customStyle="1" w:styleId="ListLabel395">
    <w:name w:val="ListLabel 395"/>
    <w:rsid w:val="002368CA"/>
  </w:style>
  <w:style w:type="character" w:customStyle="1" w:styleId="ListLabel396">
    <w:name w:val="ListLabel 396"/>
    <w:rsid w:val="002368CA"/>
  </w:style>
  <w:style w:type="character" w:customStyle="1" w:styleId="ListLabel397">
    <w:name w:val="ListLabel 397"/>
    <w:rsid w:val="002368CA"/>
  </w:style>
  <w:style w:type="character" w:customStyle="1" w:styleId="ListLabel398">
    <w:name w:val="ListLabel 398"/>
    <w:rsid w:val="002368CA"/>
  </w:style>
  <w:style w:type="paragraph" w:customStyle="1" w:styleId="Caption1">
    <w:name w:val="Caption1"/>
    <w:basedOn w:val="a3"/>
    <w:rsid w:val="002368CA"/>
    <w:pPr>
      <w:suppressLineNumbers/>
      <w:spacing w:before="120" w:after="120"/>
    </w:pPr>
    <w:rPr>
      <w:rFonts w:cs="FreeSans"/>
      <w:i/>
      <w:iCs/>
      <w:color w:val="00000A"/>
    </w:rPr>
  </w:style>
  <w:style w:type="paragraph" w:customStyle="1" w:styleId="Footer1">
    <w:name w:val="Footer1"/>
    <w:basedOn w:val="a3"/>
    <w:rsid w:val="002368CA"/>
    <w:pPr>
      <w:tabs>
        <w:tab w:val="center" w:pos="4677"/>
        <w:tab w:val="right" w:pos="9355"/>
      </w:tabs>
    </w:pPr>
    <w:rPr>
      <w:color w:val="00000A"/>
    </w:rPr>
  </w:style>
  <w:style w:type="paragraph" w:customStyle="1" w:styleId="Header2">
    <w:name w:val="Header2"/>
    <w:basedOn w:val="a3"/>
    <w:rsid w:val="002368CA"/>
    <w:pPr>
      <w:tabs>
        <w:tab w:val="center" w:pos="4677"/>
        <w:tab w:val="right" w:pos="9355"/>
      </w:tabs>
    </w:pPr>
    <w:rPr>
      <w:color w:val="00000A"/>
    </w:rPr>
  </w:style>
  <w:style w:type="paragraph" w:customStyle="1" w:styleId="TOC11">
    <w:name w:val="TOC 11"/>
    <w:basedOn w:val="a3"/>
    <w:rsid w:val="002368CA"/>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2368CA"/>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2368CA"/>
    <w:pPr>
      <w:ind w:left="238"/>
    </w:pPr>
    <w:rPr>
      <w:color w:val="00000A"/>
    </w:rPr>
  </w:style>
  <w:style w:type="paragraph" w:customStyle="1" w:styleId="1fffffffc">
    <w:name w:val="ͮ𬠫1"/>
    <w:rsid w:val="002368CA"/>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2368CA"/>
    <w:pPr>
      <w:ind w:left="480"/>
    </w:pPr>
    <w:rPr>
      <w:color w:val="00000A"/>
    </w:rPr>
  </w:style>
  <w:style w:type="paragraph" w:customStyle="1" w:styleId="TOC41">
    <w:name w:val="TOC 41"/>
    <w:basedOn w:val="a3"/>
    <w:rsid w:val="002368CA"/>
    <w:pPr>
      <w:widowControl w:val="0"/>
      <w:tabs>
        <w:tab w:val="left" w:pos="502"/>
        <w:tab w:val="left" w:pos="3330"/>
      </w:tabs>
      <w:ind w:left="502" w:hanging="720"/>
    </w:pPr>
    <w:rPr>
      <w:color w:val="00000A"/>
    </w:rPr>
  </w:style>
  <w:style w:type="paragraph" w:customStyle="1" w:styleId="TOC51">
    <w:name w:val="TOC 51"/>
    <w:basedOn w:val="a3"/>
    <w:rsid w:val="002368CA"/>
    <w:pPr>
      <w:spacing w:after="100" w:line="276" w:lineRule="auto"/>
      <w:ind w:left="880"/>
    </w:pPr>
    <w:rPr>
      <w:rFonts w:ascii="Calibri" w:hAnsi="Calibri"/>
      <w:color w:val="00000A"/>
      <w:sz w:val="22"/>
      <w:szCs w:val="22"/>
    </w:rPr>
  </w:style>
  <w:style w:type="paragraph" w:customStyle="1" w:styleId="TOC61">
    <w:name w:val="TOC 61"/>
    <w:basedOn w:val="a3"/>
    <w:rsid w:val="002368CA"/>
    <w:pPr>
      <w:spacing w:after="100" w:line="276" w:lineRule="auto"/>
      <w:ind w:left="1100"/>
    </w:pPr>
    <w:rPr>
      <w:rFonts w:ascii="Calibri" w:hAnsi="Calibri"/>
      <w:color w:val="00000A"/>
      <w:sz w:val="22"/>
      <w:szCs w:val="22"/>
    </w:rPr>
  </w:style>
  <w:style w:type="paragraph" w:customStyle="1" w:styleId="TOC71">
    <w:name w:val="TOC 71"/>
    <w:basedOn w:val="a3"/>
    <w:rsid w:val="002368CA"/>
    <w:pPr>
      <w:spacing w:after="100" w:line="276" w:lineRule="auto"/>
      <w:ind w:left="1320"/>
    </w:pPr>
    <w:rPr>
      <w:rFonts w:ascii="Calibri" w:hAnsi="Calibri"/>
      <w:color w:val="00000A"/>
      <w:sz w:val="22"/>
      <w:szCs w:val="22"/>
    </w:rPr>
  </w:style>
  <w:style w:type="paragraph" w:customStyle="1" w:styleId="TOC81">
    <w:name w:val="TOC 81"/>
    <w:basedOn w:val="a3"/>
    <w:rsid w:val="002368CA"/>
    <w:pPr>
      <w:spacing w:after="100" w:line="276" w:lineRule="auto"/>
      <w:ind w:left="1540"/>
    </w:pPr>
    <w:rPr>
      <w:rFonts w:ascii="Calibri" w:hAnsi="Calibri"/>
      <w:color w:val="00000A"/>
      <w:sz w:val="22"/>
      <w:szCs w:val="22"/>
    </w:rPr>
  </w:style>
  <w:style w:type="paragraph" w:customStyle="1" w:styleId="TOC91">
    <w:name w:val="TOC 91"/>
    <w:basedOn w:val="a3"/>
    <w:rsid w:val="002368CA"/>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2368CA"/>
    <w:rPr>
      <w:color w:val="00000A"/>
    </w:rPr>
  </w:style>
  <w:style w:type="paragraph" w:customStyle="1" w:styleId="9b">
    <w:name w:val="Стиль9"/>
    <w:rsid w:val="002368C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2368CA"/>
    <w:rPr>
      <w:sz w:val="16"/>
    </w:rPr>
  </w:style>
  <w:style w:type="paragraph" w:customStyle="1" w:styleId="7f0">
    <w:name w:val="Знак7"/>
    <w:basedOn w:val="a3"/>
    <w:rsid w:val="002368CA"/>
    <w:pPr>
      <w:spacing w:after="160" w:line="240" w:lineRule="exact"/>
    </w:pPr>
    <w:rPr>
      <w:rFonts w:ascii="Verdana" w:hAnsi="Verdana"/>
      <w:sz w:val="20"/>
      <w:szCs w:val="20"/>
      <w:lang w:val="en-US" w:eastAsia="en-US"/>
    </w:rPr>
  </w:style>
  <w:style w:type="character" w:customStyle="1" w:styleId="6230">
    <w:name w:val="Знак Знак623"/>
    <w:rsid w:val="002368CA"/>
    <w:rPr>
      <w:rFonts w:ascii="Cambria" w:hAnsi="Cambria"/>
      <w:b/>
      <w:kern w:val="1"/>
      <w:sz w:val="32"/>
      <w:lang w:val="ru-RU" w:eastAsia="ar-SA" w:bidi="ar-SA"/>
    </w:rPr>
  </w:style>
  <w:style w:type="paragraph" w:customStyle="1" w:styleId="TOCHeading1">
    <w:name w:val="TOC Heading1"/>
    <w:basedOn w:val="11"/>
    <w:next w:val="a3"/>
    <w:rsid w:val="002368CA"/>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2368CA"/>
    <w:rPr>
      <w:i/>
      <w:color w:val="000000"/>
      <w:sz w:val="24"/>
    </w:rPr>
  </w:style>
  <w:style w:type="character" w:customStyle="1" w:styleId="IntenseQuoteChar5">
    <w:name w:val="Intense Quote Char5"/>
    <w:locked/>
    <w:rsid w:val="002368CA"/>
    <w:rPr>
      <w:b/>
      <w:i/>
      <w:color w:val="4F81BD"/>
      <w:sz w:val="24"/>
    </w:rPr>
  </w:style>
  <w:style w:type="paragraph" w:customStyle="1" w:styleId="11ff0">
    <w:name w:val="Знак Знак Знак Знак Знак Знак Знак Знак Знак Знак Знак Знак Знак11"/>
    <w:basedOn w:val="a3"/>
    <w:rsid w:val="002368CA"/>
    <w:pPr>
      <w:spacing w:after="160" w:line="240" w:lineRule="exact"/>
    </w:pPr>
    <w:rPr>
      <w:rFonts w:ascii="Verdana" w:hAnsi="Verdana"/>
      <w:lang w:val="en-US" w:eastAsia="en-US"/>
    </w:rPr>
  </w:style>
  <w:style w:type="paragraph" w:customStyle="1" w:styleId="BodyText221">
    <w:name w:val="Body Text 221"/>
    <w:basedOn w:val="a3"/>
    <w:rsid w:val="002368CA"/>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2368CA"/>
    <w:pPr>
      <w:suppressAutoHyphens/>
      <w:ind w:firstLine="454"/>
    </w:pPr>
    <w:rPr>
      <w:b/>
      <w:caps/>
      <w:lang w:eastAsia="zh-CN"/>
    </w:rPr>
  </w:style>
  <w:style w:type="paragraph" w:customStyle="1" w:styleId="Heading212">
    <w:name w:val="Heading 212"/>
    <w:basedOn w:val="a3"/>
    <w:next w:val="a3"/>
    <w:rsid w:val="002368CA"/>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2368CA"/>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2368CA"/>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2368CA"/>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2368CA"/>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2368CA"/>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2368CA"/>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2368CA"/>
    <w:rPr>
      <w:rFonts w:ascii="Cambria" w:hAnsi="Cambria"/>
      <w:b/>
      <w:i/>
      <w:sz w:val="28"/>
    </w:rPr>
  </w:style>
  <w:style w:type="character" w:customStyle="1" w:styleId="7110">
    <w:name w:val="Знак Знак711"/>
    <w:rsid w:val="002368CA"/>
    <w:rPr>
      <w:sz w:val="16"/>
      <w:lang w:val="ru-RU" w:eastAsia="ru-RU"/>
    </w:rPr>
  </w:style>
  <w:style w:type="character" w:customStyle="1" w:styleId="1890">
    <w:name w:val="Знак Знак189"/>
    <w:rsid w:val="002368CA"/>
    <w:rPr>
      <w:rFonts w:ascii="Courier New" w:hAnsi="Courier New"/>
    </w:rPr>
  </w:style>
  <w:style w:type="character" w:customStyle="1" w:styleId="931">
    <w:name w:val="Знак Знак93"/>
    <w:locked/>
    <w:rsid w:val="002368CA"/>
    <w:rPr>
      <w:rFonts w:ascii="Tahoma" w:hAnsi="Tahoma"/>
      <w:lang w:val="ru-RU" w:eastAsia="ru-RU"/>
    </w:rPr>
  </w:style>
  <w:style w:type="character" w:customStyle="1" w:styleId="1330">
    <w:name w:val="Знак Знак133"/>
    <w:locked/>
    <w:rsid w:val="002368CA"/>
    <w:rPr>
      <w:lang w:val="ru-RU" w:eastAsia="ar-SA" w:bidi="ar-SA"/>
    </w:rPr>
  </w:style>
  <w:style w:type="character" w:customStyle="1" w:styleId="1133">
    <w:name w:val="Знак Знак113"/>
    <w:locked/>
    <w:rsid w:val="002368CA"/>
    <w:rPr>
      <w:sz w:val="28"/>
      <w:lang w:val="ru-RU" w:eastAsia="ru-RU"/>
    </w:rPr>
  </w:style>
  <w:style w:type="character" w:customStyle="1" w:styleId="1192">
    <w:name w:val="Знак1 Знак Знак19"/>
    <w:locked/>
    <w:rsid w:val="002368CA"/>
    <w:rPr>
      <w:rFonts w:ascii="Times New Roman" w:hAnsi="Times New Roman"/>
      <w:sz w:val="24"/>
      <w:lang w:eastAsia="ru-RU"/>
    </w:rPr>
  </w:style>
  <w:style w:type="character" w:customStyle="1" w:styleId="694">
    <w:name w:val="Знак6 Знак Знак9"/>
    <w:rsid w:val="002368CA"/>
    <w:rPr>
      <w:sz w:val="24"/>
      <w:lang w:val="ru-RU" w:eastAsia="ru-RU"/>
    </w:rPr>
  </w:style>
  <w:style w:type="character" w:customStyle="1" w:styleId="QuoteChar6">
    <w:name w:val="Quote Char6"/>
    <w:locked/>
    <w:rsid w:val="002368CA"/>
    <w:rPr>
      <w:rFonts w:ascii="Times New Roman" w:hAnsi="Times New Roman"/>
      <w:i/>
      <w:color w:val="000000"/>
      <w:sz w:val="24"/>
    </w:rPr>
  </w:style>
  <w:style w:type="character" w:customStyle="1" w:styleId="IntenseQuoteChar6">
    <w:name w:val="Intense Quote Char6"/>
    <w:locked/>
    <w:rsid w:val="002368CA"/>
    <w:rPr>
      <w:rFonts w:ascii="Times New Roman" w:hAnsi="Times New Roman"/>
      <w:b/>
      <w:i/>
      <w:color w:val="4F81BD"/>
      <w:sz w:val="24"/>
    </w:rPr>
  </w:style>
  <w:style w:type="character" w:customStyle="1" w:styleId="821">
    <w:name w:val="Знак Знак82"/>
    <w:locked/>
    <w:rsid w:val="002368CA"/>
    <w:rPr>
      <w:rFonts w:ascii="Arial" w:hAnsi="Arial"/>
      <w:sz w:val="24"/>
      <w:lang w:val="ru-RU" w:eastAsia="ru-RU"/>
    </w:rPr>
  </w:style>
  <w:style w:type="character" w:customStyle="1" w:styleId="2012">
    <w:name w:val="Знак Знак2012"/>
    <w:rsid w:val="002368CA"/>
    <w:rPr>
      <w:rFonts w:ascii="Arial" w:hAnsi="Arial"/>
      <w:sz w:val="22"/>
    </w:rPr>
  </w:style>
  <w:style w:type="character" w:customStyle="1" w:styleId="2014">
    <w:name w:val="Знак Знак2014"/>
    <w:rsid w:val="002368CA"/>
    <w:rPr>
      <w:rFonts w:ascii="Arial" w:hAnsi="Arial"/>
      <w:sz w:val="22"/>
    </w:rPr>
  </w:style>
  <w:style w:type="paragraph" w:customStyle="1" w:styleId="89">
    <w:name w:val="Абзац списка8"/>
    <w:basedOn w:val="a3"/>
    <w:rsid w:val="002368CA"/>
    <w:pPr>
      <w:spacing w:after="200" w:line="276" w:lineRule="auto"/>
      <w:ind w:left="720"/>
    </w:pPr>
    <w:rPr>
      <w:rFonts w:ascii="Calibri" w:hAnsi="Calibri"/>
      <w:sz w:val="22"/>
      <w:szCs w:val="22"/>
      <w:lang w:eastAsia="en-US"/>
    </w:rPr>
  </w:style>
  <w:style w:type="paragraph" w:customStyle="1" w:styleId="14a">
    <w:name w:val="Обычный14"/>
    <w:rsid w:val="002368CA"/>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2368CA"/>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2368CA"/>
    <w:pPr>
      <w:keepNext/>
      <w:widowControl/>
      <w:snapToGrid/>
      <w:ind w:left="0" w:firstLine="0"/>
      <w:outlineLvl w:val="2"/>
    </w:pPr>
    <w:rPr>
      <w:sz w:val="24"/>
    </w:rPr>
  </w:style>
  <w:style w:type="paragraph" w:customStyle="1" w:styleId="8a">
    <w:name w:val="Основной текст8"/>
    <w:basedOn w:val="14a"/>
    <w:rsid w:val="002368CA"/>
    <w:pPr>
      <w:widowControl/>
      <w:snapToGrid/>
      <w:spacing w:line="360" w:lineRule="auto"/>
      <w:ind w:left="0" w:firstLine="0"/>
    </w:pPr>
    <w:rPr>
      <w:sz w:val="24"/>
    </w:rPr>
  </w:style>
  <w:style w:type="numbering" w:customStyle="1" w:styleId="224">
    <w:name w:val="Стиль Стиль нумерованный + многоуровневый224"/>
    <w:rsid w:val="002368CA"/>
    <w:pPr>
      <w:numPr>
        <w:numId w:val="41"/>
      </w:numPr>
    </w:pPr>
  </w:style>
  <w:style w:type="paragraph" w:styleId="affe">
    <w:name w:val="Title"/>
    <w:basedOn w:val="a3"/>
    <w:next w:val="a3"/>
    <w:link w:val="54"/>
    <w:qFormat/>
    <w:rsid w:val="002368CA"/>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2368CA"/>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03151">
      <w:bodyDiv w:val="1"/>
      <w:marLeft w:val="0"/>
      <w:marRight w:val="0"/>
      <w:marTop w:val="0"/>
      <w:marBottom w:val="0"/>
      <w:divBdr>
        <w:top w:val="none" w:sz="0" w:space="0" w:color="auto"/>
        <w:left w:val="none" w:sz="0" w:space="0" w:color="auto"/>
        <w:bottom w:val="none" w:sz="0" w:space="0" w:color="auto"/>
        <w:right w:val="none" w:sz="0" w:space="0" w:color="auto"/>
      </w:divBdr>
    </w:div>
    <w:div w:id="1602645559">
      <w:bodyDiv w:val="1"/>
      <w:marLeft w:val="0"/>
      <w:marRight w:val="0"/>
      <w:marTop w:val="0"/>
      <w:marBottom w:val="0"/>
      <w:divBdr>
        <w:top w:val="none" w:sz="0" w:space="0" w:color="auto"/>
        <w:left w:val="none" w:sz="0" w:space="0" w:color="auto"/>
        <w:bottom w:val="none" w:sz="0" w:space="0" w:color="auto"/>
        <w:right w:val="none" w:sz="0" w:space="0" w:color="auto"/>
      </w:divBdr>
    </w:div>
    <w:div w:id="1606307602">
      <w:bodyDiv w:val="1"/>
      <w:marLeft w:val="0"/>
      <w:marRight w:val="0"/>
      <w:marTop w:val="0"/>
      <w:marBottom w:val="0"/>
      <w:divBdr>
        <w:top w:val="none" w:sz="0" w:space="0" w:color="auto"/>
        <w:left w:val="none" w:sz="0" w:space="0" w:color="auto"/>
        <w:bottom w:val="none" w:sz="0" w:space="0" w:color="auto"/>
        <w:right w:val="none" w:sz="0" w:space="0" w:color="auto"/>
      </w:divBdr>
    </w:div>
    <w:div w:id="1622956721">
      <w:bodyDiv w:val="1"/>
      <w:marLeft w:val="0"/>
      <w:marRight w:val="0"/>
      <w:marTop w:val="0"/>
      <w:marBottom w:val="0"/>
      <w:divBdr>
        <w:top w:val="none" w:sz="0" w:space="0" w:color="auto"/>
        <w:left w:val="none" w:sz="0" w:space="0" w:color="auto"/>
        <w:bottom w:val="none" w:sz="0" w:space="0" w:color="auto"/>
        <w:right w:val="none" w:sz="0" w:space="0" w:color="auto"/>
      </w:divBdr>
    </w:div>
    <w:div w:id="181798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syjournals.ru/psyedu_ru/index.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13</Pages>
  <Words>5202</Words>
  <Characters>29657</Characters>
  <Application>Microsoft Office Word</Application>
  <DocSecurity>0</DocSecurity>
  <Lines>247</Lines>
  <Paragraphs>69</Paragraphs>
  <ScaleCrop>false</ScaleCrop>
  <Company/>
  <LinksUpToDate>false</LinksUpToDate>
  <CharactersWithSpaces>34790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22</cp:revision>
  <dcterms:created xsi:type="dcterms:W3CDTF">2022-01-28T08:29:00Z</dcterms:created>
  <dcterms:modified xsi:type="dcterms:W3CDTF">2023-04-24T15:58:00Z</dcterms:modified>
</cp:coreProperties>
</file>